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8347" w14:textId="77777777" w:rsidR="00854359" w:rsidRDefault="00854359" w:rsidP="00AE419E">
      <w:pPr>
        <w:rPr>
          <w:rFonts w:asciiTheme="minorHAnsi" w:hAnsiTheme="minorHAnsi" w:cs="Calibri"/>
          <w:b/>
        </w:rPr>
      </w:pPr>
    </w:p>
    <w:p w14:paraId="31111C6C" w14:textId="2FECBA0E" w:rsidR="0064198E" w:rsidRPr="00B165AD" w:rsidRDefault="00C75BFF" w:rsidP="00AE419E">
      <w:pPr>
        <w:rPr>
          <w:rFonts w:asciiTheme="minorHAnsi" w:hAnsiTheme="minorHAnsi" w:cs="Calibri"/>
          <w:b/>
        </w:rPr>
      </w:pPr>
      <w:r w:rsidRPr="00B165AD">
        <w:rPr>
          <w:rFonts w:asciiTheme="minorHAnsi" w:hAnsiTheme="minorHAnsi"/>
          <w:i/>
          <w:noProof/>
          <w:color w:val="000000"/>
          <w:lang w:eastAsia="it-IT"/>
        </w:rPr>
        <mc:AlternateContent>
          <mc:Choice Requires="wps">
            <w:drawing>
              <wp:anchor distT="0" distB="0" distL="114300" distR="114300" simplePos="0" relativeHeight="487598592" behindDoc="0" locked="0" layoutInCell="0" allowOverlap="1" wp14:anchorId="0B212528" wp14:editId="0209905C">
                <wp:simplePos x="0" y="0"/>
                <wp:positionH relativeFrom="column">
                  <wp:posOffset>4827270</wp:posOffset>
                </wp:positionH>
                <wp:positionV relativeFrom="paragraph">
                  <wp:posOffset>26143</wp:posOffset>
                </wp:positionV>
                <wp:extent cx="1475105" cy="751205"/>
                <wp:effectExtent l="0" t="0" r="0" b="0"/>
                <wp:wrapNone/>
                <wp:docPr id="6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5105" cy="751205"/>
                        </a:xfrm>
                        <a:prstGeom prst="rect">
                          <a:avLst/>
                        </a:prstGeom>
                        <a:solidFill>
                          <a:srgbClr val="FFFFFF"/>
                        </a:solidFill>
                        <a:ln w="9525">
                          <a:solidFill>
                            <a:srgbClr val="000000"/>
                          </a:solidFill>
                          <a:miter lim="800000"/>
                          <a:headEnd/>
                          <a:tailEnd/>
                        </a:ln>
                      </wps:spPr>
                      <wps:txbx>
                        <w:txbxContent>
                          <w:p w14:paraId="17CF0DE5" w14:textId="77777777" w:rsidR="001465C2" w:rsidRDefault="001465C2" w:rsidP="001465C2">
                            <w:pPr>
                              <w:ind w:left="0" w:right="0"/>
                              <w:jc w:val="center"/>
                              <w:rPr>
                                <w:rFonts w:ascii="Helvetica-Oblique" w:hAnsi="Helvetica-Oblique"/>
                                <w:i/>
                                <w:color w:val="000000"/>
                              </w:rPr>
                            </w:pPr>
                          </w:p>
                          <w:p w14:paraId="7D54B652" w14:textId="77777777" w:rsidR="001465C2" w:rsidRDefault="001465C2" w:rsidP="001465C2">
                            <w:pPr>
                              <w:ind w:left="0" w:right="0"/>
                              <w:jc w:val="center"/>
                              <w:rPr>
                                <w:rFonts w:ascii="Helvetica-Oblique" w:hAnsi="Helvetica-Oblique"/>
                                <w:i/>
                                <w:color w:val="000000"/>
                              </w:rPr>
                            </w:pPr>
                            <w:r>
                              <w:rPr>
                                <w:rFonts w:ascii="Helvetica-Oblique" w:hAnsi="Helvetica-Oblique"/>
                                <w:i/>
                                <w:color w:val="000000"/>
                              </w:rPr>
                              <w:t>Marca da bollo</w:t>
                            </w:r>
                          </w:p>
                          <w:p w14:paraId="35E36778" w14:textId="77777777" w:rsidR="001465C2" w:rsidRDefault="001465C2" w:rsidP="001465C2">
                            <w:pPr>
                              <w:ind w:left="0" w:right="0"/>
                              <w:jc w:val="center"/>
                            </w:pPr>
                            <w:r>
                              <w:rPr>
                                <w:rFonts w:ascii="Helvetica-Oblique" w:hAnsi="Helvetica-Oblique"/>
                                <w:i/>
                                <w:color w:val="000000"/>
                              </w:rPr>
                              <w:t>€ 16,00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12528" id="Rectangle 66" o:spid="_x0000_s1026" style="position:absolute;left:0;text-align:left;margin-left:380.1pt;margin-top:2.05pt;width:116.15pt;height:59.15pt;z-index:4875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" o:allowincell="f">
                <v:path arrowok="t"/>
                <v:textbox>
                  <w:txbxContent>
                    <w:p w14:paraId="17CF0DE5" w14:textId="77777777" w:rsidR="001465C2" w:rsidRDefault="001465C2" w:rsidP="001465C2">
                      <w:pPr>
                        <w:ind w:left="0" w:right="0"/>
                        <w:jc w:val="center"/>
                        <w:rPr>
                          <w:rFonts w:ascii="Helvetica-Oblique" w:hAnsi="Helvetica-Oblique"/>
                          <w:i/>
                          <w:color w:val="000000"/>
                        </w:rPr>
                      </w:pPr>
                    </w:p>
                    <w:p w14:paraId="7D54B652" w14:textId="77777777" w:rsidR="001465C2" w:rsidRDefault="001465C2" w:rsidP="001465C2">
                      <w:pPr>
                        <w:ind w:left="0" w:right="0"/>
                        <w:jc w:val="center"/>
                        <w:rPr>
                          <w:rFonts w:ascii="Helvetica-Oblique" w:hAnsi="Helvetica-Oblique"/>
                          <w:i/>
                          <w:color w:val="000000"/>
                        </w:rPr>
                      </w:pPr>
                      <w:r>
                        <w:rPr>
                          <w:rFonts w:ascii="Helvetica-Oblique" w:hAnsi="Helvetica-Oblique"/>
                          <w:i/>
                          <w:color w:val="000000"/>
                        </w:rPr>
                        <w:t>Marca da bollo</w:t>
                      </w:r>
                    </w:p>
                    <w:p w14:paraId="35E36778" w14:textId="77777777" w:rsidR="001465C2" w:rsidRDefault="001465C2" w:rsidP="001465C2">
                      <w:pPr>
                        <w:ind w:left="0" w:right="0"/>
                        <w:jc w:val="center"/>
                      </w:pPr>
                      <w:r>
                        <w:rPr>
                          <w:rFonts w:ascii="Helvetica-Oblique" w:hAnsi="Helvetica-Oblique"/>
                          <w:i/>
                          <w:color w:val="000000"/>
                        </w:rPr>
                        <w:t>€ 16,00</w:t>
                      </w:r>
                    </w:p>
                  </w:txbxContent>
                </v:textbox>
              </v:rect>
            </w:pict>
          </mc:Fallback>
        </mc:AlternateContent>
      </w:r>
      <w:r w:rsidR="0064198E" w:rsidRPr="00B165AD">
        <w:rPr>
          <w:rFonts w:asciiTheme="minorHAnsi" w:hAnsiTheme="minorHAnsi" w:cs="Calibri"/>
          <w:b/>
        </w:rPr>
        <w:t>Spett. Azienda U.L.S.S. 8 BERICA</w:t>
      </w:r>
    </w:p>
    <w:p w14:paraId="787C1BBF" w14:textId="77777777" w:rsidR="0064198E" w:rsidRPr="00B165AD" w:rsidRDefault="0064198E" w:rsidP="0064198E">
      <w:pPr>
        <w:spacing w:before="62"/>
        <w:rPr>
          <w:rFonts w:asciiTheme="minorHAnsi" w:hAnsiTheme="minorHAnsi" w:cs="Calibri"/>
          <w:b/>
        </w:rPr>
      </w:pPr>
      <w:r w:rsidRPr="00B165AD">
        <w:rPr>
          <w:rFonts w:asciiTheme="minorHAnsi" w:hAnsiTheme="minorHAnsi" w:cs="Calibri"/>
          <w:b/>
        </w:rPr>
        <w:t>Servizi Tecnici e Patrimoniali</w:t>
      </w:r>
    </w:p>
    <w:p w14:paraId="4C415749" w14:textId="77777777" w:rsidR="0064198E" w:rsidRPr="00B165AD" w:rsidRDefault="0064198E" w:rsidP="0064198E">
      <w:pPr>
        <w:spacing w:before="62"/>
        <w:rPr>
          <w:rFonts w:asciiTheme="minorHAnsi" w:hAnsiTheme="minorHAnsi" w:cs="Calibri"/>
          <w:b/>
        </w:rPr>
      </w:pPr>
      <w:r w:rsidRPr="00B165AD">
        <w:rPr>
          <w:rFonts w:asciiTheme="minorHAnsi" w:hAnsiTheme="minorHAnsi" w:cs="Calibri"/>
          <w:b/>
        </w:rPr>
        <w:t>viale Ferdinando Rodolfi, 37</w:t>
      </w:r>
    </w:p>
    <w:p w14:paraId="01BE70C0" w14:textId="77777777" w:rsidR="0064198E" w:rsidRPr="00B165AD" w:rsidRDefault="0064198E" w:rsidP="0064198E">
      <w:pPr>
        <w:spacing w:before="62"/>
        <w:rPr>
          <w:rFonts w:asciiTheme="minorHAnsi" w:hAnsiTheme="minorHAnsi" w:cs="Calibri"/>
          <w:b/>
        </w:rPr>
      </w:pPr>
      <w:r w:rsidRPr="00B165AD">
        <w:rPr>
          <w:rFonts w:asciiTheme="minorHAnsi" w:hAnsiTheme="minorHAnsi" w:cs="Calibri"/>
          <w:b/>
        </w:rPr>
        <w:t>36100 Vicenza</w:t>
      </w:r>
    </w:p>
    <w:p w14:paraId="329FCA5D" w14:textId="77777777" w:rsidR="00854359" w:rsidRDefault="00854359" w:rsidP="0064198E">
      <w:pPr>
        <w:pStyle w:val="Corpotesto"/>
        <w:rPr>
          <w:rFonts w:asciiTheme="minorHAnsi" w:hAnsiTheme="minorHAnsi" w:cs="Calibri"/>
          <w:sz w:val="22"/>
          <w:szCs w:val="22"/>
        </w:rPr>
      </w:pPr>
    </w:p>
    <w:p w14:paraId="5853AD11" w14:textId="77777777" w:rsidR="00854359" w:rsidRPr="00B165AD" w:rsidRDefault="00854359" w:rsidP="0064198E">
      <w:pPr>
        <w:pStyle w:val="Corpotesto"/>
        <w:rPr>
          <w:rFonts w:asciiTheme="minorHAnsi" w:hAnsiTheme="minorHAnsi" w:cs="Calibri"/>
          <w:sz w:val="22"/>
          <w:szCs w:val="22"/>
        </w:rPr>
      </w:pPr>
    </w:p>
    <w:p w14:paraId="6B600069" w14:textId="699E4375" w:rsidR="00F37594" w:rsidRPr="00B165AD" w:rsidRDefault="00F37594" w:rsidP="00F37594">
      <w:pPr>
        <w:pStyle w:val="Corpotesto"/>
        <w:rPr>
          <w:rFonts w:asciiTheme="minorHAnsi" w:hAnsiTheme="minorHAnsi" w:cs="Calibri"/>
          <w:sz w:val="22"/>
          <w:szCs w:val="22"/>
        </w:rPr>
      </w:pPr>
      <w:r w:rsidRPr="00B165AD">
        <w:rPr>
          <w:rFonts w:asciiTheme="minorHAnsi" w:hAnsiTheme="minorHAnsi" w:cs="Calibri"/>
          <w:b/>
          <w:sz w:val="22"/>
          <w:szCs w:val="22"/>
        </w:rPr>
        <w:t>Oggetto:</w:t>
      </w:r>
      <w:r w:rsidRPr="00B165AD">
        <w:rPr>
          <w:rFonts w:asciiTheme="minorHAnsi" w:hAnsiTheme="minorHAnsi" w:cs="Calibri"/>
          <w:b/>
          <w:spacing w:val="-7"/>
          <w:sz w:val="22"/>
          <w:szCs w:val="22"/>
        </w:rPr>
        <w:t xml:space="preserve"> </w:t>
      </w:r>
      <w:r w:rsidR="00056D54" w:rsidRPr="00B165AD">
        <w:rPr>
          <w:rFonts w:asciiTheme="minorHAnsi" w:eastAsiaTheme="minorHAnsi" w:hAnsiTheme="minorHAnsi"/>
          <w:b/>
          <w:bCs/>
          <w:caps/>
          <w:sz w:val="22"/>
          <w:szCs w:val="22"/>
        </w:rPr>
        <w:t xml:space="preserve">Accordo quadro, da stipularsi con un solo operatore economico, inerente </w:t>
      </w:r>
      <w:proofErr w:type="gramStart"/>
      <w:r w:rsidR="00056D54" w:rsidRPr="00B165AD">
        <w:rPr>
          <w:rFonts w:asciiTheme="minorHAnsi" w:eastAsiaTheme="minorHAnsi" w:hAnsiTheme="minorHAnsi"/>
          <w:b/>
          <w:bCs/>
          <w:caps/>
          <w:sz w:val="22"/>
          <w:szCs w:val="22"/>
        </w:rPr>
        <w:t>i</w:t>
      </w:r>
      <w:proofErr w:type="gramEnd"/>
      <w:r w:rsidR="00056D54" w:rsidRPr="00B165AD">
        <w:rPr>
          <w:rFonts w:asciiTheme="minorHAnsi" w:eastAsiaTheme="minorHAnsi" w:hAnsiTheme="minorHAnsi"/>
          <w:b/>
          <w:bCs/>
          <w:caps/>
          <w:sz w:val="22"/>
          <w:szCs w:val="22"/>
        </w:rPr>
        <w:t xml:space="preserve"> lavori di manutenzione straordinaria di natura IMPIANTISTICA degli immobili facenti parte a qualunque titolo del patrimonio dell’Azienda </w:t>
      </w:r>
      <w:r w:rsidR="00056D54" w:rsidRPr="00B165AD">
        <w:rPr>
          <w:rFonts w:asciiTheme="minorHAnsi" w:hAnsiTheme="minorHAnsi"/>
          <w:b/>
          <w:bCs/>
          <w:caps/>
          <w:sz w:val="22"/>
          <w:szCs w:val="22"/>
        </w:rPr>
        <w:t xml:space="preserve">ULSS 8 </w:t>
      </w:r>
      <w:r w:rsidR="00056D54" w:rsidRPr="00B165AD">
        <w:rPr>
          <w:rFonts w:asciiTheme="minorHAnsi" w:eastAsiaTheme="minorHAnsi" w:hAnsiTheme="minorHAnsi"/>
          <w:b/>
          <w:bCs/>
          <w:caps/>
          <w:sz w:val="22"/>
          <w:szCs w:val="22"/>
        </w:rPr>
        <w:t>Berica e relative pertinenze</w:t>
      </w:r>
      <w:r w:rsidRPr="00B165AD">
        <w:rPr>
          <w:rFonts w:asciiTheme="minorHAnsi" w:eastAsiaTheme="minorHAnsi" w:hAnsiTheme="minorHAnsi"/>
          <w:b/>
          <w:bCs/>
          <w:caps/>
          <w:sz w:val="22"/>
          <w:szCs w:val="22"/>
        </w:rPr>
        <w:t xml:space="preserve"> </w:t>
      </w:r>
      <w:r w:rsidR="00EB1B00" w:rsidRPr="00B165AD">
        <w:rPr>
          <w:rFonts w:asciiTheme="minorHAnsi" w:eastAsiaTheme="minorHAnsi" w:hAnsiTheme="minorHAnsi"/>
          <w:b/>
          <w:bCs/>
          <w:caps/>
          <w:sz w:val="22"/>
          <w:szCs w:val="22"/>
        </w:rPr>
        <w:t>con esclusione del Presidio Ospedaliero Spoke di Montecchio</w:t>
      </w:r>
      <w:r w:rsidR="00EB1B00" w:rsidRPr="00B165AD">
        <w:rPr>
          <w:rFonts w:asciiTheme="minorHAnsi" w:hAnsiTheme="minorHAnsi" w:cs="Calibri"/>
          <w:b/>
          <w:caps/>
          <w:color w:val="292929"/>
          <w:sz w:val="22"/>
          <w:szCs w:val="22"/>
          <w:highlight w:val="yellow"/>
        </w:rPr>
        <w:t xml:space="preserve"> </w:t>
      </w:r>
      <w:r w:rsidRPr="00B165AD">
        <w:rPr>
          <w:rFonts w:asciiTheme="minorHAnsi" w:hAnsiTheme="minorHAnsi" w:cs="Calibri"/>
          <w:b/>
          <w:caps/>
          <w:color w:val="292929"/>
          <w:sz w:val="22"/>
          <w:szCs w:val="22"/>
          <w:highlight w:val="yellow"/>
        </w:rPr>
        <w:t xml:space="preserve">- CUP: </w:t>
      </w:r>
      <w:r w:rsidR="00E01E4D" w:rsidRPr="00B165AD">
        <w:rPr>
          <w:rFonts w:asciiTheme="minorHAnsi" w:hAnsiTheme="minorHAnsi" w:cstheme="minorHAnsi"/>
          <w:sz w:val="22"/>
          <w:szCs w:val="22"/>
          <w:highlight w:val="yellow"/>
        </w:rPr>
        <w:t>Associato al singolo progetto affidato</w:t>
      </w:r>
      <w:r w:rsidRPr="00B165AD">
        <w:rPr>
          <w:rFonts w:asciiTheme="minorHAnsi" w:hAnsiTheme="minorHAnsi" w:cs="Calibri"/>
          <w:b/>
          <w:caps/>
          <w:color w:val="292929"/>
          <w:sz w:val="22"/>
          <w:szCs w:val="22"/>
          <w:highlight w:val="yellow"/>
        </w:rPr>
        <w:t xml:space="preserve"> - CIG:</w:t>
      </w:r>
      <w:r w:rsidRPr="00B165AD">
        <w:rPr>
          <w:rFonts w:asciiTheme="minorHAnsi" w:hAnsiTheme="minorHAnsi" w:cs="Calibri"/>
          <w:b/>
          <w:spacing w:val="-31"/>
          <w:sz w:val="22"/>
          <w:szCs w:val="22"/>
          <w:highlight w:val="yellow"/>
        </w:rPr>
        <w:t xml:space="preserve"> </w:t>
      </w:r>
      <w:r w:rsidR="00E01E4D" w:rsidRPr="00B165AD">
        <w:rPr>
          <w:rFonts w:asciiTheme="minorHAnsi" w:hAnsiTheme="minorHAnsi" w:cs="Calibri"/>
          <w:b/>
          <w:caps/>
          <w:color w:val="292929"/>
          <w:sz w:val="22"/>
          <w:szCs w:val="22"/>
          <w:highlight w:val="yellow"/>
        </w:rPr>
        <w:t>_____________</w:t>
      </w:r>
    </w:p>
    <w:p w14:paraId="1C01B3C2" w14:textId="77777777" w:rsidR="00666AC7" w:rsidRDefault="00666AC7">
      <w:pPr>
        <w:pStyle w:val="Corpotesto"/>
        <w:spacing w:before="7"/>
        <w:rPr>
          <w:rFonts w:asciiTheme="minorHAnsi" w:hAnsiTheme="minorHAnsi" w:cstheme="minorHAnsi"/>
          <w:sz w:val="22"/>
          <w:szCs w:val="22"/>
        </w:rPr>
      </w:pPr>
    </w:p>
    <w:p w14:paraId="6ED30FFD" w14:textId="77777777" w:rsidR="00854359" w:rsidRPr="00B165AD" w:rsidRDefault="00854359">
      <w:pPr>
        <w:pStyle w:val="Corpotesto"/>
        <w:spacing w:before="7"/>
        <w:rPr>
          <w:rFonts w:asciiTheme="minorHAnsi" w:hAnsiTheme="minorHAnsi" w:cstheme="minorHAnsi"/>
          <w:sz w:val="22"/>
          <w:szCs w:val="22"/>
        </w:rPr>
      </w:pPr>
    </w:p>
    <w:p w14:paraId="6F52B4BA" w14:textId="19F748BE" w:rsidR="00666AC7" w:rsidRPr="00B165AD" w:rsidRDefault="00666AC7" w:rsidP="00666AC7">
      <w:pPr>
        <w:jc w:val="center"/>
        <w:rPr>
          <w:rFonts w:asciiTheme="minorHAnsi" w:eastAsia="Times New Roman" w:hAnsiTheme="minorHAnsi" w:cs="Calibri"/>
          <w:b/>
          <w:caps/>
          <w:sz w:val="24"/>
          <w:szCs w:val="24"/>
        </w:rPr>
      </w:pPr>
      <w:r w:rsidRPr="00B165AD">
        <w:rPr>
          <w:rFonts w:asciiTheme="minorHAnsi" w:eastAsia="Times New Roman" w:hAnsiTheme="minorHAnsi" w:cs="Calibri"/>
          <w:b/>
          <w:caps/>
          <w:sz w:val="24"/>
          <w:szCs w:val="24"/>
        </w:rPr>
        <w:t>DOMANDA DI PARTECIPAZIONE - Dichiarazione sostitutiva di atto di notorietà ad integrazione del DGUE</w:t>
      </w:r>
    </w:p>
    <w:p w14:paraId="28736E14" w14:textId="77777777" w:rsidR="00666AC7" w:rsidRPr="00B165AD" w:rsidRDefault="00666AC7">
      <w:pPr>
        <w:pStyle w:val="Corpotesto"/>
        <w:spacing w:before="7"/>
        <w:rPr>
          <w:rFonts w:asciiTheme="minorHAnsi" w:hAnsiTheme="minorHAnsi" w:cstheme="minorHAnsi"/>
          <w:sz w:val="22"/>
          <w:szCs w:val="22"/>
        </w:rPr>
      </w:pPr>
    </w:p>
    <w:tbl>
      <w:tblPr>
        <w:tblStyle w:val="TableNormal"/>
        <w:tblW w:w="10065"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253"/>
        <w:gridCol w:w="5812"/>
      </w:tblGrid>
      <w:tr w:rsidR="001539AC" w:rsidRPr="00B165AD" w14:paraId="0EEA5DF8" w14:textId="77777777" w:rsidTr="00854359">
        <w:trPr>
          <w:trHeight w:val="510"/>
        </w:trPr>
        <w:tc>
          <w:tcPr>
            <w:tcW w:w="4253" w:type="dxa"/>
            <w:vAlign w:val="center"/>
          </w:tcPr>
          <w:p w14:paraId="051FBD0C"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Il/La sottoscritto/a</w:t>
            </w:r>
          </w:p>
        </w:tc>
        <w:tc>
          <w:tcPr>
            <w:tcW w:w="5812" w:type="dxa"/>
            <w:vAlign w:val="center"/>
          </w:tcPr>
          <w:p w14:paraId="2DA430A1" w14:textId="77777777" w:rsidR="001539AC" w:rsidRPr="00B165AD" w:rsidRDefault="001539AC" w:rsidP="00B165AD">
            <w:pPr>
              <w:pStyle w:val="TableParagraph"/>
              <w:jc w:val="left"/>
              <w:rPr>
                <w:rFonts w:asciiTheme="minorHAnsi" w:hAnsiTheme="minorHAnsi" w:cs="Calibri (Corpo)"/>
              </w:rPr>
            </w:pPr>
          </w:p>
        </w:tc>
      </w:tr>
      <w:tr w:rsidR="001539AC" w:rsidRPr="00B165AD" w14:paraId="36DF3DC9" w14:textId="77777777" w:rsidTr="00854359">
        <w:trPr>
          <w:trHeight w:val="510"/>
        </w:trPr>
        <w:tc>
          <w:tcPr>
            <w:tcW w:w="4253" w:type="dxa"/>
            <w:vAlign w:val="center"/>
          </w:tcPr>
          <w:p w14:paraId="50239F87"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Data e luogo di nascita</w:t>
            </w:r>
          </w:p>
        </w:tc>
        <w:tc>
          <w:tcPr>
            <w:tcW w:w="5812" w:type="dxa"/>
            <w:vAlign w:val="center"/>
          </w:tcPr>
          <w:p w14:paraId="01ABCCDF" w14:textId="77777777" w:rsidR="001539AC" w:rsidRPr="00B165AD" w:rsidRDefault="001539AC" w:rsidP="00B165AD">
            <w:pPr>
              <w:pStyle w:val="TableParagraph"/>
              <w:jc w:val="left"/>
              <w:rPr>
                <w:rFonts w:asciiTheme="minorHAnsi" w:hAnsiTheme="minorHAnsi" w:cs="Calibri (Corpo)"/>
              </w:rPr>
            </w:pPr>
          </w:p>
        </w:tc>
      </w:tr>
      <w:tr w:rsidR="001539AC" w:rsidRPr="00B165AD" w14:paraId="73D24942" w14:textId="77777777" w:rsidTr="00854359">
        <w:trPr>
          <w:trHeight w:val="510"/>
        </w:trPr>
        <w:tc>
          <w:tcPr>
            <w:tcW w:w="4253" w:type="dxa"/>
            <w:vAlign w:val="center"/>
          </w:tcPr>
          <w:p w14:paraId="2D521965"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Codice fiscale</w:t>
            </w:r>
          </w:p>
        </w:tc>
        <w:tc>
          <w:tcPr>
            <w:tcW w:w="5812" w:type="dxa"/>
            <w:vAlign w:val="center"/>
          </w:tcPr>
          <w:p w14:paraId="41A50C36" w14:textId="77777777" w:rsidR="001539AC" w:rsidRPr="00B165AD" w:rsidRDefault="001539AC" w:rsidP="00B165AD">
            <w:pPr>
              <w:pStyle w:val="TableParagraph"/>
              <w:jc w:val="left"/>
              <w:rPr>
                <w:rFonts w:asciiTheme="minorHAnsi" w:hAnsiTheme="minorHAnsi" w:cs="Calibri (Corpo)"/>
              </w:rPr>
            </w:pPr>
          </w:p>
        </w:tc>
      </w:tr>
      <w:tr w:rsidR="00C75BFF" w:rsidRPr="00B165AD" w14:paraId="008F5B47" w14:textId="77777777" w:rsidTr="00854359">
        <w:trPr>
          <w:trHeight w:val="510"/>
        </w:trPr>
        <w:tc>
          <w:tcPr>
            <w:tcW w:w="4253" w:type="dxa"/>
            <w:vAlign w:val="center"/>
          </w:tcPr>
          <w:p w14:paraId="65515A6B" w14:textId="77777777" w:rsidR="00C75BFF" w:rsidRPr="00B165AD" w:rsidRDefault="00C75BFF" w:rsidP="00B165AD">
            <w:pPr>
              <w:pStyle w:val="TableParagraph"/>
              <w:ind w:left="95"/>
              <w:jc w:val="left"/>
              <w:rPr>
                <w:rFonts w:asciiTheme="minorHAnsi" w:hAnsiTheme="minorHAnsi" w:cs="Calibri (Corpo)"/>
              </w:rPr>
            </w:pPr>
            <w:r w:rsidRPr="00B165AD">
              <w:rPr>
                <w:rFonts w:asciiTheme="minorHAnsi" w:hAnsiTheme="minorHAnsi" w:cs="Calibri (Corpo)"/>
              </w:rPr>
              <w:t>Residente a</w:t>
            </w:r>
          </w:p>
        </w:tc>
        <w:tc>
          <w:tcPr>
            <w:tcW w:w="5812" w:type="dxa"/>
            <w:vAlign w:val="center"/>
          </w:tcPr>
          <w:p w14:paraId="7D069502" w14:textId="77777777" w:rsidR="00C75BFF" w:rsidRPr="00B165AD" w:rsidRDefault="00C75BFF" w:rsidP="00B165AD">
            <w:pPr>
              <w:pStyle w:val="TableParagraph"/>
              <w:jc w:val="left"/>
              <w:rPr>
                <w:rFonts w:asciiTheme="minorHAnsi" w:hAnsiTheme="minorHAnsi" w:cs="Calibri (Corpo)"/>
              </w:rPr>
            </w:pPr>
          </w:p>
        </w:tc>
      </w:tr>
      <w:tr w:rsidR="001539AC" w:rsidRPr="00B165AD" w14:paraId="51592E0B" w14:textId="77777777" w:rsidTr="00854359">
        <w:trPr>
          <w:trHeight w:val="510"/>
        </w:trPr>
        <w:tc>
          <w:tcPr>
            <w:tcW w:w="4253" w:type="dxa"/>
            <w:vAlign w:val="center"/>
          </w:tcPr>
          <w:p w14:paraId="16AD557D"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 xml:space="preserve">In qualità di </w:t>
            </w:r>
            <w:r w:rsidR="00C75BFF" w:rsidRPr="00B165AD">
              <w:rPr>
                <w:rFonts w:asciiTheme="minorHAnsi" w:hAnsiTheme="minorHAnsi" w:cstheme="minorHAnsi"/>
              </w:rPr>
              <w:t>(Titolare, Legale Rappresentante</w:t>
            </w:r>
            <w:r w:rsidR="00C75BFF" w:rsidRPr="00B165AD">
              <w:rPr>
                <w:rFonts w:asciiTheme="minorHAnsi" w:hAnsiTheme="minorHAnsi" w:cstheme="minorHAnsi"/>
                <w:spacing w:val="28"/>
              </w:rPr>
              <w:t xml:space="preserve"> </w:t>
            </w:r>
            <w:r w:rsidR="00C75BFF" w:rsidRPr="00B165AD">
              <w:rPr>
                <w:rFonts w:asciiTheme="minorHAnsi" w:hAnsiTheme="minorHAnsi" w:cstheme="minorHAnsi"/>
              </w:rPr>
              <w:t>o</w:t>
            </w:r>
            <w:r w:rsidR="00C75BFF" w:rsidRPr="00B165AD">
              <w:rPr>
                <w:rFonts w:asciiTheme="minorHAnsi" w:hAnsiTheme="minorHAnsi" w:cstheme="minorHAnsi"/>
                <w:spacing w:val="6"/>
              </w:rPr>
              <w:t xml:space="preserve"> </w:t>
            </w:r>
            <w:r w:rsidR="00C75BFF" w:rsidRPr="00B165AD">
              <w:rPr>
                <w:rFonts w:asciiTheme="minorHAnsi" w:hAnsiTheme="minorHAnsi" w:cstheme="minorHAnsi"/>
              </w:rPr>
              <w:t>Procuratore)</w:t>
            </w:r>
          </w:p>
        </w:tc>
        <w:tc>
          <w:tcPr>
            <w:tcW w:w="5812" w:type="dxa"/>
            <w:vAlign w:val="center"/>
          </w:tcPr>
          <w:p w14:paraId="12B553B6" w14:textId="77777777" w:rsidR="001539AC" w:rsidRPr="00B165AD" w:rsidRDefault="001539AC" w:rsidP="00B165AD">
            <w:pPr>
              <w:pStyle w:val="TableParagraph"/>
              <w:jc w:val="left"/>
              <w:rPr>
                <w:rFonts w:asciiTheme="minorHAnsi" w:hAnsiTheme="minorHAnsi" w:cs="Calibri (Corpo)"/>
              </w:rPr>
            </w:pPr>
          </w:p>
        </w:tc>
      </w:tr>
      <w:tr w:rsidR="001539AC" w:rsidRPr="00B165AD" w14:paraId="1BAA6B08" w14:textId="77777777" w:rsidTr="00854359">
        <w:trPr>
          <w:trHeight w:val="510"/>
        </w:trPr>
        <w:tc>
          <w:tcPr>
            <w:tcW w:w="4253" w:type="dxa"/>
            <w:vAlign w:val="center"/>
          </w:tcPr>
          <w:p w14:paraId="654831AD" w14:textId="77777777" w:rsidR="001539AC" w:rsidRPr="00B165AD" w:rsidRDefault="00D93C09" w:rsidP="00B165AD">
            <w:pPr>
              <w:pStyle w:val="TableParagraph"/>
              <w:tabs>
                <w:tab w:val="left" w:pos="633"/>
                <w:tab w:val="left" w:pos="2032"/>
                <w:tab w:val="left" w:pos="2982"/>
              </w:tabs>
              <w:ind w:left="95" w:right="0"/>
              <w:jc w:val="left"/>
              <w:rPr>
                <w:rFonts w:asciiTheme="minorHAnsi" w:hAnsiTheme="minorHAnsi" w:cs="Calibri (Corpo)"/>
              </w:rPr>
            </w:pPr>
            <w:r w:rsidRPr="00B165AD">
              <w:rPr>
                <w:rFonts w:asciiTheme="minorHAnsi" w:hAnsiTheme="minorHAnsi" w:cs="Calibri (Corpo)"/>
              </w:rPr>
              <w:t>(</w:t>
            </w:r>
            <w:r w:rsidRPr="00B165AD">
              <w:rPr>
                <w:rFonts w:asciiTheme="minorHAnsi" w:hAnsiTheme="minorHAnsi" w:cs="Calibri (Corpo)"/>
                <w:u w:val="single"/>
              </w:rPr>
              <w:t>se</w:t>
            </w:r>
            <w:r w:rsidR="00B33A04" w:rsidRPr="00B165AD">
              <w:rPr>
                <w:rFonts w:asciiTheme="minorHAnsi" w:hAnsiTheme="minorHAnsi" w:cs="Calibri (Corpo)"/>
                <w:u w:val="single"/>
              </w:rPr>
              <w:t xml:space="preserve"> </w:t>
            </w:r>
            <w:r w:rsidRPr="00B165AD">
              <w:rPr>
                <w:rFonts w:asciiTheme="minorHAnsi" w:hAnsiTheme="minorHAnsi" w:cs="Calibri (Corpo)"/>
                <w:u w:val="single"/>
              </w:rPr>
              <w:t>procuratore</w:t>
            </w:r>
            <w:r w:rsidRPr="00B165AD">
              <w:rPr>
                <w:rFonts w:asciiTheme="minorHAnsi" w:hAnsiTheme="minorHAnsi" w:cs="Calibri (Corpo)"/>
              </w:rPr>
              <w:t>)</w:t>
            </w:r>
            <w:r w:rsidR="00B33A04" w:rsidRPr="00B165AD">
              <w:rPr>
                <w:rFonts w:asciiTheme="minorHAnsi" w:hAnsiTheme="minorHAnsi" w:cs="Calibri (Corpo)"/>
              </w:rPr>
              <w:t xml:space="preserve"> </w:t>
            </w:r>
            <w:r w:rsidRPr="00B165AD">
              <w:rPr>
                <w:rFonts w:asciiTheme="minorHAnsi" w:hAnsiTheme="minorHAnsi" w:cs="Calibri (Corpo)"/>
              </w:rPr>
              <w:t>estremi</w:t>
            </w:r>
            <w:r w:rsidR="00B33A04" w:rsidRPr="00B165AD">
              <w:rPr>
                <w:rFonts w:asciiTheme="minorHAnsi" w:hAnsiTheme="minorHAnsi" w:cs="Calibri (Corpo)"/>
              </w:rPr>
              <w:t xml:space="preserve"> </w:t>
            </w:r>
            <w:r w:rsidRPr="00B165AD">
              <w:rPr>
                <w:rFonts w:asciiTheme="minorHAnsi" w:hAnsiTheme="minorHAnsi" w:cs="Calibri (Corpo)"/>
              </w:rPr>
              <w:t>procura (notaio, repertorio, raccolta)</w:t>
            </w:r>
          </w:p>
        </w:tc>
        <w:tc>
          <w:tcPr>
            <w:tcW w:w="5812" w:type="dxa"/>
            <w:vAlign w:val="center"/>
          </w:tcPr>
          <w:p w14:paraId="1DA69B8E" w14:textId="77777777" w:rsidR="001539AC" w:rsidRPr="00B165AD" w:rsidRDefault="001539AC" w:rsidP="00B165AD">
            <w:pPr>
              <w:pStyle w:val="TableParagraph"/>
              <w:jc w:val="left"/>
              <w:rPr>
                <w:rFonts w:asciiTheme="minorHAnsi" w:hAnsiTheme="minorHAnsi" w:cs="Calibri (Corpo)"/>
              </w:rPr>
            </w:pPr>
          </w:p>
        </w:tc>
      </w:tr>
      <w:tr w:rsidR="001539AC" w:rsidRPr="00B165AD" w14:paraId="60B70734" w14:textId="77777777" w:rsidTr="00854359">
        <w:trPr>
          <w:trHeight w:val="510"/>
        </w:trPr>
        <w:tc>
          <w:tcPr>
            <w:tcW w:w="4253" w:type="dxa"/>
            <w:vAlign w:val="center"/>
          </w:tcPr>
          <w:p w14:paraId="73D8E094"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Operatore economico</w:t>
            </w:r>
          </w:p>
        </w:tc>
        <w:tc>
          <w:tcPr>
            <w:tcW w:w="5812" w:type="dxa"/>
            <w:vAlign w:val="center"/>
          </w:tcPr>
          <w:p w14:paraId="622C8354" w14:textId="77777777" w:rsidR="001539AC" w:rsidRPr="00B165AD" w:rsidRDefault="001539AC" w:rsidP="00B165AD">
            <w:pPr>
              <w:pStyle w:val="TableParagraph"/>
              <w:jc w:val="left"/>
              <w:rPr>
                <w:rFonts w:asciiTheme="minorHAnsi" w:hAnsiTheme="minorHAnsi" w:cs="Calibri (Corpo)"/>
              </w:rPr>
            </w:pPr>
          </w:p>
        </w:tc>
      </w:tr>
      <w:tr w:rsidR="001539AC" w:rsidRPr="00B165AD" w14:paraId="04E7D7FA" w14:textId="77777777" w:rsidTr="00854359">
        <w:trPr>
          <w:trHeight w:val="510"/>
        </w:trPr>
        <w:tc>
          <w:tcPr>
            <w:tcW w:w="4253" w:type="dxa"/>
            <w:vAlign w:val="center"/>
          </w:tcPr>
          <w:p w14:paraId="689C3FFD"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Forma giuridica</w:t>
            </w:r>
          </w:p>
        </w:tc>
        <w:tc>
          <w:tcPr>
            <w:tcW w:w="5812" w:type="dxa"/>
            <w:vAlign w:val="center"/>
          </w:tcPr>
          <w:p w14:paraId="4D4FAE8B" w14:textId="77777777" w:rsidR="001539AC" w:rsidRPr="00B165AD" w:rsidRDefault="001539AC" w:rsidP="00B165AD">
            <w:pPr>
              <w:pStyle w:val="TableParagraph"/>
              <w:jc w:val="left"/>
              <w:rPr>
                <w:rFonts w:asciiTheme="minorHAnsi" w:hAnsiTheme="minorHAnsi" w:cs="Calibri (Corpo)"/>
              </w:rPr>
            </w:pPr>
          </w:p>
        </w:tc>
      </w:tr>
      <w:tr w:rsidR="001539AC" w:rsidRPr="00B165AD" w14:paraId="33CA2FD3" w14:textId="77777777" w:rsidTr="00854359">
        <w:trPr>
          <w:trHeight w:val="510"/>
        </w:trPr>
        <w:tc>
          <w:tcPr>
            <w:tcW w:w="4253" w:type="dxa"/>
            <w:vAlign w:val="center"/>
          </w:tcPr>
          <w:p w14:paraId="4D553E41"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Sede legale (via, città, prov.)</w:t>
            </w:r>
          </w:p>
        </w:tc>
        <w:tc>
          <w:tcPr>
            <w:tcW w:w="5812" w:type="dxa"/>
            <w:vAlign w:val="center"/>
          </w:tcPr>
          <w:p w14:paraId="5A421270" w14:textId="77777777" w:rsidR="001539AC" w:rsidRPr="00B165AD" w:rsidRDefault="001539AC" w:rsidP="00B165AD">
            <w:pPr>
              <w:pStyle w:val="TableParagraph"/>
              <w:jc w:val="left"/>
              <w:rPr>
                <w:rFonts w:asciiTheme="minorHAnsi" w:hAnsiTheme="minorHAnsi" w:cs="Calibri (Corpo)"/>
              </w:rPr>
            </w:pPr>
          </w:p>
        </w:tc>
      </w:tr>
      <w:tr w:rsidR="001539AC" w:rsidRPr="00B165AD" w14:paraId="6054DE04" w14:textId="77777777" w:rsidTr="00854359">
        <w:trPr>
          <w:trHeight w:val="510"/>
        </w:trPr>
        <w:tc>
          <w:tcPr>
            <w:tcW w:w="4253" w:type="dxa"/>
            <w:vAlign w:val="center"/>
          </w:tcPr>
          <w:p w14:paraId="6E998306"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Sede operativa</w:t>
            </w:r>
          </w:p>
          <w:p w14:paraId="12446110"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(se diversa dalla sede legale)</w:t>
            </w:r>
          </w:p>
        </w:tc>
        <w:tc>
          <w:tcPr>
            <w:tcW w:w="5812" w:type="dxa"/>
            <w:vAlign w:val="center"/>
          </w:tcPr>
          <w:p w14:paraId="644C5B3B" w14:textId="77777777" w:rsidR="001539AC" w:rsidRPr="00B165AD" w:rsidRDefault="001539AC" w:rsidP="00B165AD">
            <w:pPr>
              <w:pStyle w:val="TableParagraph"/>
              <w:jc w:val="left"/>
              <w:rPr>
                <w:rFonts w:asciiTheme="minorHAnsi" w:hAnsiTheme="minorHAnsi" w:cs="Calibri (Corpo)"/>
              </w:rPr>
            </w:pPr>
          </w:p>
        </w:tc>
      </w:tr>
      <w:tr w:rsidR="001539AC" w:rsidRPr="00B165AD" w14:paraId="4D160D77" w14:textId="77777777" w:rsidTr="00854359">
        <w:trPr>
          <w:trHeight w:val="510"/>
        </w:trPr>
        <w:tc>
          <w:tcPr>
            <w:tcW w:w="4253" w:type="dxa"/>
            <w:vAlign w:val="center"/>
          </w:tcPr>
          <w:p w14:paraId="32D63BC3"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Codice fiscale operatore economico</w:t>
            </w:r>
          </w:p>
        </w:tc>
        <w:tc>
          <w:tcPr>
            <w:tcW w:w="5812" w:type="dxa"/>
            <w:vAlign w:val="center"/>
          </w:tcPr>
          <w:p w14:paraId="5FBF686D" w14:textId="77777777" w:rsidR="001539AC" w:rsidRPr="00B165AD" w:rsidRDefault="001539AC" w:rsidP="00B165AD">
            <w:pPr>
              <w:pStyle w:val="TableParagraph"/>
              <w:jc w:val="left"/>
              <w:rPr>
                <w:rFonts w:asciiTheme="minorHAnsi" w:hAnsiTheme="minorHAnsi" w:cs="Calibri (Corpo)"/>
              </w:rPr>
            </w:pPr>
          </w:p>
        </w:tc>
      </w:tr>
      <w:tr w:rsidR="001539AC" w:rsidRPr="00B165AD" w14:paraId="7BDEAC66" w14:textId="77777777" w:rsidTr="00854359">
        <w:trPr>
          <w:trHeight w:val="510"/>
        </w:trPr>
        <w:tc>
          <w:tcPr>
            <w:tcW w:w="4253" w:type="dxa"/>
            <w:vAlign w:val="center"/>
          </w:tcPr>
          <w:p w14:paraId="620F6F56"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Partita IVA operatore economico</w:t>
            </w:r>
          </w:p>
        </w:tc>
        <w:tc>
          <w:tcPr>
            <w:tcW w:w="5812" w:type="dxa"/>
            <w:vAlign w:val="center"/>
          </w:tcPr>
          <w:p w14:paraId="052F1FAC" w14:textId="77777777" w:rsidR="001539AC" w:rsidRPr="00B165AD" w:rsidRDefault="001539AC" w:rsidP="00B165AD">
            <w:pPr>
              <w:pStyle w:val="TableParagraph"/>
              <w:jc w:val="left"/>
              <w:rPr>
                <w:rFonts w:asciiTheme="minorHAnsi" w:hAnsiTheme="minorHAnsi" w:cs="Calibri (Corpo)"/>
              </w:rPr>
            </w:pPr>
          </w:p>
        </w:tc>
      </w:tr>
      <w:tr w:rsidR="001539AC" w:rsidRPr="00B165AD" w14:paraId="330ABF77" w14:textId="77777777" w:rsidTr="00854359">
        <w:trPr>
          <w:trHeight w:val="510"/>
        </w:trPr>
        <w:tc>
          <w:tcPr>
            <w:tcW w:w="4253" w:type="dxa"/>
            <w:vAlign w:val="center"/>
          </w:tcPr>
          <w:p w14:paraId="2888B79F" w14:textId="77777777" w:rsidR="001539AC" w:rsidRPr="00B165AD" w:rsidRDefault="00D93C09" w:rsidP="00B165AD">
            <w:pPr>
              <w:pStyle w:val="TableParagraph"/>
              <w:ind w:left="95" w:right="0"/>
              <w:jc w:val="left"/>
              <w:rPr>
                <w:rFonts w:asciiTheme="minorHAnsi" w:hAnsiTheme="minorHAnsi" w:cs="Calibri (Corpo)"/>
              </w:rPr>
            </w:pPr>
            <w:r w:rsidRPr="00B165AD">
              <w:rPr>
                <w:rFonts w:asciiTheme="minorHAnsi" w:hAnsiTheme="minorHAnsi" w:cs="Calibri (Corpo)"/>
              </w:rPr>
              <w:t xml:space="preserve">Cellulare + Telefono </w:t>
            </w:r>
            <w:r w:rsidR="00B33A04" w:rsidRPr="00B165AD">
              <w:rPr>
                <w:rFonts w:asciiTheme="minorHAnsi" w:hAnsiTheme="minorHAnsi" w:cs="Calibri (Corpo)"/>
              </w:rPr>
              <w:t xml:space="preserve">+ </w:t>
            </w:r>
            <w:proofErr w:type="spellStart"/>
            <w:r w:rsidRPr="00B165AD">
              <w:rPr>
                <w:rFonts w:asciiTheme="minorHAnsi" w:hAnsiTheme="minorHAnsi" w:cs="Calibri (Corpo)"/>
              </w:rPr>
              <w:t>Pec</w:t>
            </w:r>
            <w:proofErr w:type="spellEnd"/>
          </w:p>
        </w:tc>
        <w:tc>
          <w:tcPr>
            <w:tcW w:w="5812" w:type="dxa"/>
            <w:vAlign w:val="center"/>
          </w:tcPr>
          <w:p w14:paraId="1FF91E43" w14:textId="77777777" w:rsidR="001539AC" w:rsidRPr="00B165AD" w:rsidRDefault="001539AC" w:rsidP="00B165AD">
            <w:pPr>
              <w:pStyle w:val="TableParagraph"/>
              <w:jc w:val="left"/>
              <w:rPr>
                <w:rFonts w:asciiTheme="minorHAnsi" w:hAnsiTheme="minorHAnsi" w:cs="Calibri (Corpo)"/>
              </w:rPr>
            </w:pPr>
          </w:p>
        </w:tc>
      </w:tr>
    </w:tbl>
    <w:p w14:paraId="3E600AE0" w14:textId="77777777" w:rsidR="001539AC" w:rsidRPr="00B165AD" w:rsidRDefault="001539AC">
      <w:pPr>
        <w:pStyle w:val="Corpotesto"/>
        <w:spacing w:before="10"/>
        <w:rPr>
          <w:rFonts w:asciiTheme="minorHAnsi" w:hAnsiTheme="minorHAnsi" w:cstheme="minorHAnsi"/>
          <w:sz w:val="22"/>
          <w:szCs w:val="22"/>
        </w:rPr>
      </w:pPr>
    </w:p>
    <w:p w14:paraId="058E1AA1" w14:textId="77777777" w:rsidR="001539AC" w:rsidRPr="00B165AD" w:rsidRDefault="00D93C09" w:rsidP="00AE419E">
      <w:pPr>
        <w:tabs>
          <w:tab w:val="left" w:pos="426"/>
        </w:tabs>
        <w:ind w:right="-37"/>
        <w:rPr>
          <w:rFonts w:asciiTheme="minorHAnsi" w:hAnsiTheme="minorHAnsi" w:cs="Calibri (Corpo)"/>
        </w:rPr>
      </w:pPr>
      <w:r w:rsidRPr="00B165AD">
        <w:rPr>
          <w:rFonts w:asciiTheme="minorHAnsi" w:hAnsiTheme="minorHAnsi" w:cs="Calibri (Corpo)"/>
        </w:rPr>
        <w:t>Consapevole delle responsabilità e delle conseguenze civili e penali previsti in caso di dichiarazioni mendaci e/o formazione od uso di atti falsi, anche ai sensi e per gli effetti dell’art. 76 del D.P.R. 445/2000, nonché in caso di esibizione di atti contenenti dati non più corrispondenti a verità, e consapevole, altresì, che qualora emerga la non veridicità del contenuto della presente dichiarazione questa impresa decadrà dai benefici e dalle autorizzazioni per le quali la stessa è stata rilasciata;</w:t>
      </w:r>
    </w:p>
    <w:p w14:paraId="1C63927D" w14:textId="489F2139" w:rsidR="004F7E13" w:rsidRPr="00B165AD" w:rsidRDefault="00666AC7" w:rsidP="00AE419E">
      <w:pPr>
        <w:pStyle w:val="Corpotesto"/>
        <w:spacing w:before="120" w:after="120"/>
        <w:ind w:left="0"/>
        <w:jc w:val="center"/>
        <w:rPr>
          <w:rFonts w:asciiTheme="minorHAnsi" w:hAnsiTheme="minorHAnsi" w:cstheme="minorHAnsi"/>
          <w:b/>
          <w:sz w:val="22"/>
          <w:szCs w:val="22"/>
        </w:rPr>
      </w:pPr>
      <w:r w:rsidRPr="00B165AD">
        <w:rPr>
          <w:rFonts w:asciiTheme="minorHAnsi" w:hAnsiTheme="minorHAnsi" w:cstheme="minorHAnsi"/>
          <w:b/>
          <w:sz w:val="22"/>
          <w:szCs w:val="22"/>
        </w:rPr>
        <w:t>C</w:t>
      </w:r>
      <w:r w:rsidR="004F7E13" w:rsidRPr="00B165AD">
        <w:rPr>
          <w:rFonts w:asciiTheme="minorHAnsi" w:hAnsiTheme="minorHAnsi" w:cstheme="minorHAnsi"/>
          <w:b/>
          <w:sz w:val="22"/>
          <w:szCs w:val="22"/>
        </w:rPr>
        <w:t>HIEDE</w:t>
      </w:r>
    </w:p>
    <w:p w14:paraId="5D74D0A6" w14:textId="4323F1EA" w:rsidR="004F7E13" w:rsidRDefault="004F7E13" w:rsidP="00AE419E">
      <w:pPr>
        <w:pStyle w:val="Corpotesto"/>
        <w:ind w:left="0" w:right="-37"/>
        <w:rPr>
          <w:rFonts w:asciiTheme="minorHAnsi" w:hAnsiTheme="minorHAnsi" w:cstheme="minorHAnsi"/>
          <w:sz w:val="22"/>
          <w:szCs w:val="22"/>
        </w:rPr>
      </w:pPr>
      <w:r w:rsidRPr="00B165AD">
        <w:rPr>
          <w:rFonts w:asciiTheme="minorHAnsi" w:hAnsiTheme="minorHAnsi" w:cstheme="minorHAnsi"/>
          <w:sz w:val="22"/>
          <w:szCs w:val="22"/>
        </w:rPr>
        <w:t>di partecipare alla gara indicata in oggetto, dichiarando di non partecipare in qualsiasi altra forma alla presente gara, ai sensi del</w:t>
      </w:r>
      <w:r w:rsidR="00854359">
        <w:rPr>
          <w:rFonts w:asciiTheme="minorHAnsi" w:hAnsiTheme="minorHAnsi" w:cstheme="minorHAnsi"/>
          <w:sz w:val="22"/>
          <w:szCs w:val="22"/>
        </w:rPr>
        <w:t xml:space="preserve"> punto 4 del Disciplinare di gara</w:t>
      </w:r>
    </w:p>
    <w:p w14:paraId="333107B2" w14:textId="77777777" w:rsidR="00854359" w:rsidRDefault="00854359" w:rsidP="00AE419E">
      <w:pPr>
        <w:pStyle w:val="Corpotesto"/>
        <w:ind w:left="0" w:right="-37"/>
        <w:rPr>
          <w:rFonts w:asciiTheme="minorHAnsi" w:hAnsiTheme="minorHAnsi" w:cstheme="minorHAnsi"/>
          <w:sz w:val="22"/>
          <w:szCs w:val="22"/>
        </w:rPr>
      </w:pPr>
    </w:p>
    <w:p w14:paraId="6FB959AF" w14:textId="77777777" w:rsidR="00854359" w:rsidRDefault="00854359" w:rsidP="00AE419E">
      <w:pPr>
        <w:pStyle w:val="Corpotesto"/>
        <w:ind w:left="0" w:right="-37"/>
        <w:rPr>
          <w:rFonts w:asciiTheme="minorHAnsi" w:hAnsiTheme="minorHAnsi" w:cstheme="minorHAnsi"/>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3"/>
      </w:tblGrid>
      <w:tr w:rsidR="009A5394" w:rsidRPr="00C726E1" w14:paraId="61B075D8" w14:textId="77777777" w:rsidTr="009A5394">
        <w:tc>
          <w:tcPr>
            <w:tcW w:w="10023" w:type="dxa"/>
            <w:shd w:val="clear" w:color="auto" w:fill="auto"/>
          </w:tcPr>
          <w:p w14:paraId="7D19CBE8" w14:textId="24A1911A" w:rsidR="009A5394" w:rsidRPr="00C726E1" w:rsidRDefault="009A5394" w:rsidP="009A5394">
            <w:pPr>
              <w:tabs>
                <w:tab w:val="left" w:pos="1068"/>
              </w:tabs>
              <w:spacing w:before="120" w:after="120"/>
              <w:jc w:val="center"/>
              <w:rPr>
                <w:rFonts w:asciiTheme="minorHAnsi" w:hAnsiTheme="minorHAnsi"/>
                <w:b/>
              </w:rPr>
            </w:pPr>
            <w:r w:rsidRPr="00C726E1">
              <w:rPr>
                <w:rFonts w:asciiTheme="minorHAnsi" w:hAnsiTheme="minorHAnsi"/>
                <w:b/>
              </w:rPr>
              <w:t xml:space="preserve">A. </w:t>
            </w:r>
            <w:r w:rsidRPr="009A5394">
              <w:rPr>
                <w:rFonts w:asciiTheme="minorHAnsi" w:hAnsiTheme="minorHAnsi"/>
                <w:b/>
              </w:rPr>
              <w:t>FORMA DI PARTECIPAZIONE</w:t>
            </w:r>
          </w:p>
        </w:tc>
      </w:tr>
    </w:tbl>
    <w:p w14:paraId="3F44CF40" w14:textId="77777777" w:rsidR="00854359" w:rsidRDefault="00854359" w:rsidP="00AE419E">
      <w:pPr>
        <w:pStyle w:val="Corpotesto"/>
        <w:ind w:left="0" w:right="-37"/>
        <w:rPr>
          <w:rFonts w:asciiTheme="minorHAnsi" w:hAnsiTheme="minorHAnsi" w:cstheme="minorHAnsi"/>
          <w:sz w:val="22"/>
          <w:szCs w:val="22"/>
        </w:rPr>
      </w:pPr>
    </w:p>
    <w:p w14:paraId="57E65B0A" w14:textId="77777777" w:rsidR="00854359" w:rsidRPr="00F40CA3" w:rsidRDefault="00854359" w:rsidP="00854359">
      <w:pPr>
        <w:pStyle w:val="Titolo1"/>
        <w:spacing w:before="43"/>
        <w:ind w:left="0" w:right="2076"/>
        <w:rPr>
          <w:rFonts w:ascii="Calibri" w:hAnsi="Calibri"/>
          <w:u w:val="thick"/>
        </w:rPr>
      </w:pPr>
      <w:r w:rsidRPr="00F40CA3">
        <w:rPr>
          <w:rFonts w:ascii="Calibri" w:hAnsi="Calibri"/>
          <w:u w:val="thick"/>
        </w:rPr>
        <w:t>A1 – di partecipare alla gara in qualità di:</w:t>
      </w:r>
    </w:p>
    <w:p w14:paraId="3B3F77D5" w14:textId="77777777" w:rsidR="00854359" w:rsidRPr="00D40D03" w:rsidRDefault="00854359" w:rsidP="00854359">
      <w:pPr>
        <w:pStyle w:val="Corpotesto"/>
        <w:spacing w:before="3"/>
        <w:rPr>
          <w:rFonts w:ascii="Calibri" w:hAnsi="Calibri"/>
          <w:sz w:val="22"/>
        </w:rPr>
      </w:pPr>
    </w:p>
    <w:p w14:paraId="0CE5011F" w14:textId="6083AC7A" w:rsidR="00854359" w:rsidRPr="00D40D03" w:rsidRDefault="00854359" w:rsidP="00854359">
      <w:pPr>
        <w:pStyle w:val="Corpotesto"/>
        <w:rPr>
          <w:rFonts w:ascii="Calibri" w:hAnsi="Calibri"/>
          <w:sz w:val="22"/>
        </w:rPr>
      </w:pPr>
      <w:r>
        <w:rPr>
          <w:noProof/>
          <w:position w:val="-3"/>
        </w:rPr>
        <mc:AlternateContent>
          <mc:Choice Requires="wpg">
            <w:drawing>
              <wp:inline distT="0" distB="0" distL="0" distR="0" wp14:anchorId="141C81DC" wp14:editId="24AE9450">
                <wp:extent cx="135890" cy="135890"/>
                <wp:effectExtent l="0" t="0" r="0" b="0"/>
                <wp:docPr id="143"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4" name="Rectangle 14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B7C19EA" id="Group 144"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DBiQjGMCAAAqBQAADgAAAAAAAAAAAAAAAAAuAgAAZHJzL2Uy&#13;&#10;b0RvYy54bWxQSwECLQAUAAYACAAAACEAlgVIhN0AAAAIAQAADwAAAAAAAAAAAAAAAAC9BAAAZHJz&#13;&#10;L2Rvd25yZXYueG1sUEsFBgAAAAAEAAQA8wAAAMcFAAAAAA==&#13;&#10;">
                <v:rect id="Rectangle 145"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" filled="f" strokecolor="#000006" strokeweight=".25397mm">
                  <v:path arrowok="t"/>
                </v:rect>
                <w10:anchorlock/>
              </v:group>
            </w:pict>
          </mc:Fallback>
        </mc:AlternateContent>
      </w:r>
      <w:r>
        <w:rPr>
          <w:rFonts w:ascii="Calibri" w:hAnsi="Calibri"/>
          <w:sz w:val="22"/>
        </w:rPr>
        <w:t xml:space="preserve"> </w:t>
      </w:r>
      <w:r w:rsidRPr="00D40D03">
        <w:rPr>
          <w:rFonts w:ascii="Calibri" w:hAnsi="Calibri"/>
          <w:sz w:val="22"/>
        </w:rPr>
        <w:t xml:space="preserve">concorrente singolo (imprenditore individuale o società, art. </w:t>
      </w:r>
      <w:r>
        <w:rPr>
          <w:rFonts w:ascii="Calibri" w:hAnsi="Calibri"/>
          <w:sz w:val="22"/>
        </w:rPr>
        <w:t>6</w:t>
      </w:r>
      <w:r w:rsidRPr="00D40D03">
        <w:rPr>
          <w:rFonts w:ascii="Calibri" w:hAnsi="Calibri"/>
          <w:sz w:val="22"/>
        </w:rPr>
        <w:t xml:space="preserve">5 comma 2 lett. a) del </w:t>
      </w:r>
      <w:r>
        <w:rPr>
          <w:rFonts w:ascii="Calibri" w:hAnsi="Calibri"/>
          <w:sz w:val="22"/>
        </w:rPr>
        <w:t>d</w:t>
      </w:r>
      <w:r w:rsidRPr="00D40D03">
        <w:rPr>
          <w:rFonts w:ascii="Calibri" w:hAnsi="Calibri"/>
          <w:sz w:val="22"/>
        </w:rPr>
        <w:t xml:space="preserve">.lgs. </w:t>
      </w:r>
      <w:r>
        <w:rPr>
          <w:rFonts w:ascii="Calibri" w:hAnsi="Calibri"/>
          <w:sz w:val="22"/>
        </w:rPr>
        <w:t>36</w:t>
      </w:r>
      <w:r w:rsidRPr="00D40D03">
        <w:rPr>
          <w:rFonts w:ascii="Calibri" w:hAnsi="Calibri"/>
          <w:sz w:val="22"/>
        </w:rPr>
        <w:t>/20</w:t>
      </w:r>
      <w:r>
        <w:rPr>
          <w:rFonts w:ascii="Calibri" w:hAnsi="Calibri"/>
          <w:sz w:val="22"/>
        </w:rPr>
        <w:t>23</w:t>
      </w:r>
      <w:r w:rsidRPr="00D40D03">
        <w:rPr>
          <w:rFonts w:ascii="Calibri" w:hAnsi="Calibri"/>
          <w:sz w:val="22"/>
        </w:rPr>
        <w:t>)</w:t>
      </w:r>
    </w:p>
    <w:p w14:paraId="4868B477" w14:textId="113D11EE" w:rsidR="00854359" w:rsidRPr="00D40D03" w:rsidRDefault="00854359" w:rsidP="00854359">
      <w:pPr>
        <w:pStyle w:val="Corpotesto"/>
        <w:spacing w:before="178"/>
        <w:rPr>
          <w:rFonts w:ascii="Calibri" w:hAnsi="Calibri"/>
          <w:sz w:val="22"/>
        </w:rPr>
      </w:pPr>
      <w:r>
        <w:rPr>
          <w:noProof/>
          <w:position w:val="-3"/>
        </w:rPr>
        <mc:AlternateContent>
          <mc:Choice Requires="wpg">
            <w:drawing>
              <wp:inline distT="0" distB="0" distL="0" distR="0" wp14:anchorId="587C8E2A" wp14:editId="3D66B793">
                <wp:extent cx="135890" cy="135890"/>
                <wp:effectExtent l="0" t="0" r="0" b="0"/>
                <wp:docPr id="141"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2" name="Rectangle 14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B325AB9" id="Group 142"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">
                <v:rect id="Rectangle 143"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" filled="f" strokecolor="#000006" strokeweight=".25397mm">
                  <v:path arrowok="t"/>
                </v:rect>
                <w10:anchorlock/>
              </v:group>
            </w:pict>
          </mc:Fallback>
        </mc:AlternateContent>
      </w:r>
      <w:r>
        <w:rPr>
          <w:rFonts w:ascii="Calibri" w:hAnsi="Calibri"/>
          <w:sz w:val="22"/>
        </w:rPr>
        <w:t xml:space="preserve"> </w:t>
      </w:r>
      <w:r w:rsidRPr="00D40D03">
        <w:rPr>
          <w:rFonts w:ascii="Calibri" w:hAnsi="Calibri"/>
          <w:sz w:val="22"/>
        </w:rPr>
        <w:t xml:space="preserve">consorzio fra società cooperative di produzione e lavoro (art. </w:t>
      </w:r>
      <w:r w:rsidR="002F79EF">
        <w:rPr>
          <w:rFonts w:ascii="Calibri" w:hAnsi="Calibri"/>
          <w:sz w:val="22"/>
        </w:rPr>
        <w:t>6</w:t>
      </w:r>
      <w:r w:rsidRPr="00D40D03">
        <w:rPr>
          <w:rFonts w:ascii="Calibri" w:hAnsi="Calibri"/>
          <w:sz w:val="22"/>
        </w:rPr>
        <w:t xml:space="preserve">5 comma 2 lett. b) del </w:t>
      </w:r>
      <w:r>
        <w:rPr>
          <w:rFonts w:ascii="Calibri" w:hAnsi="Calibri"/>
          <w:sz w:val="22"/>
        </w:rPr>
        <w:t>d</w:t>
      </w:r>
      <w:r w:rsidRPr="00D40D03">
        <w:rPr>
          <w:rFonts w:ascii="Calibri" w:hAnsi="Calibri"/>
          <w:sz w:val="22"/>
        </w:rPr>
        <w:t xml:space="preserve">.lgs. </w:t>
      </w:r>
      <w:r w:rsidR="002F79EF">
        <w:rPr>
          <w:rFonts w:ascii="Calibri" w:hAnsi="Calibri"/>
          <w:sz w:val="22"/>
        </w:rPr>
        <w:t>36</w:t>
      </w:r>
      <w:r w:rsidRPr="00D40D03">
        <w:rPr>
          <w:rFonts w:ascii="Calibri" w:hAnsi="Calibri"/>
          <w:sz w:val="22"/>
        </w:rPr>
        <w:t>/20</w:t>
      </w:r>
      <w:r w:rsidR="002F79EF">
        <w:rPr>
          <w:rFonts w:ascii="Calibri" w:hAnsi="Calibri"/>
          <w:sz w:val="22"/>
        </w:rPr>
        <w:t>23</w:t>
      </w:r>
      <w:r w:rsidRPr="00D40D03">
        <w:rPr>
          <w:rFonts w:ascii="Calibri" w:hAnsi="Calibri"/>
          <w:sz w:val="22"/>
        </w:rPr>
        <w:t>)</w:t>
      </w:r>
    </w:p>
    <w:p w14:paraId="73E00787" w14:textId="77777777" w:rsidR="00854359" w:rsidRPr="00D40D03" w:rsidRDefault="00854359" w:rsidP="00854359">
      <w:pPr>
        <w:pStyle w:val="Corpotesto"/>
        <w:spacing w:before="8" w:after="1"/>
        <w:rPr>
          <w:rFonts w:ascii="Calibri" w:hAnsi="Calibri"/>
          <w:sz w:val="22"/>
        </w:rPr>
      </w:pPr>
    </w:p>
    <w:tbl>
      <w:tblPr>
        <w:tblStyle w:val="TableNormal"/>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20"/>
        <w:gridCol w:w="5245"/>
      </w:tblGrid>
      <w:tr w:rsidR="00854359" w:rsidRPr="00D40D03" w14:paraId="00716F85" w14:textId="77777777" w:rsidTr="00C46FFD">
        <w:trPr>
          <w:trHeight w:val="397"/>
        </w:trPr>
        <w:tc>
          <w:tcPr>
            <w:tcW w:w="4820" w:type="dxa"/>
            <w:vAlign w:val="center"/>
          </w:tcPr>
          <w:p w14:paraId="748DBF20" w14:textId="77777777" w:rsidR="00854359" w:rsidRPr="00D40D03" w:rsidRDefault="00854359" w:rsidP="00C46FFD">
            <w:pPr>
              <w:pStyle w:val="TableParagraph"/>
              <w:spacing w:before="52" w:line="235" w:lineRule="auto"/>
              <w:ind w:hanging="1"/>
              <w:jc w:val="center"/>
              <w:rPr>
                <w:rFonts w:ascii="Calibri" w:hAnsi="Calibri"/>
              </w:rPr>
            </w:pPr>
            <w:r w:rsidRPr="00D40D03">
              <w:rPr>
                <w:rFonts w:ascii="Calibri" w:hAnsi="Calibri"/>
              </w:rPr>
              <w:t>Consorziate esecutrici (codice fiscale, P. IVA, denominazione, indirizzo)</w:t>
            </w:r>
          </w:p>
        </w:tc>
        <w:tc>
          <w:tcPr>
            <w:tcW w:w="5245" w:type="dxa"/>
            <w:vAlign w:val="center"/>
          </w:tcPr>
          <w:p w14:paraId="7CEA1CD7" w14:textId="77777777" w:rsidR="00854359" w:rsidRDefault="00854359" w:rsidP="00C46FFD">
            <w:pPr>
              <w:pStyle w:val="TableParagraph"/>
              <w:spacing w:line="232" w:lineRule="auto"/>
              <w:jc w:val="center"/>
              <w:rPr>
                <w:rFonts w:ascii="Calibri" w:hAnsi="Calibri"/>
              </w:rPr>
            </w:pPr>
            <w:r w:rsidRPr="00D40D03">
              <w:rPr>
                <w:rFonts w:ascii="Calibri" w:hAnsi="Calibri"/>
              </w:rPr>
              <w:t>Categoria di lavori da eseguire e relativa percentuale</w:t>
            </w:r>
          </w:p>
          <w:p w14:paraId="3C616BCD" w14:textId="0AFA6C0C" w:rsidR="00854359" w:rsidRPr="00D40D03" w:rsidRDefault="00854359" w:rsidP="00C46FFD">
            <w:pPr>
              <w:pStyle w:val="TableParagraph"/>
              <w:spacing w:line="232" w:lineRule="auto"/>
              <w:jc w:val="center"/>
              <w:rPr>
                <w:rFonts w:ascii="Calibri" w:hAnsi="Calibri"/>
              </w:rPr>
            </w:pPr>
            <w:r w:rsidRPr="00D40D03">
              <w:rPr>
                <w:rFonts w:ascii="Calibri" w:hAnsi="Calibri"/>
              </w:rPr>
              <w:t xml:space="preserve">(art. </w:t>
            </w:r>
            <w:r w:rsidR="002F79EF">
              <w:rPr>
                <w:rFonts w:ascii="Calibri" w:hAnsi="Calibri"/>
              </w:rPr>
              <w:t>6</w:t>
            </w:r>
            <w:r w:rsidRPr="00D40D03">
              <w:rPr>
                <w:rFonts w:ascii="Calibri" w:hAnsi="Calibri"/>
              </w:rPr>
              <w:t xml:space="preserve">8 comma </w:t>
            </w:r>
            <w:r w:rsidR="002F79EF">
              <w:rPr>
                <w:rFonts w:ascii="Calibri" w:hAnsi="Calibri"/>
              </w:rPr>
              <w:t>2</w:t>
            </w:r>
            <w:r w:rsidRPr="00D40D03">
              <w:rPr>
                <w:rFonts w:ascii="Calibri" w:hAnsi="Calibri"/>
              </w:rPr>
              <w:t xml:space="preserve"> d.lgs. </w:t>
            </w:r>
            <w:r w:rsidR="002F79EF">
              <w:rPr>
                <w:rFonts w:ascii="Calibri" w:hAnsi="Calibri"/>
              </w:rPr>
              <w:t>36</w:t>
            </w:r>
            <w:r w:rsidRPr="00D40D03">
              <w:rPr>
                <w:rFonts w:ascii="Calibri" w:hAnsi="Calibri"/>
              </w:rPr>
              <w:t>/20</w:t>
            </w:r>
            <w:r w:rsidR="002F79EF">
              <w:rPr>
                <w:rFonts w:ascii="Calibri" w:hAnsi="Calibri"/>
              </w:rPr>
              <w:t>23</w:t>
            </w:r>
            <w:r w:rsidRPr="00D40D03">
              <w:rPr>
                <w:rFonts w:ascii="Calibri" w:hAnsi="Calibri"/>
              </w:rPr>
              <w:t>)</w:t>
            </w:r>
          </w:p>
        </w:tc>
      </w:tr>
      <w:tr w:rsidR="00854359" w:rsidRPr="00D40D03" w14:paraId="4EB378CC" w14:textId="77777777" w:rsidTr="00752E6A">
        <w:trPr>
          <w:trHeight w:val="340"/>
        </w:trPr>
        <w:tc>
          <w:tcPr>
            <w:tcW w:w="4820" w:type="dxa"/>
          </w:tcPr>
          <w:p w14:paraId="1ACFDED7" w14:textId="77777777" w:rsidR="00854359" w:rsidRPr="00D40D03" w:rsidRDefault="00854359" w:rsidP="00752E6A">
            <w:pPr>
              <w:pStyle w:val="TableParagraph"/>
              <w:rPr>
                <w:rFonts w:ascii="Calibri" w:hAnsi="Calibri"/>
              </w:rPr>
            </w:pPr>
          </w:p>
        </w:tc>
        <w:tc>
          <w:tcPr>
            <w:tcW w:w="5245" w:type="dxa"/>
          </w:tcPr>
          <w:p w14:paraId="33A4A750" w14:textId="77777777" w:rsidR="00854359" w:rsidRPr="00D40D03" w:rsidRDefault="00854359" w:rsidP="00752E6A">
            <w:pPr>
              <w:pStyle w:val="TableParagraph"/>
              <w:rPr>
                <w:rFonts w:ascii="Calibri" w:hAnsi="Calibri"/>
              </w:rPr>
            </w:pPr>
          </w:p>
        </w:tc>
      </w:tr>
      <w:tr w:rsidR="00854359" w:rsidRPr="00D40D03" w14:paraId="31D99C6A" w14:textId="77777777" w:rsidTr="00752E6A">
        <w:trPr>
          <w:trHeight w:val="340"/>
        </w:trPr>
        <w:tc>
          <w:tcPr>
            <w:tcW w:w="4820" w:type="dxa"/>
          </w:tcPr>
          <w:p w14:paraId="562E0C4D" w14:textId="77777777" w:rsidR="00854359" w:rsidRPr="00D40D03" w:rsidRDefault="00854359" w:rsidP="00752E6A">
            <w:pPr>
              <w:pStyle w:val="TableParagraph"/>
              <w:rPr>
                <w:rFonts w:ascii="Calibri" w:hAnsi="Calibri"/>
              </w:rPr>
            </w:pPr>
          </w:p>
        </w:tc>
        <w:tc>
          <w:tcPr>
            <w:tcW w:w="5245" w:type="dxa"/>
          </w:tcPr>
          <w:p w14:paraId="3F9AD491" w14:textId="77777777" w:rsidR="00854359" w:rsidRPr="00D40D03" w:rsidRDefault="00854359" w:rsidP="00752E6A">
            <w:pPr>
              <w:pStyle w:val="TableParagraph"/>
              <w:rPr>
                <w:rFonts w:ascii="Calibri" w:hAnsi="Calibri"/>
              </w:rPr>
            </w:pPr>
          </w:p>
        </w:tc>
      </w:tr>
      <w:tr w:rsidR="00854359" w:rsidRPr="00D40D03" w14:paraId="5EE0A0B8" w14:textId="77777777" w:rsidTr="00752E6A">
        <w:trPr>
          <w:trHeight w:val="340"/>
        </w:trPr>
        <w:tc>
          <w:tcPr>
            <w:tcW w:w="4820" w:type="dxa"/>
          </w:tcPr>
          <w:p w14:paraId="04524AE7" w14:textId="77777777" w:rsidR="00854359" w:rsidRPr="00D40D03" w:rsidRDefault="00854359" w:rsidP="00752E6A">
            <w:pPr>
              <w:pStyle w:val="TableParagraph"/>
              <w:rPr>
                <w:rFonts w:ascii="Calibri" w:hAnsi="Calibri"/>
              </w:rPr>
            </w:pPr>
          </w:p>
        </w:tc>
        <w:tc>
          <w:tcPr>
            <w:tcW w:w="5245" w:type="dxa"/>
          </w:tcPr>
          <w:p w14:paraId="641042D4" w14:textId="77777777" w:rsidR="00854359" w:rsidRPr="00D40D03" w:rsidRDefault="00854359" w:rsidP="00752E6A">
            <w:pPr>
              <w:pStyle w:val="TableParagraph"/>
              <w:rPr>
                <w:rFonts w:ascii="Calibri" w:hAnsi="Calibri"/>
              </w:rPr>
            </w:pPr>
          </w:p>
        </w:tc>
      </w:tr>
    </w:tbl>
    <w:p w14:paraId="6A82ADA6" w14:textId="77777777" w:rsidR="00854359" w:rsidRDefault="00854359" w:rsidP="00854359">
      <w:pPr>
        <w:pStyle w:val="Corpotesto"/>
        <w:spacing w:before="8" w:after="1"/>
        <w:rPr>
          <w:noProof/>
          <w:position w:val="-3"/>
        </w:rPr>
      </w:pPr>
    </w:p>
    <w:p w14:paraId="324CAE58" w14:textId="2F8AEA42" w:rsidR="00854359" w:rsidRPr="009566BB" w:rsidRDefault="00854359" w:rsidP="00854359">
      <w:pPr>
        <w:pStyle w:val="Corpotesto"/>
        <w:rPr>
          <w:noProof/>
          <w:position w:val="-3"/>
        </w:rPr>
      </w:pPr>
      <w:r>
        <w:rPr>
          <w:noProof/>
          <w:position w:val="-3"/>
        </w:rPr>
        <mc:AlternateContent>
          <mc:Choice Requires="wpg">
            <w:drawing>
              <wp:inline distT="0" distB="0" distL="0" distR="0" wp14:anchorId="289D65D5" wp14:editId="395877A4">
                <wp:extent cx="135890" cy="135890"/>
                <wp:effectExtent l="0" t="0" r="0" b="0"/>
                <wp:docPr id="139"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0" name="Rectangle 14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C40764F" id="Group 14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wg4q32MCAAAqBQAADgAAAAAAAAAAAAAAAAAuAgAAZHJzL2Uy&#13;&#10;b0RvYy54bWxQSwECLQAUAAYACAAAACEAlgVIhN0AAAAIAQAADwAAAAAAAAAAAAAAAAC9BAAAZHJz&#13;&#10;L2Rvd25yZXYueG1sUEsFBgAAAAAEAAQA8wAAAMcFAAAAAA==&#13;&#10;">
                <v:rect id="Rectangle 14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" filled="f" strokecolor="#000006" strokeweight=".25397mm">
                  <v:path arrowok="t"/>
                </v:rect>
                <w10:anchorlock/>
              </v:group>
            </w:pict>
          </mc:Fallback>
        </mc:AlternateContent>
      </w:r>
      <w:r w:rsidRPr="00747BED">
        <w:rPr>
          <w:noProof/>
          <w:position w:val="-3"/>
        </w:rPr>
        <w:t xml:space="preserve"> </w:t>
      </w:r>
      <w:r w:rsidRPr="009566BB">
        <w:rPr>
          <w:noProof/>
          <w:position w:val="-3"/>
        </w:rPr>
        <w:t xml:space="preserve">consorzio tra imprese artigiane (art. </w:t>
      </w:r>
      <w:r w:rsidR="002F79EF">
        <w:rPr>
          <w:noProof/>
          <w:position w:val="-3"/>
        </w:rPr>
        <w:t>6</w:t>
      </w:r>
      <w:r w:rsidRPr="009566BB">
        <w:rPr>
          <w:noProof/>
          <w:position w:val="-3"/>
        </w:rPr>
        <w:t xml:space="preserve">5 comma 2 lett. </w:t>
      </w:r>
      <w:r w:rsidR="002F79EF">
        <w:rPr>
          <w:noProof/>
          <w:position w:val="-3"/>
        </w:rPr>
        <w:t>c</w:t>
      </w:r>
      <w:r w:rsidRPr="009566BB">
        <w:rPr>
          <w:noProof/>
          <w:position w:val="-3"/>
        </w:rPr>
        <w:t xml:space="preserve">) del </w:t>
      </w:r>
      <w:r w:rsidR="002F79EF">
        <w:rPr>
          <w:noProof/>
          <w:position w:val="-3"/>
        </w:rPr>
        <w:t>d.lgs. 36/2023</w:t>
      </w:r>
      <w:r w:rsidRPr="009566BB">
        <w:rPr>
          <w:noProof/>
          <w:position w:val="-3"/>
        </w:rPr>
        <w:t>)</w:t>
      </w:r>
    </w:p>
    <w:p w14:paraId="42C9352B" w14:textId="77777777" w:rsidR="00854359" w:rsidRDefault="00854359" w:rsidP="00854359">
      <w:pPr>
        <w:pStyle w:val="Corpotesto"/>
        <w:spacing w:before="7"/>
        <w:rPr>
          <w:rFonts w:ascii="Calibri" w:hAnsi="Calibri"/>
          <w:sz w:val="22"/>
        </w:rPr>
      </w:pPr>
    </w:p>
    <w:tbl>
      <w:tblPr>
        <w:tblStyle w:val="TableNormal"/>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20"/>
        <w:gridCol w:w="5245"/>
      </w:tblGrid>
      <w:tr w:rsidR="00854359" w:rsidRPr="00D40D03" w14:paraId="3B76394C" w14:textId="77777777" w:rsidTr="00C46FFD">
        <w:trPr>
          <w:trHeight w:val="397"/>
        </w:trPr>
        <w:tc>
          <w:tcPr>
            <w:tcW w:w="4820" w:type="dxa"/>
            <w:vAlign w:val="center"/>
          </w:tcPr>
          <w:p w14:paraId="3C098C3C" w14:textId="77777777" w:rsidR="00854359" w:rsidRPr="00D40D03" w:rsidRDefault="00854359" w:rsidP="00C46FFD">
            <w:pPr>
              <w:pStyle w:val="TableParagraph"/>
              <w:spacing w:before="52" w:line="235" w:lineRule="auto"/>
              <w:ind w:hanging="1"/>
              <w:jc w:val="center"/>
              <w:rPr>
                <w:rFonts w:ascii="Calibri" w:hAnsi="Calibri"/>
              </w:rPr>
            </w:pPr>
            <w:r w:rsidRPr="00D40D03">
              <w:rPr>
                <w:rFonts w:ascii="Calibri" w:hAnsi="Calibri"/>
              </w:rPr>
              <w:t>Consorziate esecutrici (codice fiscale, P. IVA, denominazione, indirizzo)</w:t>
            </w:r>
          </w:p>
        </w:tc>
        <w:tc>
          <w:tcPr>
            <w:tcW w:w="5245" w:type="dxa"/>
            <w:vAlign w:val="center"/>
          </w:tcPr>
          <w:p w14:paraId="558B3829" w14:textId="77777777" w:rsidR="002F79EF" w:rsidRDefault="002F79EF" w:rsidP="00C46FFD">
            <w:pPr>
              <w:pStyle w:val="TableParagraph"/>
              <w:spacing w:line="232" w:lineRule="auto"/>
              <w:jc w:val="center"/>
              <w:rPr>
                <w:rFonts w:ascii="Calibri" w:hAnsi="Calibri"/>
              </w:rPr>
            </w:pPr>
            <w:r w:rsidRPr="00D40D03">
              <w:rPr>
                <w:rFonts w:ascii="Calibri" w:hAnsi="Calibri"/>
              </w:rPr>
              <w:t>Categoria di lavori da eseguire e relativa percentuale</w:t>
            </w:r>
          </w:p>
          <w:p w14:paraId="553DB5D9" w14:textId="58F65CCD" w:rsidR="00854359" w:rsidRPr="00D40D03" w:rsidRDefault="002F79EF" w:rsidP="00C46FFD">
            <w:pPr>
              <w:pStyle w:val="TableParagraph"/>
              <w:spacing w:line="232" w:lineRule="auto"/>
              <w:jc w:val="center"/>
              <w:rPr>
                <w:rFonts w:ascii="Calibri" w:hAnsi="Calibri"/>
              </w:rPr>
            </w:pPr>
            <w:r w:rsidRPr="00D40D03">
              <w:rPr>
                <w:rFonts w:ascii="Calibri" w:hAnsi="Calibri"/>
              </w:rPr>
              <w:t xml:space="preserve">(art. </w:t>
            </w:r>
            <w:r>
              <w:rPr>
                <w:rFonts w:ascii="Calibri" w:hAnsi="Calibri"/>
              </w:rPr>
              <w:t>6</w:t>
            </w:r>
            <w:r w:rsidRPr="00D40D03">
              <w:rPr>
                <w:rFonts w:ascii="Calibri" w:hAnsi="Calibri"/>
              </w:rPr>
              <w:t xml:space="preserve">8 comma </w:t>
            </w:r>
            <w:r>
              <w:rPr>
                <w:rFonts w:ascii="Calibri" w:hAnsi="Calibri"/>
              </w:rPr>
              <w:t>2</w:t>
            </w:r>
            <w:r w:rsidRPr="00D40D03">
              <w:rPr>
                <w:rFonts w:ascii="Calibri" w:hAnsi="Calibri"/>
              </w:rPr>
              <w:t xml:space="preserve"> d.lgs. </w:t>
            </w:r>
            <w:r>
              <w:rPr>
                <w:rFonts w:ascii="Calibri" w:hAnsi="Calibri"/>
              </w:rPr>
              <w:t>36</w:t>
            </w:r>
            <w:r w:rsidRPr="00D40D03">
              <w:rPr>
                <w:rFonts w:ascii="Calibri" w:hAnsi="Calibri"/>
              </w:rPr>
              <w:t>/20</w:t>
            </w:r>
            <w:r>
              <w:rPr>
                <w:rFonts w:ascii="Calibri" w:hAnsi="Calibri"/>
              </w:rPr>
              <w:t>23</w:t>
            </w:r>
            <w:r w:rsidRPr="00D40D03">
              <w:rPr>
                <w:rFonts w:ascii="Calibri" w:hAnsi="Calibri"/>
              </w:rPr>
              <w:t>)</w:t>
            </w:r>
          </w:p>
        </w:tc>
      </w:tr>
      <w:tr w:rsidR="00854359" w:rsidRPr="00D40D03" w14:paraId="5AF15F4E" w14:textId="77777777" w:rsidTr="00752E6A">
        <w:trPr>
          <w:trHeight w:val="340"/>
        </w:trPr>
        <w:tc>
          <w:tcPr>
            <w:tcW w:w="4820" w:type="dxa"/>
          </w:tcPr>
          <w:p w14:paraId="4180EEED" w14:textId="77777777" w:rsidR="00854359" w:rsidRPr="00D40D03" w:rsidRDefault="00854359" w:rsidP="00752E6A">
            <w:pPr>
              <w:pStyle w:val="TableParagraph"/>
              <w:rPr>
                <w:rFonts w:ascii="Calibri" w:hAnsi="Calibri"/>
              </w:rPr>
            </w:pPr>
          </w:p>
        </w:tc>
        <w:tc>
          <w:tcPr>
            <w:tcW w:w="5245" w:type="dxa"/>
          </w:tcPr>
          <w:p w14:paraId="0A5ADD88" w14:textId="77777777" w:rsidR="00854359" w:rsidRPr="00D40D03" w:rsidRDefault="00854359" w:rsidP="00752E6A">
            <w:pPr>
              <w:pStyle w:val="TableParagraph"/>
              <w:rPr>
                <w:rFonts w:ascii="Calibri" w:hAnsi="Calibri"/>
              </w:rPr>
            </w:pPr>
          </w:p>
        </w:tc>
      </w:tr>
      <w:tr w:rsidR="00854359" w:rsidRPr="00D40D03" w14:paraId="662C94DD" w14:textId="77777777" w:rsidTr="00752E6A">
        <w:trPr>
          <w:trHeight w:val="340"/>
        </w:trPr>
        <w:tc>
          <w:tcPr>
            <w:tcW w:w="4820" w:type="dxa"/>
          </w:tcPr>
          <w:p w14:paraId="78E21650" w14:textId="77777777" w:rsidR="00854359" w:rsidRPr="00D40D03" w:rsidRDefault="00854359" w:rsidP="00752E6A">
            <w:pPr>
              <w:pStyle w:val="TableParagraph"/>
              <w:rPr>
                <w:rFonts w:ascii="Calibri" w:hAnsi="Calibri"/>
              </w:rPr>
            </w:pPr>
          </w:p>
        </w:tc>
        <w:tc>
          <w:tcPr>
            <w:tcW w:w="5245" w:type="dxa"/>
          </w:tcPr>
          <w:p w14:paraId="147EF93F" w14:textId="77777777" w:rsidR="00854359" w:rsidRPr="00D40D03" w:rsidRDefault="00854359" w:rsidP="00752E6A">
            <w:pPr>
              <w:pStyle w:val="TableParagraph"/>
              <w:rPr>
                <w:rFonts w:ascii="Calibri" w:hAnsi="Calibri"/>
              </w:rPr>
            </w:pPr>
          </w:p>
        </w:tc>
      </w:tr>
      <w:tr w:rsidR="00854359" w:rsidRPr="00D40D03" w14:paraId="2AA11641" w14:textId="77777777" w:rsidTr="00752E6A">
        <w:trPr>
          <w:trHeight w:val="340"/>
        </w:trPr>
        <w:tc>
          <w:tcPr>
            <w:tcW w:w="4820" w:type="dxa"/>
          </w:tcPr>
          <w:p w14:paraId="5757DE37" w14:textId="77777777" w:rsidR="00854359" w:rsidRPr="00D40D03" w:rsidRDefault="00854359" w:rsidP="00752E6A">
            <w:pPr>
              <w:pStyle w:val="TableParagraph"/>
              <w:rPr>
                <w:rFonts w:ascii="Calibri" w:hAnsi="Calibri"/>
              </w:rPr>
            </w:pPr>
          </w:p>
        </w:tc>
        <w:tc>
          <w:tcPr>
            <w:tcW w:w="5245" w:type="dxa"/>
          </w:tcPr>
          <w:p w14:paraId="60F4CE74" w14:textId="77777777" w:rsidR="00854359" w:rsidRPr="00D40D03" w:rsidRDefault="00854359" w:rsidP="00752E6A">
            <w:pPr>
              <w:pStyle w:val="TableParagraph"/>
              <w:rPr>
                <w:rFonts w:ascii="Calibri" w:hAnsi="Calibri"/>
              </w:rPr>
            </w:pPr>
          </w:p>
        </w:tc>
      </w:tr>
    </w:tbl>
    <w:p w14:paraId="00DF747D" w14:textId="77777777" w:rsidR="00854359" w:rsidRDefault="00854359" w:rsidP="00854359">
      <w:pPr>
        <w:pStyle w:val="Corpotesto"/>
        <w:spacing w:before="7"/>
        <w:rPr>
          <w:rFonts w:ascii="Calibri" w:hAnsi="Calibri"/>
          <w:sz w:val="22"/>
        </w:rPr>
      </w:pPr>
    </w:p>
    <w:p w14:paraId="17848DB8" w14:textId="1BE69614" w:rsidR="00854359" w:rsidRPr="00745BB3" w:rsidRDefault="00854359" w:rsidP="00854359">
      <w:pPr>
        <w:pStyle w:val="Corpotesto"/>
        <w:rPr>
          <w:noProof/>
          <w:position w:val="-3"/>
        </w:rPr>
      </w:pPr>
      <w:r>
        <w:rPr>
          <w:noProof/>
          <w:position w:val="-3"/>
        </w:rPr>
        <mc:AlternateContent>
          <mc:Choice Requires="wpg">
            <w:drawing>
              <wp:inline distT="0" distB="0" distL="0" distR="0" wp14:anchorId="11F2B190" wp14:editId="269292C4">
                <wp:extent cx="135890" cy="135890"/>
                <wp:effectExtent l="0" t="0" r="0" b="0"/>
                <wp:docPr id="137"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8" name="Rectangle 139"/>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340403B" id="Group 138"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98vRvmMCAAAqBQAADgAAAAAAAAAAAAAAAAAuAgAAZHJzL2Uy&#13;&#10;b0RvYy54bWxQSwECLQAUAAYACAAAACEAlgVIhN0AAAAIAQAADwAAAAAAAAAAAAAAAAC9BAAAZHJz&#13;&#10;L2Rvd25yZXYueG1sUEsFBgAAAAAEAAQA8wAAAMcFAAAAAA==&#13;&#10;">
                <v:rect id="Rectangle 139"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" filled="f" strokecolor="#000006" strokeweight=".25397mm">
                  <v:path arrowok="t"/>
                </v:rect>
                <w10:anchorlock/>
              </v:group>
            </w:pict>
          </mc:Fallback>
        </mc:AlternateContent>
      </w:r>
      <w:r w:rsidRPr="00745BB3">
        <w:rPr>
          <w:noProof/>
          <w:position w:val="-3"/>
        </w:rPr>
        <w:t xml:space="preserve"> consorzio stabile (art. </w:t>
      </w:r>
      <w:r w:rsidR="002F79EF">
        <w:rPr>
          <w:noProof/>
          <w:position w:val="-3"/>
        </w:rPr>
        <w:t>6</w:t>
      </w:r>
      <w:r w:rsidRPr="00745BB3">
        <w:rPr>
          <w:noProof/>
          <w:position w:val="-3"/>
        </w:rPr>
        <w:t xml:space="preserve">5 comma 2 lett. </w:t>
      </w:r>
      <w:r w:rsidR="002F79EF">
        <w:rPr>
          <w:noProof/>
          <w:position w:val="-3"/>
        </w:rPr>
        <w:t>d</w:t>
      </w:r>
      <w:r w:rsidRPr="00745BB3">
        <w:rPr>
          <w:noProof/>
          <w:position w:val="-3"/>
        </w:rPr>
        <w:t xml:space="preserve">) del </w:t>
      </w:r>
      <w:r w:rsidR="002F79EF">
        <w:rPr>
          <w:noProof/>
          <w:position w:val="-3"/>
        </w:rPr>
        <w:t>d</w:t>
      </w:r>
      <w:r w:rsidRPr="00745BB3">
        <w:rPr>
          <w:noProof/>
          <w:position w:val="-3"/>
        </w:rPr>
        <w:t xml:space="preserve">.lgs. </w:t>
      </w:r>
      <w:r w:rsidR="002F79EF">
        <w:rPr>
          <w:noProof/>
          <w:position w:val="-3"/>
        </w:rPr>
        <w:t>36/2023</w:t>
      </w:r>
      <w:r w:rsidRPr="00745BB3">
        <w:rPr>
          <w:noProof/>
          <w:position w:val="-3"/>
        </w:rPr>
        <w:t>)</w:t>
      </w:r>
    </w:p>
    <w:p w14:paraId="533D890F" w14:textId="77777777" w:rsidR="00854359" w:rsidRPr="00D40D03" w:rsidRDefault="00854359" w:rsidP="00854359">
      <w:pPr>
        <w:pStyle w:val="Corpotesto"/>
        <w:spacing w:before="9"/>
        <w:rPr>
          <w:rFonts w:ascii="Calibri" w:hAnsi="Calibri"/>
          <w:sz w:val="22"/>
        </w:rPr>
      </w:pPr>
    </w:p>
    <w:tbl>
      <w:tblPr>
        <w:tblStyle w:val="TableNormal"/>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20"/>
        <w:gridCol w:w="5245"/>
      </w:tblGrid>
      <w:tr w:rsidR="00854359" w:rsidRPr="00D40D03" w14:paraId="77D53E88" w14:textId="77777777" w:rsidTr="00C46FFD">
        <w:trPr>
          <w:trHeight w:val="397"/>
        </w:trPr>
        <w:tc>
          <w:tcPr>
            <w:tcW w:w="4820" w:type="dxa"/>
            <w:vAlign w:val="center"/>
          </w:tcPr>
          <w:p w14:paraId="7ABFF926" w14:textId="77777777" w:rsidR="00854359" w:rsidRPr="00D40D03" w:rsidRDefault="00854359" w:rsidP="00C46FFD">
            <w:pPr>
              <w:pStyle w:val="TableParagraph"/>
              <w:spacing w:before="52" w:line="235" w:lineRule="auto"/>
              <w:ind w:hanging="1"/>
              <w:jc w:val="center"/>
              <w:rPr>
                <w:rFonts w:ascii="Calibri" w:hAnsi="Calibri"/>
              </w:rPr>
            </w:pPr>
            <w:r w:rsidRPr="00D40D03">
              <w:rPr>
                <w:rFonts w:ascii="Calibri" w:hAnsi="Calibri"/>
              </w:rPr>
              <w:t>Consorziate esecutrici (codice fiscale, P. IVA, denominazione, indirizzo)</w:t>
            </w:r>
          </w:p>
        </w:tc>
        <w:tc>
          <w:tcPr>
            <w:tcW w:w="5245" w:type="dxa"/>
            <w:vAlign w:val="center"/>
          </w:tcPr>
          <w:p w14:paraId="53D2F3A0" w14:textId="77777777" w:rsidR="002F79EF" w:rsidRDefault="002F79EF" w:rsidP="00C46FFD">
            <w:pPr>
              <w:pStyle w:val="TableParagraph"/>
              <w:spacing w:line="232" w:lineRule="auto"/>
              <w:jc w:val="center"/>
              <w:rPr>
                <w:rFonts w:ascii="Calibri" w:hAnsi="Calibri"/>
              </w:rPr>
            </w:pPr>
            <w:r w:rsidRPr="00D40D03">
              <w:rPr>
                <w:rFonts w:ascii="Calibri" w:hAnsi="Calibri"/>
              </w:rPr>
              <w:t>Categoria di lavori da eseguire e relativa percentuale</w:t>
            </w:r>
          </w:p>
          <w:p w14:paraId="166690FF" w14:textId="5ED92DD8" w:rsidR="00854359" w:rsidRPr="00D40D03" w:rsidRDefault="002F79EF" w:rsidP="00C46FFD">
            <w:pPr>
              <w:pStyle w:val="TableParagraph"/>
              <w:spacing w:line="232" w:lineRule="auto"/>
              <w:jc w:val="center"/>
              <w:rPr>
                <w:rFonts w:ascii="Calibri" w:hAnsi="Calibri"/>
              </w:rPr>
            </w:pPr>
            <w:r w:rsidRPr="00D40D03">
              <w:rPr>
                <w:rFonts w:ascii="Calibri" w:hAnsi="Calibri"/>
              </w:rPr>
              <w:t xml:space="preserve">(art. </w:t>
            </w:r>
            <w:r>
              <w:rPr>
                <w:rFonts w:ascii="Calibri" w:hAnsi="Calibri"/>
              </w:rPr>
              <w:t>6</w:t>
            </w:r>
            <w:r w:rsidRPr="00D40D03">
              <w:rPr>
                <w:rFonts w:ascii="Calibri" w:hAnsi="Calibri"/>
              </w:rPr>
              <w:t xml:space="preserve">8 comma </w:t>
            </w:r>
            <w:r>
              <w:rPr>
                <w:rFonts w:ascii="Calibri" w:hAnsi="Calibri"/>
              </w:rPr>
              <w:t>2</w:t>
            </w:r>
            <w:r w:rsidRPr="00D40D03">
              <w:rPr>
                <w:rFonts w:ascii="Calibri" w:hAnsi="Calibri"/>
              </w:rPr>
              <w:t xml:space="preserve"> d.lgs. </w:t>
            </w:r>
            <w:r>
              <w:rPr>
                <w:rFonts w:ascii="Calibri" w:hAnsi="Calibri"/>
              </w:rPr>
              <w:t>36</w:t>
            </w:r>
            <w:r w:rsidRPr="00D40D03">
              <w:rPr>
                <w:rFonts w:ascii="Calibri" w:hAnsi="Calibri"/>
              </w:rPr>
              <w:t>/20</w:t>
            </w:r>
            <w:r>
              <w:rPr>
                <w:rFonts w:ascii="Calibri" w:hAnsi="Calibri"/>
              </w:rPr>
              <w:t>23</w:t>
            </w:r>
            <w:r w:rsidRPr="00D40D03">
              <w:rPr>
                <w:rFonts w:ascii="Calibri" w:hAnsi="Calibri"/>
              </w:rPr>
              <w:t>)</w:t>
            </w:r>
          </w:p>
        </w:tc>
      </w:tr>
      <w:tr w:rsidR="00854359" w:rsidRPr="00D40D03" w14:paraId="473E6200" w14:textId="77777777" w:rsidTr="00752E6A">
        <w:trPr>
          <w:trHeight w:val="340"/>
        </w:trPr>
        <w:tc>
          <w:tcPr>
            <w:tcW w:w="4820" w:type="dxa"/>
          </w:tcPr>
          <w:p w14:paraId="4ACCD494" w14:textId="77777777" w:rsidR="00854359" w:rsidRPr="00D40D03" w:rsidRDefault="00854359" w:rsidP="00752E6A">
            <w:pPr>
              <w:pStyle w:val="TableParagraph"/>
              <w:rPr>
                <w:rFonts w:ascii="Calibri" w:hAnsi="Calibri"/>
              </w:rPr>
            </w:pPr>
          </w:p>
        </w:tc>
        <w:tc>
          <w:tcPr>
            <w:tcW w:w="5245" w:type="dxa"/>
          </w:tcPr>
          <w:p w14:paraId="2F03FE45" w14:textId="77777777" w:rsidR="00854359" w:rsidRPr="00D40D03" w:rsidRDefault="00854359" w:rsidP="00752E6A">
            <w:pPr>
              <w:pStyle w:val="TableParagraph"/>
              <w:rPr>
                <w:rFonts w:ascii="Calibri" w:hAnsi="Calibri"/>
              </w:rPr>
            </w:pPr>
          </w:p>
        </w:tc>
      </w:tr>
      <w:tr w:rsidR="00854359" w:rsidRPr="00D40D03" w14:paraId="5057658F" w14:textId="77777777" w:rsidTr="00752E6A">
        <w:trPr>
          <w:trHeight w:val="340"/>
        </w:trPr>
        <w:tc>
          <w:tcPr>
            <w:tcW w:w="4820" w:type="dxa"/>
          </w:tcPr>
          <w:p w14:paraId="3F427809" w14:textId="77777777" w:rsidR="00854359" w:rsidRPr="00D40D03" w:rsidRDefault="00854359" w:rsidP="00752E6A">
            <w:pPr>
              <w:pStyle w:val="TableParagraph"/>
              <w:rPr>
                <w:rFonts w:ascii="Calibri" w:hAnsi="Calibri"/>
              </w:rPr>
            </w:pPr>
          </w:p>
        </w:tc>
        <w:tc>
          <w:tcPr>
            <w:tcW w:w="5245" w:type="dxa"/>
          </w:tcPr>
          <w:p w14:paraId="7403C988" w14:textId="77777777" w:rsidR="00854359" w:rsidRPr="00D40D03" w:rsidRDefault="00854359" w:rsidP="00752E6A">
            <w:pPr>
              <w:pStyle w:val="TableParagraph"/>
              <w:rPr>
                <w:rFonts w:ascii="Calibri" w:hAnsi="Calibri"/>
              </w:rPr>
            </w:pPr>
          </w:p>
        </w:tc>
      </w:tr>
      <w:tr w:rsidR="00854359" w:rsidRPr="00D40D03" w14:paraId="52BA23B3" w14:textId="77777777" w:rsidTr="00752E6A">
        <w:trPr>
          <w:trHeight w:val="340"/>
        </w:trPr>
        <w:tc>
          <w:tcPr>
            <w:tcW w:w="4820" w:type="dxa"/>
          </w:tcPr>
          <w:p w14:paraId="43E0023B" w14:textId="77777777" w:rsidR="00854359" w:rsidRPr="00D40D03" w:rsidRDefault="00854359" w:rsidP="00752E6A">
            <w:pPr>
              <w:pStyle w:val="TableParagraph"/>
              <w:rPr>
                <w:rFonts w:ascii="Calibri" w:hAnsi="Calibri"/>
              </w:rPr>
            </w:pPr>
          </w:p>
        </w:tc>
        <w:tc>
          <w:tcPr>
            <w:tcW w:w="5245" w:type="dxa"/>
          </w:tcPr>
          <w:p w14:paraId="03C25EC3" w14:textId="77777777" w:rsidR="00854359" w:rsidRPr="00D40D03" w:rsidRDefault="00854359" w:rsidP="00752E6A">
            <w:pPr>
              <w:pStyle w:val="TableParagraph"/>
              <w:rPr>
                <w:rFonts w:ascii="Calibri" w:hAnsi="Calibri"/>
              </w:rPr>
            </w:pPr>
          </w:p>
        </w:tc>
      </w:tr>
    </w:tbl>
    <w:p w14:paraId="49F86118" w14:textId="77777777" w:rsidR="00854359" w:rsidRPr="00D40D03" w:rsidRDefault="00854359" w:rsidP="00854359">
      <w:pPr>
        <w:pStyle w:val="Corpotesto"/>
        <w:spacing w:before="1"/>
        <w:rPr>
          <w:rFonts w:ascii="Calibri" w:hAnsi="Calibri"/>
          <w:sz w:val="22"/>
        </w:rPr>
      </w:pPr>
    </w:p>
    <w:p w14:paraId="58B1B21B" w14:textId="10FFAB4D" w:rsidR="00854359" w:rsidRPr="00745BB3" w:rsidRDefault="00854359" w:rsidP="00854359">
      <w:pPr>
        <w:pStyle w:val="Corpotesto"/>
        <w:rPr>
          <w:noProof/>
          <w:position w:val="-3"/>
        </w:rPr>
      </w:pPr>
      <w:r>
        <w:rPr>
          <w:noProof/>
          <w:position w:val="-3"/>
        </w:rPr>
        <mc:AlternateContent>
          <mc:Choice Requires="wpg">
            <w:drawing>
              <wp:inline distT="0" distB="0" distL="0" distR="0" wp14:anchorId="60153E8B" wp14:editId="2A0D566E">
                <wp:extent cx="135890" cy="135890"/>
                <wp:effectExtent l="0" t="0" r="0" b="0"/>
                <wp:docPr id="135"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6" name="Rectangle 13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92A31A2" id="Group 136"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">
                <v:rect id="Rectangle 137"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" filled="f" strokecolor="#000006" strokeweight=".25397mm">
                  <v:path arrowok="t"/>
                </v:rect>
                <w10:anchorlock/>
              </v:group>
            </w:pict>
          </mc:Fallback>
        </mc:AlternateContent>
      </w:r>
      <w:r w:rsidRPr="00745BB3">
        <w:rPr>
          <w:noProof/>
          <w:position w:val="-3"/>
        </w:rPr>
        <w:t xml:space="preserve"> componente di consorzio designata come esecutrice (art. </w:t>
      </w:r>
      <w:r w:rsidR="00C46FFD">
        <w:rPr>
          <w:noProof/>
          <w:position w:val="-3"/>
        </w:rPr>
        <w:t>6</w:t>
      </w:r>
      <w:r w:rsidRPr="00745BB3">
        <w:rPr>
          <w:noProof/>
          <w:position w:val="-3"/>
        </w:rPr>
        <w:t xml:space="preserve">5 comma 2 lett. b) c) </w:t>
      </w:r>
      <w:r w:rsidR="00C46FFD">
        <w:rPr>
          <w:noProof/>
          <w:position w:val="-3"/>
        </w:rPr>
        <w:t xml:space="preserve">o d) </w:t>
      </w:r>
      <w:r w:rsidRPr="00745BB3">
        <w:rPr>
          <w:noProof/>
          <w:position w:val="-3"/>
        </w:rPr>
        <w:t xml:space="preserve">del </w:t>
      </w:r>
      <w:r>
        <w:rPr>
          <w:noProof/>
          <w:position w:val="-3"/>
        </w:rPr>
        <w:t>d</w:t>
      </w:r>
      <w:r w:rsidRPr="00745BB3">
        <w:rPr>
          <w:noProof/>
          <w:position w:val="-3"/>
        </w:rPr>
        <w:t xml:space="preserve">.lgs. </w:t>
      </w:r>
      <w:r w:rsidR="00C46FFD">
        <w:rPr>
          <w:noProof/>
          <w:position w:val="-3"/>
        </w:rPr>
        <w:t>36</w:t>
      </w:r>
      <w:r w:rsidRPr="00745BB3">
        <w:rPr>
          <w:noProof/>
          <w:position w:val="-3"/>
        </w:rPr>
        <w:t>/20</w:t>
      </w:r>
      <w:r w:rsidR="00C46FFD">
        <w:rPr>
          <w:noProof/>
          <w:position w:val="-3"/>
        </w:rPr>
        <w:t>23</w:t>
      </w:r>
      <w:r w:rsidRPr="00745BB3">
        <w:rPr>
          <w:noProof/>
          <w:position w:val="-3"/>
        </w:rPr>
        <w:t>)</w:t>
      </w:r>
    </w:p>
    <w:p w14:paraId="340A8E3A" w14:textId="77777777" w:rsidR="00854359" w:rsidRDefault="00854359" w:rsidP="00854359">
      <w:pPr>
        <w:pStyle w:val="Corpotesto"/>
        <w:ind w:left="426"/>
        <w:rPr>
          <w:noProof/>
          <w:position w:val="-3"/>
        </w:rPr>
      </w:pPr>
    </w:p>
    <w:p w14:paraId="13FF0770" w14:textId="79783C7C" w:rsidR="00854359" w:rsidRDefault="00854359" w:rsidP="00854359">
      <w:pPr>
        <w:pStyle w:val="Corpotesto"/>
        <w:rPr>
          <w:noProof/>
          <w:position w:val="-3"/>
        </w:rPr>
      </w:pPr>
      <w:r>
        <w:rPr>
          <w:noProof/>
          <w:position w:val="-3"/>
        </w:rPr>
        <mc:AlternateContent>
          <mc:Choice Requires="wpg">
            <w:drawing>
              <wp:inline distT="0" distB="0" distL="0" distR="0" wp14:anchorId="5CB97E12" wp14:editId="532656A6">
                <wp:extent cx="135890" cy="135890"/>
                <wp:effectExtent l="0" t="0" r="0" b="0"/>
                <wp:docPr id="133"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4" name="Rectangle 13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A17638B" id="Group 134"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">
                <v:rect id="Rectangle 135"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" filled="f" strokecolor="#000006" strokeweight=".25397mm">
                  <v:path arrowok="t"/>
                </v:rect>
                <w10:anchorlock/>
              </v:group>
            </w:pict>
          </mc:Fallback>
        </mc:AlternateContent>
      </w:r>
      <w:r w:rsidRPr="00745BB3">
        <w:rPr>
          <w:noProof/>
          <w:position w:val="-3"/>
        </w:rPr>
        <w:t xml:space="preserve"> mandatario di Raggruppamento Temporaneo di Imprese (RTI) (art. </w:t>
      </w:r>
      <w:r w:rsidR="00C46FFD">
        <w:rPr>
          <w:noProof/>
          <w:position w:val="-3"/>
        </w:rPr>
        <w:t>6</w:t>
      </w:r>
      <w:r w:rsidRPr="00745BB3">
        <w:rPr>
          <w:noProof/>
          <w:position w:val="-3"/>
        </w:rPr>
        <w:t xml:space="preserve">5 comma 2 lett. </w:t>
      </w:r>
      <w:r w:rsidR="00C46FFD">
        <w:rPr>
          <w:noProof/>
          <w:position w:val="-3"/>
        </w:rPr>
        <w:t>e</w:t>
      </w:r>
      <w:r w:rsidRPr="00745BB3">
        <w:rPr>
          <w:noProof/>
          <w:position w:val="-3"/>
        </w:rPr>
        <w:t xml:space="preserve">) del </w:t>
      </w:r>
      <w:r>
        <w:rPr>
          <w:noProof/>
          <w:position w:val="-3"/>
        </w:rPr>
        <w:t>d</w:t>
      </w:r>
      <w:r w:rsidRPr="00745BB3">
        <w:rPr>
          <w:noProof/>
          <w:position w:val="-3"/>
        </w:rPr>
        <w:t>.lgs.</w:t>
      </w:r>
      <w:r>
        <w:rPr>
          <w:noProof/>
          <w:position w:val="-3"/>
        </w:rPr>
        <w:t xml:space="preserve"> </w:t>
      </w:r>
      <w:r w:rsidR="00C46FFD">
        <w:rPr>
          <w:noProof/>
          <w:position w:val="-3"/>
        </w:rPr>
        <w:t>36</w:t>
      </w:r>
      <w:r w:rsidRPr="00745BB3">
        <w:rPr>
          <w:noProof/>
          <w:position w:val="-3"/>
        </w:rPr>
        <w:t>/20</w:t>
      </w:r>
      <w:r w:rsidR="00C46FFD">
        <w:rPr>
          <w:noProof/>
          <w:position w:val="-3"/>
        </w:rPr>
        <w:t>23</w:t>
      </w:r>
      <w:r w:rsidRPr="00745BB3">
        <w:rPr>
          <w:noProof/>
          <w:position w:val="-3"/>
        </w:rPr>
        <w:t>)</w:t>
      </w:r>
    </w:p>
    <w:tbl>
      <w:tblPr>
        <w:tblStyle w:val="Grigliatabell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127"/>
      </w:tblGrid>
      <w:tr w:rsidR="00854359" w14:paraId="368F6336" w14:textId="77777777" w:rsidTr="00752E6A">
        <w:trPr>
          <w:trHeight w:val="283"/>
        </w:trPr>
        <w:tc>
          <w:tcPr>
            <w:tcW w:w="3118" w:type="dxa"/>
            <w:vAlign w:val="center"/>
          </w:tcPr>
          <w:p w14:paraId="39CD084A" w14:textId="77777777" w:rsidR="00854359" w:rsidRDefault="00854359" w:rsidP="00752E6A">
            <w:pPr>
              <w:pStyle w:val="Corpotesto"/>
              <w:rPr>
                <w:noProof/>
                <w:position w:val="-3"/>
              </w:rPr>
            </w:pPr>
            <w:r>
              <w:rPr>
                <w:noProof/>
                <w:position w:val="-3"/>
              </w:rPr>
              <mc:AlternateContent>
                <mc:Choice Requires="wpg">
                  <w:drawing>
                    <wp:inline distT="0" distB="0" distL="0" distR="0" wp14:anchorId="00D6FD8B" wp14:editId="52C96BCD">
                      <wp:extent cx="135890" cy="135890"/>
                      <wp:effectExtent l="0" t="0" r="0" b="0"/>
                      <wp:docPr id="131"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2" name="Rectangle 13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FE4C2B6" id="Group 132"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DO14MGMCAAAqBQAADgAAAAAAAAAAAAAAAAAuAgAAZHJzL2Uy&#13;&#10;b0RvYy54bWxQSwECLQAUAAYACAAAACEAlgVIhN0AAAAIAQAADwAAAAAAAAAAAAAAAAC9BAAAZHJz&#13;&#10;L2Rvd25yZXYueG1sUEsFBgAAAAAEAAQA8wAAAMcFAAAAAA==&#13;&#10;">
                      <v:rect id="Rectangle 133"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" filled="f" strokecolor="#000006" strokeweight=".25397mm">
                        <v:path arrowok="t"/>
                      </v:rect>
                      <w10:anchorlock/>
                    </v:group>
                  </w:pict>
                </mc:Fallback>
              </mc:AlternateContent>
            </w:r>
            <w:r w:rsidRPr="00745BB3">
              <w:rPr>
                <w:noProof/>
                <w:position w:val="-3"/>
              </w:rPr>
              <w:t xml:space="preserve"> </w:t>
            </w:r>
            <w:r w:rsidRPr="00D40D03">
              <w:rPr>
                <w:rFonts w:ascii="Calibri" w:hAnsi="Calibri"/>
                <w:sz w:val="22"/>
              </w:rPr>
              <w:t>orizzontale</w:t>
            </w:r>
          </w:p>
        </w:tc>
        <w:tc>
          <w:tcPr>
            <w:tcW w:w="2127" w:type="dxa"/>
            <w:vAlign w:val="center"/>
          </w:tcPr>
          <w:p w14:paraId="09C3C5FE" w14:textId="77777777" w:rsidR="00854359" w:rsidRDefault="00854359" w:rsidP="00752E6A">
            <w:pPr>
              <w:pStyle w:val="Corpotesto"/>
              <w:rPr>
                <w:noProof/>
                <w:position w:val="-3"/>
              </w:rPr>
            </w:pPr>
            <w:r>
              <w:rPr>
                <w:noProof/>
                <w:position w:val="-3"/>
              </w:rPr>
              <mc:AlternateContent>
                <mc:Choice Requires="wpg">
                  <w:drawing>
                    <wp:inline distT="0" distB="0" distL="0" distR="0" wp14:anchorId="14397B0E" wp14:editId="7C329662">
                      <wp:extent cx="135890" cy="135890"/>
                      <wp:effectExtent l="0" t="0" r="0" b="0"/>
                      <wp:docPr id="129"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0" name="Rectangle 13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9349FA6" id="Group 13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">
                      <v:rect id="Rectangle 13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" filled="f" strokecolor="#000006" strokeweight=".25397mm">
                        <v:path arrowok="t"/>
                      </v:rect>
                      <w10:anchorlock/>
                    </v:group>
                  </w:pict>
                </mc:Fallback>
              </mc:AlternateContent>
            </w:r>
            <w:r w:rsidRPr="00745BB3">
              <w:rPr>
                <w:noProof/>
                <w:position w:val="-3"/>
              </w:rPr>
              <w:t xml:space="preserve"> </w:t>
            </w:r>
            <w:r>
              <w:rPr>
                <w:noProof/>
                <w:position w:val="-3"/>
              </w:rPr>
              <w:t>già costituito</w:t>
            </w:r>
          </w:p>
        </w:tc>
      </w:tr>
      <w:tr w:rsidR="00854359" w14:paraId="37F85A7C" w14:textId="77777777" w:rsidTr="00752E6A">
        <w:trPr>
          <w:trHeight w:val="283"/>
        </w:trPr>
        <w:tc>
          <w:tcPr>
            <w:tcW w:w="3118" w:type="dxa"/>
            <w:vAlign w:val="center"/>
          </w:tcPr>
          <w:p w14:paraId="35DDE277" w14:textId="77777777" w:rsidR="00854359" w:rsidRDefault="00854359" w:rsidP="00752E6A">
            <w:pPr>
              <w:pStyle w:val="Corpotesto"/>
              <w:rPr>
                <w:noProof/>
                <w:position w:val="-3"/>
              </w:rPr>
            </w:pPr>
            <w:r>
              <w:rPr>
                <w:noProof/>
                <w:position w:val="-3"/>
              </w:rPr>
              <mc:AlternateContent>
                <mc:Choice Requires="wpg">
                  <w:drawing>
                    <wp:inline distT="0" distB="0" distL="0" distR="0" wp14:anchorId="3BC026B0" wp14:editId="5598F5CB">
                      <wp:extent cx="135890" cy="135890"/>
                      <wp:effectExtent l="0" t="0" r="0" b="0"/>
                      <wp:docPr id="127"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8" name="Rectangle 129"/>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DA08FD2" id="Group 128"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D18u12MCAAAqBQAADgAAAAAAAAAAAAAAAAAuAgAAZHJzL2Uy&#13;&#10;b0RvYy54bWxQSwECLQAUAAYACAAAACEAlgVIhN0AAAAIAQAADwAAAAAAAAAAAAAAAAC9BAAAZHJz&#13;&#10;L2Rvd25yZXYueG1sUEsFBgAAAAAEAAQA8wAAAMcFAAAAAA==&#13;&#10;">
                      <v:rect id="Rectangle 129"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" filled="f" strokecolor="#000006" strokeweight=".25397mm">
                        <v:path arrowok="t"/>
                      </v:rect>
                      <w10:anchorlock/>
                    </v:group>
                  </w:pict>
                </mc:Fallback>
              </mc:AlternateContent>
            </w:r>
            <w:r w:rsidRPr="00745BB3">
              <w:rPr>
                <w:noProof/>
                <w:position w:val="-3"/>
              </w:rPr>
              <w:t xml:space="preserve"> </w:t>
            </w:r>
            <w:r w:rsidRPr="00D40D03">
              <w:rPr>
                <w:rFonts w:ascii="Calibri" w:hAnsi="Calibri"/>
                <w:sz w:val="22"/>
              </w:rPr>
              <w:t>verticale</w:t>
            </w:r>
          </w:p>
        </w:tc>
        <w:tc>
          <w:tcPr>
            <w:tcW w:w="2127" w:type="dxa"/>
            <w:vAlign w:val="center"/>
          </w:tcPr>
          <w:p w14:paraId="1C45AC86" w14:textId="77777777" w:rsidR="00854359" w:rsidRDefault="00854359" w:rsidP="00752E6A">
            <w:pPr>
              <w:pStyle w:val="Corpotesto"/>
              <w:rPr>
                <w:noProof/>
                <w:position w:val="-3"/>
              </w:rPr>
            </w:pPr>
            <w:r>
              <w:rPr>
                <w:noProof/>
                <w:position w:val="-3"/>
              </w:rPr>
              <mc:AlternateContent>
                <mc:Choice Requires="wpg">
                  <w:drawing>
                    <wp:inline distT="0" distB="0" distL="0" distR="0" wp14:anchorId="681A4E00" wp14:editId="542F4D5C">
                      <wp:extent cx="135890" cy="135890"/>
                      <wp:effectExtent l="0" t="0" r="0" b="0"/>
                      <wp:docPr id="125"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6" name="Rectangle 12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A2A1383" id="Group 126"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">
                      <v:rect id="Rectangle 127"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" filled="f" strokecolor="#000006" strokeweight=".25397mm">
                        <v:path arrowok="t"/>
                      </v:rect>
                      <w10:anchorlock/>
                    </v:group>
                  </w:pict>
                </mc:Fallback>
              </mc:AlternateContent>
            </w:r>
            <w:r w:rsidRPr="00745BB3">
              <w:rPr>
                <w:noProof/>
                <w:position w:val="-3"/>
              </w:rPr>
              <w:t xml:space="preserve"> </w:t>
            </w:r>
            <w:r>
              <w:rPr>
                <w:noProof/>
                <w:position w:val="-3"/>
              </w:rPr>
              <w:t>da costituire</w:t>
            </w:r>
          </w:p>
        </w:tc>
      </w:tr>
      <w:tr w:rsidR="00854359" w14:paraId="47132CCE" w14:textId="77777777" w:rsidTr="00752E6A">
        <w:trPr>
          <w:trHeight w:val="283"/>
        </w:trPr>
        <w:tc>
          <w:tcPr>
            <w:tcW w:w="3118" w:type="dxa"/>
            <w:vAlign w:val="center"/>
          </w:tcPr>
          <w:p w14:paraId="4DB41DAA" w14:textId="77777777" w:rsidR="00854359" w:rsidRDefault="00854359" w:rsidP="00752E6A">
            <w:pPr>
              <w:pStyle w:val="Corpotesto"/>
              <w:rPr>
                <w:noProof/>
                <w:position w:val="-3"/>
              </w:rPr>
            </w:pPr>
            <w:r>
              <w:rPr>
                <w:noProof/>
                <w:position w:val="-3"/>
              </w:rPr>
              <mc:AlternateContent>
                <mc:Choice Requires="wpg">
                  <w:drawing>
                    <wp:inline distT="0" distB="0" distL="0" distR="0" wp14:anchorId="35B7A9D3" wp14:editId="61FAD09A">
                      <wp:extent cx="135890" cy="135890"/>
                      <wp:effectExtent l="0" t="0" r="0" b="0"/>
                      <wp:docPr id="123"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4" name="Rectangle 12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B002309" id="Group 124"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XWTgI2MCAAAqBQAADgAAAAAAAAAAAAAAAAAuAgAAZHJzL2Uy&#13;&#10;b0RvYy54bWxQSwECLQAUAAYACAAAACEAlgVIhN0AAAAIAQAADwAAAAAAAAAAAAAAAAC9BAAAZHJz&#13;&#10;L2Rvd25yZXYueG1sUEsFBgAAAAAEAAQA8wAAAMcFAAAAAA==&#13;&#10;">
                      <v:rect id="Rectangle 125"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" filled="f" strokecolor="#000006" strokeweight=".25397mm">
                        <v:path arrowok="t"/>
                      </v:rect>
                      <w10:anchorlock/>
                    </v:group>
                  </w:pict>
                </mc:Fallback>
              </mc:AlternateContent>
            </w:r>
            <w:r w:rsidRPr="00745BB3">
              <w:rPr>
                <w:noProof/>
                <w:position w:val="-3"/>
              </w:rPr>
              <w:t xml:space="preserve"> </w:t>
            </w:r>
            <w:r w:rsidRPr="00D40D03">
              <w:rPr>
                <w:rFonts w:ascii="Calibri" w:hAnsi="Calibri"/>
                <w:sz w:val="22"/>
              </w:rPr>
              <w:t>misto</w:t>
            </w:r>
          </w:p>
        </w:tc>
        <w:tc>
          <w:tcPr>
            <w:tcW w:w="2127" w:type="dxa"/>
            <w:vAlign w:val="center"/>
          </w:tcPr>
          <w:p w14:paraId="11E2DBB3" w14:textId="77777777" w:rsidR="00854359" w:rsidRDefault="00854359" w:rsidP="00752E6A">
            <w:pPr>
              <w:pStyle w:val="Corpotesto"/>
              <w:rPr>
                <w:noProof/>
                <w:position w:val="-3"/>
              </w:rPr>
            </w:pPr>
          </w:p>
        </w:tc>
      </w:tr>
    </w:tbl>
    <w:p w14:paraId="45AABF51" w14:textId="77777777" w:rsidR="00854359" w:rsidRDefault="00854359" w:rsidP="00854359">
      <w:pPr>
        <w:pStyle w:val="Corpotesto"/>
        <w:spacing w:line="229" w:lineRule="exact"/>
        <w:ind w:left="426"/>
        <w:rPr>
          <w:rFonts w:ascii="Calibri" w:hAnsi="Calibri"/>
          <w:sz w:val="22"/>
        </w:rPr>
      </w:pPr>
    </w:p>
    <w:p w14:paraId="427A5028" w14:textId="77777777" w:rsidR="00854359" w:rsidRDefault="00854359" w:rsidP="00854359">
      <w:pPr>
        <w:pStyle w:val="Corpotesto"/>
        <w:spacing w:line="229" w:lineRule="exact"/>
        <w:ind w:left="426"/>
        <w:rPr>
          <w:rFonts w:ascii="Calibri" w:hAnsi="Calibri"/>
          <w:sz w:val="22"/>
        </w:rPr>
      </w:pPr>
      <w:r w:rsidRPr="00D40D03">
        <w:rPr>
          <w:rFonts w:ascii="Calibri" w:hAnsi="Calibri"/>
          <w:sz w:val="22"/>
        </w:rPr>
        <w:t>composto da:</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1833"/>
        <w:gridCol w:w="1362"/>
        <w:gridCol w:w="1363"/>
        <w:gridCol w:w="1363"/>
        <w:gridCol w:w="1363"/>
        <w:gridCol w:w="1363"/>
      </w:tblGrid>
      <w:tr w:rsidR="00854359" w:rsidRPr="00E3486B" w14:paraId="5B122EFC" w14:textId="77777777" w:rsidTr="00752E6A">
        <w:trPr>
          <w:trHeight w:val="20"/>
        </w:trPr>
        <w:tc>
          <w:tcPr>
            <w:tcW w:w="1418" w:type="dxa"/>
            <w:shd w:val="clear" w:color="auto" w:fill="D9D9D9"/>
          </w:tcPr>
          <w:p w14:paraId="6961DE2E" w14:textId="77777777" w:rsidR="00854359" w:rsidRPr="00E3486B" w:rsidRDefault="00854359" w:rsidP="00752E6A">
            <w:pPr>
              <w:pStyle w:val="TableParagraph"/>
              <w:rPr>
                <w:rFonts w:asciiTheme="minorHAnsi" w:hAnsiTheme="minorHAnsi" w:cstheme="minorHAnsi"/>
              </w:rPr>
            </w:pPr>
          </w:p>
        </w:tc>
        <w:tc>
          <w:tcPr>
            <w:tcW w:w="1833" w:type="dxa"/>
            <w:vAlign w:val="center"/>
          </w:tcPr>
          <w:p w14:paraId="6A9567C5" w14:textId="77777777" w:rsidR="00854359" w:rsidRPr="00E3486B" w:rsidRDefault="00854359" w:rsidP="00752E6A">
            <w:pPr>
              <w:pStyle w:val="TableParagraph"/>
              <w:jc w:val="center"/>
              <w:rPr>
                <w:rFonts w:asciiTheme="minorHAnsi" w:hAnsiTheme="minorHAnsi" w:cs="Calibri (Corpo)"/>
                <w:b/>
              </w:rPr>
            </w:pPr>
            <w:r w:rsidRPr="00E3486B">
              <w:rPr>
                <w:rFonts w:asciiTheme="minorHAnsi" w:hAnsiTheme="minorHAnsi" w:cs="Calibri (Corpo)"/>
                <w:b/>
                <w:color w:val="000006"/>
              </w:rPr>
              <w:t>Ruolo assunto</w:t>
            </w:r>
          </w:p>
        </w:tc>
        <w:tc>
          <w:tcPr>
            <w:tcW w:w="1362" w:type="dxa"/>
            <w:vAlign w:val="center"/>
          </w:tcPr>
          <w:p w14:paraId="00BAE156" w14:textId="77777777" w:rsidR="00854359" w:rsidRPr="00E3486B" w:rsidRDefault="00854359" w:rsidP="00752E6A">
            <w:pPr>
              <w:pStyle w:val="TableParagraph"/>
              <w:ind w:hanging="20"/>
              <w:jc w:val="center"/>
              <w:rPr>
                <w:rFonts w:asciiTheme="minorHAnsi" w:hAnsiTheme="minorHAnsi" w:cs="Calibri (Corpo)"/>
                <w:b/>
              </w:rPr>
            </w:pPr>
            <w:r w:rsidRPr="00E3486B">
              <w:rPr>
                <w:rFonts w:asciiTheme="minorHAnsi" w:hAnsiTheme="minorHAnsi" w:cs="Calibri (Corpo)"/>
                <w:b/>
                <w:color w:val="000006"/>
              </w:rPr>
              <w:t>Mandataria/ Capogruppo</w:t>
            </w:r>
          </w:p>
        </w:tc>
        <w:tc>
          <w:tcPr>
            <w:tcW w:w="1363" w:type="dxa"/>
            <w:vAlign w:val="center"/>
          </w:tcPr>
          <w:p w14:paraId="1C6361E2" w14:textId="77777777" w:rsidR="00854359" w:rsidRPr="00E3486B" w:rsidRDefault="00854359" w:rsidP="00752E6A">
            <w:pPr>
              <w:pStyle w:val="TableParagraph"/>
              <w:jc w:val="center"/>
              <w:rPr>
                <w:rFonts w:asciiTheme="minorHAnsi" w:hAnsiTheme="minorHAnsi" w:cs="Calibri (Corpo)"/>
                <w:b/>
              </w:rPr>
            </w:pPr>
            <w:r w:rsidRPr="00E3486B">
              <w:rPr>
                <w:rFonts w:asciiTheme="minorHAnsi" w:hAnsiTheme="minorHAnsi" w:cs="Calibri (Corpo)"/>
                <w:b/>
                <w:color w:val="000006"/>
              </w:rPr>
              <w:t>Mandante 1</w:t>
            </w:r>
          </w:p>
        </w:tc>
        <w:tc>
          <w:tcPr>
            <w:tcW w:w="1363" w:type="dxa"/>
            <w:vAlign w:val="center"/>
          </w:tcPr>
          <w:p w14:paraId="2BAED313" w14:textId="77777777" w:rsidR="00854359" w:rsidRPr="00E3486B" w:rsidRDefault="00854359" w:rsidP="00752E6A">
            <w:pPr>
              <w:pStyle w:val="TableParagraph"/>
              <w:jc w:val="center"/>
              <w:rPr>
                <w:rFonts w:asciiTheme="minorHAnsi" w:hAnsiTheme="minorHAnsi" w:cs="Calibri (Corpo)"/>
                <w:b/>
              </w:rPr>
            </w:pPr>
            <w:r w:rsidRPr="00E3486B">
              <w:rPr>
                <w:rFonts w:asciiTheme="minorHAnsi" w:hAnsiTheme="minorHAnsi" w:cs="Calibri (Corpo)"/>
                <w:b/>
                <w:color w:val="000006"/>
              </w:rPr>
              <w:t>Mandante 2</w:t>
            </w:r>
          </w:p>
        </w:tc>
        <w:tc>
          <w:tcPr>
            <w:tcW w:w="1363" w:type="dxa"/>
            <w:vAlign w:val="center"/>
          </w:tcPr>
          <w:p w14:paraId="6CE4592D" w14:textId="77777777" w:rsidR="00854359" w:rsidRPr="00E3486B" w:rsidRDefault="00854359" w:rsidP="00752E6A">
            <w:pPr>
              <w:pStyle w:val="TableParagraph"/>
              <w:jc w:val="center"/>
              <w:rPr>
                <w:rFonts w:asciiTheme="minorHAnsi" w:hAnsiTheme="minorHAnsi" w:cs="Calibri (Corpo)"/>
                <w:b/>
              </w:rPr>
            </w:pPr>
            <w:r w:rsidRPr="00E3486B">
              <w:rPr>
                <w:rFonts w:asciiTheme="minorHAnsi" w:hAnsiTheme="minorHAnsi" w:cs="Calibri (Corpo)"/>
                <w:b/>
                <w:color w:val="000006"/>
              </w:rPr>
              <w:t>Mandante X</w:t>
            </w:r>
          </w:p>
        </w:tc>
        <w:tc>
          <w:tcPr>
            <w:tcW w:w="1363" w:type="dxa"/>
            <w:vAlign w:val="center"/>
          </w:tcPr>
          <w:p w14:paraId="0F3E10AB" w14:textId="77777777" w:rsidR="00854359" w:rsidRPr="00E3486B" w:rsidRDefault="00854359" w:rsidP="00752E6A">
            <w:pPr>
              <w:pStyle w:val="TableParagraph"/>
              <w:jc w:val="center"/>
              <w:rPr>
                <w:rFonts w:asciiTheme="minorHAnsi" w:hAnsiTheme="minorHAnsi" w:cs="Calibri (Corpo)"/>
                <w:b/>
              </w:rPr>
            </w:pPr>
            <w:r w:rsidRPr="00E3486B">
              <w:rPr>
                <w:rFonts w:asciiTheme="minorHAnsi" w:hAnsiTheme="minorHAnsi" w:cs="Calibri (Corpo)"/>
                <w:b/>
                <w:color w:val="000006"/>
              </w:rPr>
              <w:t>Totale</w:t>
            </w:r>
          </w:p>
        </w:tc>
      </w:tr>
      <w:tr w:rsidR="00854359" w:rsidRPr="00E3486B" w14:paraId="60D5B0EA" w14:textId="77777777" w:rsidTr="00752E6A">
        <w:trPr>
          <w:trHeight w:val="20"/>
        </w:trPr>
        <w:tc>
          <w:tcPr>
            <w:tcW w:w="1418" w:type="dxa"/>
            <w:vAlign w:val="center"/>
          </w:tcPr>
          <w:p w14:paraId="63A16298" w14:textId="77777777" w:rsidR="00854359" w:rsidRPr="00E3486B" w:rsidRDefault="00854359" w:rsidP="00752E6A">
            <w:pPr>
              <w:pStyle w:val="TableParagraph"/>
              <w:jc w:val="center"/>
              <w:rPr>
                <w:rFonts w:asciiTheme="minorHAnsi" w:hAnsiTheme="minorHAnsi" w:cs="Calibri (Corpo)"/>
                <w:b/>
                <w:sz w:val="20"/>
                <w:szCs w:val="20"/>
              </w:rPr>
            </w:pPr>
            <w:r w:rsidRPr="00E3486B">
              <w:rPr>
                <w:rFonts w:asciiTheme="minorHAnsi" w:hAnsiTheme="minorHAnsi" w:cs="Calibri (Corpo)"/>
                <w:b/>
                <w:color w:val="000006"/>
                <w:sz w:val="20"/>
                <w:szCs w:val="20"/>
              </w:rPr>
              <w:t>PRESTAZIONE</w:t>
            </w:r>
          </w:p>
        </w:tc>
        <w:tc>
          <w:tcPr>
            <w:tcW w:w="1833" w:type="dxa"/>
            <w:vAlign w:val="center"/>
          </w:tcPr>
          <w:p w14:paraId="41505462" w14:textId="77777777" w:rsidR="00854359" w:rsidRPr="00E3486B" w:rsidRDefault="00854359" w:rsidP="00752E6A">
            <w:pPr>
              <w:pStyle w:val="TableParagraph"/>
              <w:jc w:val="center"/>
              <w:rPr>
                <w:rFonts w:asciiTheme="minorHAnsi" w:hAnsiTheme="minorHAnsi" w:cstheme="minorHAnsi"/>
                <w:b/>
                <w:sz w:val="20"/>
                <w:szCs w:val="20"/>
              </w:rPr>
            </w:pPr>
            <w:r w:rsidRPr="00E3486B">
              <w:rPr>
                <w:rFonts w:asciiTheme="minorHAnsi" w:hAnsiTheme="minorHAnsi" w:cstheme="minorHAnsi"/>
                <w:b/>
                <w:color w:val="000006"/>
                <w:sz w:val="20"/>
                <w:szCs w:val="20"/>
              </w:rPr>
              <w:t>Denominazione sociale operatori</w:t>
            </w:r>
          </w:p>
        </w:tc>
        <w:tc>
          <w:tcPr>
            <w:tcW w:w="1362" w:type="dxa"/>
            <w:vAlign w:val="center"/>
          </w:tcPr>
          <w:p w14:paraId="41C21469"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4D95CDB2"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0700FF6F"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4C53E9AA"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4A37FC45" w14:textId="77777777" w:rsidR="00854359" w:rsidRPr="00E3486B" w:rsidRDefault="00854359" w:rsidP="00752E6A">
            <w:pPr>
              <w:pStyle w:val="TableParagraph"/>
              <w:jc w:val="center"/>
              <w:rPr>
                <w:rFonts w:asciiTheme="minorHAnsi" w:hAnsiTheme="minorHAnsi" w:cstheme="minorHAnsi"/>
              </w:rPr>
            </w:pPr>
            <w:r w:rsidRPr="00E3486B">
              <w:rPr>
                <w:rFonts w:asciiTheme="minorHAnsi" w:hAnsiTheme="minorHAnsi" w:cstheme="minorHAnsi"/>
                <w:color w:val="000006"/>
              </w:rPr>
              <w:t>-----</w:t>
            </w:r>
          </w:p>
        </w:tc>
      </w:tr>
      <w:tr w:rsidR="00854359" w:rsidRPr="00E3486B" w14:paraId="2C936A23" w14:textId="77777777" w:rsidTr="00752E6A">
        <w:trPr>
          <w:trHeight w:val="454"/>
        </w:trPr>
        <w:tc>
          <w:tcPr>
            <w:tcW w:w="1418" w:type="dxa"/>
            <w:vMerge w:val="restart"/>
            <w:vAlign w:val="center"/>
          </w:tcPr>
          <w:p w14:paraId="00F0F6A6" w14:textId="77777777" w:rsidR="00854359" w:rsidRPr="00E3486B" w:rsidRDefault="00854359" w:rsidP="00752E6A">
            <w:pPr>
              <w:pStyle w:val="TableParagraph"/>
              <w:ind w:left="142"/>
              <w:rPr>
                <w:rFonts w:asciiTheme="minorHAnsi" w:hAnsiTheme="minorHAnsi" w:cs="Calibri (Corpo)"/>
                <w:sz w:val="20"/>
                <w:szCs w:val="20"/>
              </w:rPr>
            </w:pPr>
            <w:r w:rsidRPr="00E3486B">
              <w:rPr>
                <w:rFonts w:asciiTheme="minorHAnsi" w:hAnsiTheme="minorHAnsi" w:cs="Calibri (Corpo)"/>
                <w:color w:val="000006"/>
                <w:sz w:val="20"/>
                <w:szCs w:val="20"/>
              </w:rPr>
              <w:t>Esecuzione</w:t>
            </w:r>
          </w:p>
        </w:tc>
        <w:tc>
          <w:tcPr>
            <w:tcW w:w="1833" w:type="dxa"/>
            <w:vAlign w:val="center"/>
          </w:tcPr>
          <w:p w14:paraId="3732F886" w14:textId="77777777" w:rsidR="00854359" w:rsidRPr="00E3486B" w:rsidRDefault="00854359" w:rsidP="00752E6A">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Lavoro svolto (*)</w:t>
            </w:r>
          </w:p>
        </w:tc>
        <w:tc>
          <w:tcPr>
            <w:tcW w:w="1362" w:type="dxa"/>
            <w:vAlign w:val="center"/>
          </w:tcPr>
          <w:p w14:paraId="39750BB1"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5A4E5087"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097432F9"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49D42B76"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6B941FC3" w14:textId="77777777" w:rsidR="00854359" w:rsidRPr="00E3486B" w:rsidRDefault="00854359" w:rsidP="00752E6A">
            <w:pPr>
              <w:pStyle w:val="TableParagraph"/>
              <w:jc w:val="center"/>
              <w:rPr>
                <w:rFonts w:asciiTheme="minorHAnsi" w:hAnsiTheme="minorHAnsi" w:cstheme="minorHAnsi"/>
              </w:rPr>
            </w:pPr>
            <w:r w:rsidRPr="00E3486B">
              <w:rPr>
                <w:rFonts w:asciiTheme="minorHAnsi" w:hAnsiTheme="minorHAnsi" w:cstheme="minorHAnsi"/>
                <w:color w:val="000006"/>
              </w:rPr>
              <w:t>-----</w:t>
            </w:r>
          </w:p>
        </w:tc>
      </w:tr>
      <w:tr w:rsidR="00854359" w:rsidRPr="00E3486B" w14:paraId="1D934568" w14:textId="77777777" w:rsidTr="00752E6A">
        <w:trPr>
          <w:trHeight w:val="454"/>
        </w:trPr>
        <w:tc>
          <w:tcPr>
            <w:tcW w:w="1418" w:type="dxa"/>
            <w:vMerge/>
            <w:tcBorders>
              <w:top w:val="nil"/>
            </w:tcBorders>
            <w:vAlign w:val="center"/>
          </w:tcPr>
          <w:p w14:paraId="2E5B8294" w14:textId="77777777" w:rsidR="00854359" w:rsidRPr="00E3486B" w:rsidRDefault="00854359" w:rsidP="00752E6A">
            <w:pPr>
              <w:jc w:val="center"/>
              <w:rPr>
                <w:rFonts w:asciiTheme="minorHAnsi" w:hAnsiTheme="minorHAnsi" w:cs="Calibri (Corpo)"/>
                <w:sz w:val="20"/>
                <w:szCs w:val="20"/>
              </w:rPr>
            </w:pPr>
          </w:p>
        </w:tc>
        <w:tc>
          <w:tcPr>
            <w:tcW w:w="1833" w:type="dxa"/>
            <w:vAlign w:val="center"/>
          </w:tcPr>
          <w:p w14:paraId="07AD34A5" w14:textId="77777777" w:rsidR="00854359" w:rsidRPr="00E3486B" w:rsidRDefault="00854359" w:rsidP="00752E6A">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Quota % (**)</w:t>
            </w:r>
          </w:p>
        </w:tc>
        <w:tc>
          <w:tcPr>
            <w:tcW w:w="1362" w:type="dxa"/>
            <w:vAlign w:val="center"/>
          </w:tcPr>
          <w:p w14:paraId="1AC95F5B" w14:textId="77777777" w:rsidR="00854359" w:rsidRPr="00E3486B" w:rsidRDefault="00854359" w:rsidP="00752E6A">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3A5BEF7D" w14:textId="77777777" w:rsidR="00854359" w:rsidRPr="00E3486B" w:rsidRDefault="00854359" w:rsidP="00752E6A">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73FF688C" w14:textId="77777777" w:rsidR="00854359" w:rsidRPr="00E3486B" w:rsidRDefault="00854359" w:rsidP="00752E6A">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285AB068" w14:textId="77777777" w:rsidR="00854359" w:rsidRPr="00E3486B" w:rsidRDefault="00854359" w:rsidP="00752E6A">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3A2E4ED6" w14:textId="77777777" w:rsidR="00854359" w:rsidRPr="00E3486B" w:rsidRDefault="00854359" w:rsidP="00752E6A">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100%</w:t>
            </w:r>
          </w:p>
        </w:tc>
      </w:tr>
    </w:tbl>
    <w:p w14:paraId="35DA5C35" w14:textId="77777777" w:rsidR="00854359" w:rsidRPr="008A1323" w:rsidRDefault="00854359" w:rsidP="00854359">
      <w:pPr>
        <w:rPr>
          <w:rFonts w:asciiTheme="minorHAnsi" w:hAnsiTheme="minorHAnsi" w:cstheme="minorHAnsi"/>
          <w:sz w:val="20"/>
          <w:szCs w:val="20"/>
        </w:rPr>
      </w:pPr>
      <w:r w:rsidRPr="008A1323">
        <w:rPr>
          <w:rFonts w:asciiTheme="minorHAnsi" w:hAnsiTheme="minorHAnsi" w:cstheme="minorHAnsi"/>
          <w:color w:val="000006"/>
          <w:sz w:val="20"/>
          <w:szCs w:val="20"/>
        </w:rPr>
        <w:t>Nelle colonne in corrispondenza dei singoli operatori economici indicare:</w:t>
      </w:r>
    </w:p>
    <w:p w14:paraId="1510244A" w14:textId="77777777" w:rsidR="00854359" w:rsidRPr="00E45901" w:rsidRDefault="00854359" w:rsidP="00854359">
      <w:pPr>
        <w:rPr>
          <w:rFonts w:asciiTheme="minorHAnsi" w:hAnsiTheme="minorHAnsi" w:cs="Calibri (Corpo)"/>
          <w:color w:val="000006"/>
          <w:spacing w:val="-10"/>
          <w:w w:val="90"/>
          <w:sz w:val="20"/>
          <w:szCs w:val="20"/>
        </w:rPr>
      </w:pPr>
      <w:r w:rsidRPr="00E45901">
        <w:rPr>
          <w:rFonts w:asciiTheme="minorHAnsi" w:hAnsiTheme="minorHAnsi" w:cs="Calibri (Corpo)"/>
          <w:color w:val="000006"/>
          <w:spacing w:val="-10"/>
          <w:w w:val="90"/>
          <w:sz w:val="20"/>
          <w:szCs w:val="20"/>
        </w:rPr>
        <w:t>(*) “Lavoro svolto” indicare la categoria;</w:t>
      </w:r>
    </w:p>
    <w:p w14:paraId="274CE5DA" w14:textId="77777777" w:rsidR="00854359" w:rsidRPr="00E45901" w:rsidRDefault="00854359" w:rsidP="00854359">
      <w:pPr>
        <w:rPr>
          <w:rFonts w:asciiTheme="minorHAnsi" w:hAnsiTheme="minorHAnsi" w:cs="Calibri (Corpo)"/>
          <w:spacing w:val="-10"/>
          <w:w w:val="90"/>
          <w:sz w:val="20"/>
          <w:szCs w:val="20"/>
        </w:rPr>
      </w:pPr>
      <w:r w:rsidRPr="00E45901">
        <w:rPr>
          <w:rFonts w:asciiTheme="minorHAnsi" w:hAnsiTheme="minorHAnsi" w:cs="Calibri (Corpo)"/>
          <w:color w:val="000006"/>
          <w:spacing w:val="-10"/>
          <w:w w:val="90"/>
          <w:sz w:val="20"/>
          <w:szCs w:val="20"/>
        </w:rPr>
        <w:t>(**) alla riga “Quota” la percentuale della prestazione svolta (come individuata alla riga precedente).</w:t>
      </w:r>
    </w:p>
    <w:p w14:paraId="4C1AB429" w14:textId="77777777" w:rsidR="00854359" w:rsidRPr="00801EF0" w:rsidRDefault="00854359" w:rsidP="00854359">
      <w:pPr>
        <w:pStyle w:val="Corpotesto"/>
        <w:rPr>
          <w:rFonts w:asciiTheme="minorHAnsi" w:hAnsiTheme="minorHAnsi" w:cstheme="minorHAnsi"/>
        </w:rPr>
      </w:pPr>
    </w:p>
    <w:p w14:paraId="377E6C2D" w14:textId="77777777" w:rsidR="00854359" w:rsidRPr="00D40D03" w:rsidRDefault="00854359" w:rsidP="00854359">
      <w:pPr>
        <w:pStyle w:val="Corpotesto"/>
        <w:spacing w:before="7"/>
        <w:rPr>
          <w:rFonts w:ascii="Calibri" w:hAnsi="Calibri"/>
          <w:sz w:val="22"/>
        </w:rPr>
      </w:pPr>
    </w:p>
    <w:p w14:paraId="0808C7AD" w14:textId="48A353BD" w:rsidR="00854359" w:rsidRPr="00747BED" w:rsidRDefault="00854359" w:rsidP="00854359">
      <w:pPr>
        <w:pStyle w:val="Corpotesto"/>
        <w:rPr>
          <w:noProof/>
          <w:position w:val="-3"/>
        </w:rPr>
      </w:pPr>
      <w:r>
        <w:rPr>
          <w:noProof/>
          <w:position w:val="-3"/>
        </w:rPr>
        <mc:AlternateContent>
          <mc:Choice Requires="wpg">
            <w:drawing>
              <wp:inline distT="0" distB="0" distL="0" distR="0" wp14:anchorId="6E2192B0" wp14:editId="1905559D">
                <wp:extent cx="135890" cy="135890"/>
                <wp:effectExtent l="0" t="0" r="0" b="0"/>
                <wp:docPr id="121"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2" name="Rectangle 12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D050C95" id="Group 122"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9HmHWWMCAAAqBQAADgAAAAAAAAAAAAAAAAAuAgAAZHJzL2Uy&#13;&#10;b0RvYy54bWxQSwECLQAUAAYACAAAACEAlgVIhN0AAAAIAQAADwAAAAAAAAAAAAAAAAC9BAAAZHJz&#13;&#10;L2Rvd25yZXYueG1sUEsFBgAAAAAEAAQA8wAAAMcFAAAAAA==&#13;&#10;">
                <v:rect id="Rectangle 123"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" filled="f" strokecolor="#000006" strokeweight=".25397mm">
                  <v:path arrowok="t"/>
                </v:rect>
                <w10:anchorlock/>
              </v:group>
            </w:pict>
          </mc:Fallback>
        </mc:AlternateContent>
      </w:r>
      <w:r w:rsidRPr="00745BB3">
        <w:rPr>
          <w:noProof/>
          <w:position w:val="-3"/>
        </w:rPr>
        <w:t xml:space="preserve"> mandante di Raggruppamento Temporaneo di Imprese (RTI) (art. </w:t>
      </w:r>
      <w:r w:rsidR="00C46FFD">
        <w:rPr>
          <w:noProof/>
          <w:position w:val="-3"/>
        </w:rPr>
        <w:t>6</w:t>
      </w:r>
      <w:r w:rsidRPr="00745BB3">
        <w:rPr>
          <w:noProof/>
          <w:position w:val="-3"/>
        </w:rPr>
        <w:t xml:space="preserve">5 comma 2 lett. </w:t>
      </w:r>
      <w:r w:rsidR="00C46FFD">
        <w:rPr>
          <w:noProof/>
          <w:position w:val="-3"/>
        </w:rPr>
        <w:t>e</w:t>
      </w:r>
      <w:r w:rsidRPr="00745BB3">
        <w:rPr>
          <w:noProof/>
          <w:position w:val="-3"/>
        </w:rPr>
        <w:t xml:space="preserve">) del </w:t>
      </w:r>
      <w:r>
        <w:rPr>
          <w:noProof/>
          <w:position w:val="-3"/>
        </w:rPr>
        <w:t>d</w:t>
      </w:r>
      <w:r w:rsidRPr="00745BB3">
        <w:rPr>
          <w:noProof/>
          <w:position w:val="-3"/>
        </w:rPr>
        <w:t>.lgs.</w:t>
      </w:r>
      <w:r>
        <w:rPr>
          <w:noProof/>
          <w:position w:val="-3"/>
        </w:rPr>
        <w:t xml:space="preserve"> </w:t>
      </w:r>
      <w:r w:rsidR="00C46FFD">
        <w:rPr>
          <w:noProof/>
          <w:position w:val="-3"/>
        </w:rPr>
        <w:t>36</w:t>
      </w:r>
      <w:r w:rsidRPr="00745BB3">
        <w:rPr>
          <w:noProof/>
          <w:position w:val="-3"/>
        </w:rPr>
        <w:t>/20</w:t>
      </w:r>
      <w:r w:rsidR="00C46FFD">
        <w:rPr>
          <w:noProof/>
          <w:position w:val="-3"/>
        </w:rPr>
        <w:t>23</w:t>
      </w:r>
      <w:r w:rsidRPr="00745BB3">
        <w:rPr>
          <w:noProof/>
          <w:position w:val="-3"/>
        </w:rPr>
        <w:t>),</w:t>
      </w:r>
      <w:r w:rsidRPr="00747BED">
        <w:rPr>
          <w:noProof/>
          <w:position w:val="-3"/>
        </w:rPr>
        <w:t xml:space="preserve"> </w:t>
      </w:r>
    </w:p>
    <w:p w14:paraId="53E0FCB5" w14:textId="77777777" w:rsidR="00854359" w:rsidRDefault="00854359" w:rsidP="00854359">
      <w:pPr>
        <w:pStyle w:val="Corpotesto"/>
        <w:ind w:left="284"/>
        <w:rPr>
          <w:rFonts w:ascii="Calibri" w:hAnsi="Calibri"/>
          <w:sz w:val="22"/>
        </w:rPr>
      </w:pPr>
      <w:r w:rsidRPr="00D40D03">
        <w:rPr>
          <w:rFonts w:ascii="Calibri" w:hAnsi="Calibri"/>
          <w:sz w:val="22"/>
        </w:rPr>
        <w:t>composto da:</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1833"/>
        <w:gridCol w:w="1362"/>
        <w:gridCol w:w="1363"/>
        <w:gridCol w:w="1363"/>
        <w:gridCol w:w="1363"/>
        <w:gridCol w:w="1363"/>
      </w:tblGrid>
      <w:tr w:rsidR="00854359" w:rsidRPr="00E3486B" w14:paraId="1CC4B985" w14:textId="77777777" w:rsidTr="00752E6A">
        <w:trPr>
          <w:trHeight w:val="20"/>
        </w:trPr>
        <w:tc>
          <w:tcPr>
            <w:tcW w:w="1418" w:type="dxa"/>
            <w:shd w:val="clear" w:color="auto" w:fill="D9D9D9"/>
          </w:tcPr>
          <w:p w14:paraId="794B82D1" w14:textId="77777777" w:rsidR="00854359" w:rsidRPr="00E3486B" w:rsidRDefault="00854359" w:rsidP="00752E6A">
            <w:pPr>
              <w:pStyle w:val="TableParagraph"/>
              <w:rPr>
                <w:rFonts w:asciiTheme="minorHAnsi" w:hAnsiTheme="minorHAnsi" w:cstheme="minorHAnsi"/>
              </w:rPr>
            </w:pPr>
          </w:p>
        </w:tc>
        <w:tc>
          <w:tcPr>
            <w:tcW w:w="1833" w:type="dxa"/>
            <w:vAlign w:val="center"/>
          </w:tcPr>
          <w:p w14:paraId="60E68EAD" w14:textId="77777777" w:rsidR="00854359" w:rsidRPr="00E3486B" w:rsidRDefault="00854359" w:rsidP="00752E6A">
            <w:pPr>
              <w:pStyle w:val="TableParagraph"/>
              <w:jc w:val="center"/>
              <w:rPr>
                <w:rFonts w:asciiTheme="minorHAnsi" w:hAnsiTheme="minorHAnsi" w:cs="Calibri (Corpo)"/>
                <w:b/>
              </w:rPr>
            </w:pPr>
            <w:r w:rsidRPr="00E3486B">
              <w:rPr>
                <w:rFonts w:asciiTheme="minorHAnsi" w:hAnsiTheme="minorHAnsi" w:cs="Calibri (Corpo)"/>
                <w:b/>
                <w:color w:val="000006"/>
              </w:rPr>
              <w:t>Ruolo assunto</w:t>
            </w:r>
          </w:p>
        </w:tc>
        <w:tc>
          <w:tcPr>
            <w:tcW w:w="1362" w:type="dxa"/>
            <w:vAlign w:val="center"/>
          </w:tcPr>
          <w:p w14:paraId="07FC5B57" w14:textId="77777777" w:rsidR="00854359" w:rsidRPr="00E3486B" w:rsidRDefault="00854359" w:rsidP="00752E6A">
            <w:pPr>
              <w:pStyle w:val="TableParagraph"/>
              <w:ind w:hanging="20"/>
              <w:jc w:val="center"/>
              <w:rPr>
                <w:rFonts w:asciiTheme="minorHAnsi" w:hAnsiTheme="minorHAnsi" w:cs="Calibri (Corpo)"/>
                <w:b/>
              </w:rPr>
            </w:pPr>
            <w:r w:rsidRPr="00E3486B">
              <w:rPr>
                <w:rFonts w:asciiTheme="minorHAnsi" w:hAnsiTheme="minorHAnsi" w:cs="Calibri (Corpo)"/>
                <w:b/>
                <w:color w:val="000006"/>
              </w:rPr>
              <w:t>Mandataria/ Capogruppo</w:t>
            </w:r>
          </w:p>
        </w:tc>
        <w:tc>
          <w:tcPr>
            <w:tcW w:w="1363" w:type="dxa"/>
            <w:vAlign w:val="center"/>
          </w:tcPr>
          <w:p w14:paraId="7748DFEF" w14:textId="77777777" w:rsidR="00854359" w:rsidRPr="00E3486B" w:rsidRDefault="00854359" w:rsidP="00752E6A">
            <w:pPr>
              <w:pStyle w:val="TableParagraph"/>
              <w:jc w:val="center"/>
              <w:rPr>
                <w:rFonts w:asciiTheme="minorHAnsi" w:hAnsiTheme="minorHAnsi" w:cs="Calibri (Corpo)"/>
                <w:b/>
              </w:rPr>
            </w:pPr>
            <w:r w:rsidRPr="00E3486B">
              <w:rPr>
                <w:rFonts w:asciiTheme="minorHAnsi" w:hAnsiTheme="minorHAnsi" w:cs="Calibri (Corpo)"/>
                <w:b/>
                <w:color w:val="000006"/>
              </w:rPr>
              <w:t>Mandante 1</w:t>
            </w:r>
          </w:p>
        </w:tc>
        <w:tc>
          <w:tcPr>
            <w:tcW w:w="1363" w:type="dxa"/>
            <w:vAlign w:val="center"/>
          </w:tcPr>
          <w:p w14:paraId="41C3D108" w14:textId="77777777" w:rsidR="00854359" w:rsidRPr="00E3486B" w:rsidRDefault="00854359" w:rsidP="00752E6A">
            <w:pPr>
              <w:pStyle w:val="TableParagraph"/>
              <w:jc w:val="center"/>
              <w:rPr>
                <w:rFonts w:asciiTheme="minorHAnsi" w:hAnsiTheme="minorHAnsi" w:cs="Calibri (Corpo)"/>
                <w:b/>
              </w:rPr>
            </w:pPr>
            <w:r w:rsidRPr="00E3486B">
              <w:rPr>
                <w:rFonts w:asciiTheme="minorHAnsi" w:hAnsiTheme="minorHAnsi" w:cs="Calibri (Corpo)"/>
                <w:b/>
                <w:color w:val="000006"/>
              </w:rPr>
              <w:t>Mandante 2</w:t>
            </w:r>
          </w:p>
        </w:tc>
        <w:tc>
          <w:tcPr>
            <w:tcW w:w="1363" w:type="dxa"/>
            <w:vAlign w:val="center"/>
          </w:tcPr>
          <w:p w14:paraId="1036E777" w14:textId="77777777" w:rsidR="00854359" w:rsidRPr="00E3486B" w:rsidRDefault="00854359" w:rsidP="00752E6A">
            <w:pPr>
              <w:pStyle w:val="TableParagraph"/>
              <w:jc w:val="center"/>
              <w:rPr>
                <w:rFonts w:asciiTheme="minorHAnsi" w:hAnsiTheme="minorHAnsi" w:cs="Calibri (Corpo)"/>
                <w:b/>
              </w:rPr>
            </w:pPr>
            <w:r w:rsidRPr="00E3486B">
              <w:rPr>
                <w:rFonts w:asciiTheme="minorHAnsi" w:hAnsiTheme="minorHAnsi" w:cs="Calibri (Corpo)"/>
                <w:b/>
                <w:color w:val="000006"/>
              </w:rPr>
              <w:t>Mandante X</w:t>
            </w:r>
          </w:p>
        </w:tc>
        <w:tc>
          <w:tcPr>
            <w:tcW w:w="1363" w:type="dxa"/>
            <w:vAlign w:val="center"/>
          </w:tcPr>
          <w:p w14:paraId="255A859E" w14:textId="77777777" w:rsidR="00854359" w:rsidRPr="00E3486B" w:rsidRDefault="00854359" w:rsidP="00752E6A">
            <w:pPr>
              <w:pStyle w:val="TableParagraph"/>
              <w:jc w:val="center"/>
              <w:rPr>
                <w:rFonts w:asciiTheme="minorHAnsi" w:hAnsiTheme="minorHAnsi" w:cs="Calibri (Corpo)"/>
                <w:b/>
              </w:rPr>
            </w:pPr>
            <w:r w:rsidRPr="00E3486B">
              <w:rPr>
                <w:rFonts w:asciiTheme="minorHAnsi" w:hAnsiTheme="minorHAnsi" w:cs="Calibri (Corpo)"/>
                <w:b/>
                <w:color w:val="000006"/>
              </w:rPr>
              <w:t>Totale</w:t>
            </w:r>
          </w:p>
        </w:tc>
      </w:tr>
      <w:tr w:rsidR="00854359" w:rsidRPr="00E3486B" w14:paraId="2B0381E2" w14:textId="77777777" w:rsidTr="00752E6A">
        <w:trPr>
          <w:trHeight w:val="20"/>
        </w:trPr>
        <w:tc>
          <w:tcPr>
            <w:tcW w:w="1418" w:type="dxa"/>
            <w:vAlign w:val="center"/>
          </w:tcPr>
          <w:p w14:paraId="420DE2DB" w14:textId="77777777" w:rsidR="00854359" w:rsidRPr="00E3486B" w:rsidRDefault="00854359" w:rsidP="00752E6A">
            <w:pPr>
              <w:pStyle w:val="TableParagraph"/>
              <w:jc w:val="center"/>
              <w:rPr>
                <w:rFonts w:asciiTheme="minorHAnsi" w:hAnsiTheme="minorHAnsi" w:cs="Calibri (Corpo)"/>
                <w:b/>
                <w:sz w:val="20"/>
                <w:szCs w:val="20"/>
              </w:rPr>
            </w:pPr>
            <w:r w:rsidRPr="00E3486B">
              <w:rPr>
                <w:rFonts w:asciiTheme="minorHAnsi" w:hAnsiTheme="minorHAnsi" w:cs="Calibri (Corpo)"/>
                <w:b/>
                <w:color w:val="000006"/>
                <w:sz w:val="20"/>
                <w:szCs w:val="20"/>
              </w:rPr>
              <w:t>PRESTAZIONE</w:t>
            </w:r>
          </w:p>
        </w:tc>
        <w:tc>
          <w:tcPr>
            <w:tcW w:w="1833" w:type="dxa"/>
            <w:vAlign w:val="center"/>
          </w:tcPr>
          <w:p w14:paraId="29C4C699" w14:textId="77777777" w:rsidR="00854359" w:rsidRPr="00E3486B" w:rsidRDefault="00854359" w:rsidP="00752E6A">
            <w:pPr>
              <w:pStyle w:val="TableParagraph"/>
              <w:jc w:val="center"/>
              <w:rPr>
                <w:rFonts w:asciiTheme="minorHAnsi" w:hAnsiTheme="minorHAnsi" w:cstheme="minorHAnsi"/>
                <w:b/>
                <w:sz w:val="20"/>
                <w:szCs w:val="20"/>
              </w:rPr>
            </w:pPr>
            <w:r w:rsidRPr="00E3486B">
              <w:rPr>
                <w:rFonts w:asciiTheme="minorHAnsi" w:hAnsiTheme="minorHAnsi" w:cstheme="minorHAnsi"/>
                <w:b/>
                <w:color w:val="000006"/>
                <w:sz w:val="20"/>
                <w:szCs w:val="20"/>
              </w:rPr>
              <w:t>Denominazione sociale operatori</w:t>
            </w:r>
          </w:p>
        </w:tc>
        <w:tc>
          <w:tcPr>
            <w:tcW w:w="1362" w:type="dxa"/>
            <w:vAlign w:val="center"/>
          </w:tcPr>
          <w:p w14:paraId="7D03A9A7"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10907637"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1113C9EA"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3F35D6BF"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0F7C34D5" w14:textId="77777777" w:rsidR="00854359" w:rsidRPr="00E3486B" w:rsidRDefault="00854359" w:rsidP="00752E6A">
            <w:pPr>
              <w:pStyle w:val="TableParagraph"/>
              <w:jc w:val="center"/>
              <w:rPr>
                <w:rFonts w:asciiTheme="minorHAnsi" w:hAnsiTheme="minorHAnsi" w:cstheme="minorHAnsi"/>
              </w:rPr>
            </w:pPr>
            <w:r w:rsidRPr="00E3486B">
              <w:rPr>
                <w:rFonts w:asciiTheme="minorHAnsi" w:hAnsiTheme="minorHAnsi" w:cstheme="minorHAnsi"/>
                <w:color w:val="000006"/>
              </w:rPr>
              <w:t>-----</w:t>
            </w:r>
          </w:p>
        </w:tc>
      </w:tr>
      <w:tr w:rsidR="00854359" w:rsidRPr="00E3486B" w14:paraId="2C985B2F" w14:textId="77777777" w:rsidTr="00752E6A">
        <w:trPr>
          <w:trHeight w:val="454"/>
        </w:trPr>
        <w:tc>
          <w:tcPr>
            <w:tcW w:w="1418" w:type="dxa"/>
            <w:vMerge w:val="restart"/>
            <w:vAlign w:val="center"/>
          </w:tcPr>
          <w:p w14:paraId="409A7EE9" w14:textId="77777777" w:rsidR="00854359" w:rsidRPr="00E3486B" w:rsidRDefault="00854359" w:rsidP="00752E6A">
            <w:pPr>
              <w:pStyle w:val="TableParagraph"/>
              <w:ind w:left="142"/>
              <w:rPr>
                <w:rFonts w:asciiTheme="minorHAnsi" w:hAnsiTheme="minorHAnsi" w:cs="Calibri (Corpo)"/>
                <w:sz w:val="20"/>
                <w:szCs w:val="20"/>
              </w:rPr>
            </w:pPr>
            <w:r w:rsidRPr="00E3486B">
              <w:rPr>
                <w:rFonts w:asciiTheme="minorHAnsi" w:hAnsiTheme="minorHAnsi" w:cs="Calibri (Corpo)"/>
                <w:color w:val="000006"/>
                <w:sz w:val="20"/>
                <w:szCs w:val="20"/>
              </w:rPr>
              <w:t>Esecuzione</w:t>
            </w:r>
          </w:p>
        </w:tc>
        <w:tc>
          <w:tcPr>
            <w:tcW w:w="1833" w:type="dxa"/>
            <w:vAlign w:val="center"/>
          </w:tcPr>
          <w:p w14:paraId="02039940" w14:textId="77777777" w:rsidR="00854359" w:rsidRPr="00E3486B" w:rsidRDefault="00854359" w:rsidP="00752E6A">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Lavoro svolto (*)</w:t>
            </w:r>
          </w:p>
        </w:tc>
        <w:tc>
          <w:tcPr>
            <w:tcW w:w="1362" w:type="dxa"/>
            <w:vAlign w:val="center"/>
          </w:tcPr>
          <w:p w14:paraId="5F1ACF3D"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228D50B3"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225D9EF9"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7CA875EB" w14:textId="77777777" w:rsidR="00854359" w:rsidRPr="00E3486B" w:rsidRDefault="00854359" w:rsidP="00752E6A">
            <w:pPr>
              <w:pStyle w:val="TableParagraph"/>
              <w:jc w:val="center"/>
              <w:rPr>
                <w:rFonts w:asciiTheme="minorHAnsi" w:hAnsiTheme="minorHAnsi" w:cstheme="minorHAnsi"/>
              </w:rPr>
            </w:pPr>
          </w:p>
        </w:tc>
        <w:tc>
          <w:tcPr>
            <w:tcW w:w="1363" w:type="dxa"/>
            <w:vAlign w:val="center"/>
          </w:tcPr>
          <w:p w14:paraId="65C0B2CD" w14:textId="77777777" w:rsidR="00854359" w:rsidRPr="00E3486B" w:rsidRDefault="00854359" w:rsidP="00752E6A">
            <w:pPr>
              <w:pStyle w:val="TableParagraph"/>
              <w:jc w:val="center"/>
              <w:rPr>
                <w:rFonts w:asciiTheme="minorHAnsi" w:hAnsiTheme="minorHAnsi" w:cstheme="minorHAnsi"/>
              </w:rPr>
            </w:pPr>
            <w:r w:rsidRPr="00E3486B">
              <w:rPr>
                <w:rFonts w:asciiTheme="minorHAnsi" w:hAnsiTheme="minorHAnsi" w:cstheme="minorHAnsi"/>
                <w:color w:val="000006"/>
              </w:rPr>
              <w:t>-----</w:t>
            </w:r>
          </w:p>
        </w:tc>
      </w:tr>
      <w:tr w:rsidR="00854359" w:rsidRPr="00E3486B" w14:paraId="12644A5A" w14:textId="77777777" w:rsidTr="00752E6A">
        <w:trPr>
          <w:trHeight w:val="454"/>
        </w:trPr>
        <w:tc>
          <w:tcPr>
            <w:tcW w:w="1418" w:type="dxa"/>
            <w:vMerge/>
            <w:tcBorders>
              <w:top w:val="nil"/>
            </w:tcBorders>
            <w:vAlign w:val="center"/>
          </w:tcPr>
          <w:p w14:paraId="6BEEE573" w14:textId="77777777" w:rsidR="00854359" w:rsidRPr="00E3486B" w:rsidRDefault="00854359" w:rsidP="00752E6A">
            <w:pPr>
              <w:jc w:val="center"/>
              <w:rPr>
                <w:rFonts w:asciiTheme="minorHAnsi" w:hAnsiTheme="minorHAnsi" w:cs="Calibri (Corpo)"/>
                <w:sz w:val="20"/>
                <w:szCs w:val="20"/>
              </w:rPr>
            </w:pPr>
          </w:p>
        </w:tc>
        <w:tc>
          <w:tcPr>
            <w:tcW w:w="1833" w:type="dxa"/>
            <w:vAlign w:val="center"/>
          </w:tcPr>
          <w:p w14:paraId="46E562A4" w14:textId="77777777" w:rsidR="00854359" w:rsidRPr="00E3486B" w:rsidRDefault="00854359" w:rsidP="00752E6A">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Quota % (**)</w:t>
            </w:r>
          </w:p>
        </w:tc>
        <w:tc>
          <w:tcPr>
            <w:tcW w:w="1362" w:type="dxa"/>
            <w:vAlign w:val="center"/>
          </w:tcPr>
          <w:p w14:paraId="6905FCC6" w14:textId="77777777" w:rsidR="00854359" w:rsidRPr="00E3486B" w:rsidRDefault="00854359" w:rsidP="00752E6A">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25BF37E9" w14:textId="77777777" w:rsidR="00854359" w:rsidRPr="00E3486B" w:rsidRDefault="00854359" w:rsidP="00752E6A">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33D0A26A" w14:textId="77777777" w:rsidR="00854359" w:rsidRPr="00E3486B" w:rsidRDefault="00854359" w:rsidP="00752E6A">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65F37BE5" w14:textId="77777777" w:rsidR="00854359" w:rsidRPr="00E3486B" w:rsidRDefault="00854359" w:rsidP="00752E6A">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48E4F3A8" w14:textId="77777777" w:rsidR="00854359" w:rsidRPr="00E3486B" w:rsidRDefault="00854359" w:rsidP="00752E6A">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100%</w:t>
            </w:r>
          </w:p>
        </w:tc>
      </w:tr>
    </w:tbl>
    <w:p w14:paraId="2C851BC3" w14:textId="77777777" w:rsidR="00854359" w:rsidRPr="008A1323" w:rsidRDefault="00854359" w:rsidP="00854359">
      <w:pPr>
        <w:rPr>
          <w:rFonts w:asciiTheme="minorHAnsi" w:hAnsiTheme="minorHAnsi" w:cstheme="minorHAnsi"/>
          <w:sz w:val="20"/>
          <w:szCs w:val="20"/>
        </w:rPr>
      </w:pPr>
      <w:r w:rsidRPr="008A1323">
        <w:rPr>
          <w:rFonts w:asciiTheme="minorHAnsi" w:hAnsiTheme="minorHAnsi" w:cstheme="minorHAnsi"/>
          <w:color w:val="000006"/>
          <w:sz w:val="20"/>
          <w:szCs w:val="20"/>
        </w:rPr>
        <w:t>Nelle colonne in corrispondenza dei singoli operatori economici indicare:</w:t>
      </w:r>
    </w:p>
    <w:p w14:paraId="0986E31B" w14:textId="77777777" w:rsidR="00854359" w:rsidRPr="00E45901" w:rsidRDefault="00854359" w:rsidP="00854359">
      <w:pPr>
        <w:rPr>
          <w:rFonts w:asciiTheme="minorHAnsi" w:hAnsiTheme="minorHAnsi" w:cs="Calibri (Corpo)"/>
          <w:color w:val="000006"/>
          <w:spacing w:val="-10"/>
          <w:w w:val="90"/>
          <w:sz w:val="20"/>
          <w:szCs w:val="20"/>
        </w:rPr>
      </w:pPr>
      <w:r w:rsidRPr="00E45901">
        <w:rPr>
          <w:rFonts w:asciiTheme="minorHAnsi" w:hAnsiTheme="minorHAnsi" w:cs="Calibri (Corpo)"/>
          <w:color w:val="000006"/>
          <w:spacing w:val="-10"/>
          <w:w w:val="90"/>
          <w:sz w:val="20"/>
          <w:szCs w:val="20"/>
        </w:rPr>
        <w:t>(</w:t>
      </w:r>
      <w:proofErr w:type="gramStart"/>
      <w:r w:rsidRPr="00E45901">
        <w:rPr>
          <w:rFonts w:asciiTheme="minorHAnsi" w:hAnsiTheme="minorHAnsi" w:cs="Calibri (Corpo)"/>
          <w:color w:val="000006"/>
          <w:spacing w:val="-10"/>
          <w:w w:val="90"/>
          <w:sz w:val="20"/>
          <w:szCs w:val="20"/>
        </w:rPr>
        <w:t>*)alla</w:t>
      </w:r>
      <w:proofErr w:type="gramEnd"/>
      <w:r w:rsidRPr="00E45901">
        <w:rPr>
          <w:rFonts w:asciiTheme="minorHAnsi" w:hAnsiTheme="minorHAnsi" w:cs="Calibri (Corpo)"/>
          <w:color w:val="000006"/>
          <w:spacing w:val="-10"/>
          <w:w w:val="90"/>
          <w:sz w:val="20"/>
          <w:szCs w:val="20"/>
        </w:rPr>
        <w:t xml:space="preserve"> riga “Lavoro svolto” indicare la categoria;</w:t>
      </w:r>
    </w:p>
    <w:p w14:paraId="16C33F6E" w14:textId="77777777" w:rsidR="00854359" w:rsidRPr="00E45901" w:rsidRDefault="00854359" w:rsidP="00854359">
      <w:pPr>
        <w:rPr>
          <w:rFonts w:asciiTheme="minorHAnsi" w:hAnsiTheme="minorHAnsi" w:cs="Calibri (Corpo)"/>
          <w:spacing w:val="-10"/>
          <w:w w:val="90"/>
          <w:sz w:val="20"/>
          <w:szCs w:val="20"/>
        </w:rPr>
      </w:pPr>
      <w:r w:rsidRPr="00E45901">
        <w:rPr>
          <w:rFonts w:asciiTheme="minorHAnsi" w:hAnsiTheme="minorHAnsi" w:cs="Calibri (Corpo)"/>
          <w:color w:val="000006"/>
          <w:spacing w:val="-10"/>
          <w:w w:val="90"/>
          <w:sz w:val="20"/>
          <w:szCs w:val="20"/>
        </w:rPr>
        <w:t>(**) alla riga “Quota” la percentuale della prestazione svolta (come individuata alla riga precedente).</w:t>
      </w:r>
    </w:p>
    <w:p w14:paraId="4F3387DA" w14:textId="77777777" w:rsidR="00854359" w:rsidRDefault="00854359" w:rsidP="00854359">
      <w:pPr>
        <w:pStyle w:val="Corpotesto"/>
        <w:rPr>
          <w:rFonts w:ascii="Calibri" w:hAnsi="Calibri"/>
          <w:sz w:val="22"/>
        </w:rPr>
      </w:pPr>
    </w:p>
    <w:p w14:paraId="14325111" w14:textId="77777777" w:rsidR="000B2B95" w:rsidRPr="00D40D03" w:rsidRDefault="000B2B95" w:rsidP="00854359">
      <w:pPr>
        <w:pStyle w:val="Corpotesto"/>
        <w:rPr>
          <w:rFonts w:ascii="Calibri" w:hAnsi="Calibri"/>
          <w:sz w:val="22"/>
        </w:rPr>
      </w:pPr>
    </w:p>
    <w:p w14:paraId="06EF8BC4" w14:textId="7D823397" w:rsidR="00854359" w:rsidRDefault="00854359" w:rsidP="00854359">
      <w:pPr>
        <w:pStyle w:val="Corpotesto"/>
        <w:ind w:left="284" w:hanging="284"/>
        <w:rPr>
          <w:noProof/>
          <w:position w:val="-3"/>
        </w:rPr>
      </w:pPr>
      <w:r>
        <w:rPr>
          <w:noProof/>
          <w:position w:val="-3"/>
        </w:rPr>
        <mc:AlternateContent>
          <mc:Choice Requires="wpg">
            <w:drawing>
              <wp:inline distT="0" distB="0" distL="0" distR="0" wp14:anchorId="7CB21C42" wp14:editId="57F300F8">
                <wp:extent cx="135890" cy="135890"/>
                <wp:effectExtent l="0" t="0" r="0" b="0"/>
                <wp:docPr id="119"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0" name="Rectangle 12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56EF8C8" id="Group 12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k3JacGMCAAAqBQAADgAAAAAAAAAAAAAAAAAuAgAAZHJzL2Uy&#13;&#10;b0RvYy54bWxQSwECLQAUAAYACAAAACEAlgVIhN0AAAAIAQAADwAAAAAAAAAAAAAAAAC9BAAAZHJz&#13;&#10;L2Rvd25yZXYueG1sUEsFBgAAAAAEAAQA8wAAAMcFAAAAAA==&#13;&#10;">
                <v:rect id="Rectangle 12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" filled="f" strokecolor="#000006" strokeweight=".25397mm">
                  <v:path arrowok="t"/>
                </v:rect>
                <w10:anchorlock/>
              </v:group>
            </w:pict>
          </mc:Fallback>
        </mc:AlternateContent>
      </w:r>
      <w:r>
        <w:rPr>
          <w:noProof/>
          <w:position w:val="-3"/>
        </w:rPr>
        <w:t xml:space="preserve"> </w:t>
      </w:r>
      <w:r w:rsidRPr="00745BB3">
        <w:rPr>
          <w:noProof/>
          <w:position w:val="-3"/>
        </w:rPr>
        <w:t xml:space="preserve">capogruppo di consorzio ordinario di concorrenti di cui all’art. 2602 c.c. (art. </w:t>
      </w:r>
      <w:r w:rsidR="00C46FFD">
        <w:rPr>
          <w:noProof/>
          <w:position w:val="-3"/>
        </w:rPr>
        <w:t>6</w:t>
      </w:r>
      <w:r w:rsidRPr="00745BB3">
        <w:rPr>
          <w:noProof/>
          <w:position w:val="-3"/>
        </w:rPr>
        <w:t xml:space="preserve">5 comma 2 lett. </w:t>
      </w:r>
      <w:r w:rsidR="00C46FFD">
        <w:rPr>
          <w:noProof/>
          <w:position w:val="-3"/>
        </w:rPr>
        <w:t>f</w:t>
      </w:r>
      <w:r w:rsidRPr="00745BB3">
        <w:rPr>
          <w:noProof/>
          <w:position w:val="-3"/>
        </w:rPr>
        <w:t xml:space="preserve">)  del </w:t>
      </w:r>
      <w:r>
        <w:rPr>
          <w:noProof/>
          <w:position w:val="-3"/>
        </w:rPr>
        <w:t>d</w:t>
      </w:r>
      <w:r w:rsidRPr="00745BB3">
        <w:rPr>
          <w:noProof/>
          <w:position w:val="-3"/>
        </w:rPr>
        <w:t xml:space="preserve">.lgs. </w:t>
      </w:r>
      <w:r w:rsidR="00C46FFD">
        <w:rPr>
          <w:noProof/>
          <w:position w:val="-3"/>
        </w:rPr>
        <w:t>36</w:t>
      </w:r>
      <w:r w:rsidRPr="00745BB3">
        <w:rPr>
          <w:noProof/>
          <w:position w:val="-3"/>
        </w:rPr>
        <w:t>/20</w:t>
      </w:r>
      <w:r w:rsidR="00C46FFD">
        <w:rPr>
          <w:noProof/>
          <w:position w:val="-3"/>
        </w:rPr>
        <w:t>23</w:t>
      </w:r>
      <w:r w:rsidRPr="00745BB3">
        <w:rPr>
          <w:noProof/>
          <w:position w:val="-3"/>
        </w:rPr>
        <w:t>)</w:t>
      </w:r>
    </w:p>
    <w:tbl>
      <w:tblPr>
        <w:tblStyle w:val="Grigliatabella"/>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tblGrid>
      <w:tr w:rsidR="00854359" w14:paraId="3B4CB52C" w14:textId="77777777" w:rsidTr="00752E6A">
        <w:trPr>
          <w:trHeight w:val="340"/>
        </w:trPr>
        <w:tc>
          <w:tcPr>
            <w:tcW w:w="2127" w:type="dxa"/>
            <w:vAlign w:val="center"/>
          </w:tcPr>
          <w:p w14:paraId="2ED1A250" w14:textId="77777777" w:rsidR="00854359" w:rsidRDefault="00854359" w:rsidP="00752E6A">
            <w:pPr>
              <w:pStyle w:val="Corpotesto"/>
              <w:rPr>
                <w:noProof/>
                <w:position w:val="-3"/>
              </w:rPr>
            </w:pPr>
            <w:r>
              <w:rPr>
                <w:noProof/>
                <w:position w:val="-3"/>
              </w:rPr>
              <mc:AlternateContent>
                <mc:Choice Requires="wpg">
                  <w:drawing>
                    <wp:inline distT="0" distB="0" distL="0" distR="0" wp14:anchorId="207900A3" wp14:editId="5D1A3F2F">
                      <wp:extent cx="135890" cy="135890"/>
                      <wp:effectExtent l="0" t="0" r="0" b="0"/>
                      <wp:docPr id="117"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8" name="Rectangle 119"/>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6CE3B95" id="Group 118"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B+IubWMCAAAqBQAADgAAAAAAAAAAAAAAAAAuAgAAZHJzL2Uy&#13;&#10;b0RvYy54bWxQSwECLQAUAAYACAAAACEAlgVIhN0AAAAIAQAADwAAAAAAAAAAAAAAAAC9BAAAZHJz&#13;&#10;L2Rvd25yZXYueG1sUEsFBgAAAAAEAAQA8wAAAMcFAAAAAA==&#13;&#10;">
                      <v:rect id="Rectangle 119"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" filled="f" strokecolor="#000006" strokeweight=".25397mm">
                        <v:path arrowok="t"/>
                      </v:rect>
                      <w10:anchorlock/>
                    </v:group>
                  </w:pict>
                </mc:Fallback>
              </mc:AlternateContent>
            </w:r>
            <w:r w:rsidRPr="00745BB3">
              <w:rPr>
                <w:noProof/>
                <w:position w:val="-3"/>
              </w:rPr>
              <w:t xml:space="preserve"> </w:t>
            </w:r>
            <w:r>
              <w:rPr>
                <w:noProof/>
                <w:position w:val="-3"/>
              </w:rPr>
              <w:t>già costituito</w:t>
            </w:r>
          </w:p>
        </w:tc>
      </w:tr>
      <w:tr w:rsidR="00854359" w14:paraId="10AC9104" w14:textId="77777777" w:rsidTr="00752E6A">
        <w:trPr>
          <w:trHeight w:val="340"/>
        </w:trPr>
        <w:tc>
          <w:tcPr>
            <w:tcW w:w="2127" w:type="dxa"/>
            <w:vAlign w:val="center"/>
          </w:tcPr>
          <w:p w14:paraId="08CF3839" w14:textId="77777777" w:rsidR="00854359" w:rsidRDefault="00854359" w:rsidP="00752E6A">
            <w:pPr>
              <w:pStyle w:val="Corpotesto"/>
              <w:rPr>
                <w:noProof/>
                <w:position w:val="-3"/>
              </w:rPr>
            </w:pPr>
            <w:r>
              <w:rPr>
                <w:noProof/>
                <w:position w:val="-3"/>
              </w:rPr>
              <mc:AlternateContent>
                <mc:Choice Requires="wpg">
                  <w:drawing>
                    <wp:inline distT="0" distB="0" distL="0" distR="0" wp14:anchorId="52F6E356" wp14:editId="647C3E58">
                      <wp:extent cx="135890" cy="135890"/>
                      <wp:effectExtent l="0" t="0" r="0" b="0"/>
                      <wp:docPr id="115"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6" name="Rectangle 11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8B0D761" id="Group 116"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">
                      <v:rect id="Rectangle 117"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" filled="f" strokecolor="#000006" strokeweight=".25397mm">
                        <v:path arrowok="t"/>
                      </v:rect>
                      <w10:anchorlock/>
                    </v:group>
                  </w:pict>
                </mc:Fallback>
              </mc:AlternateContent>
            </w:r>
            <w:r w:rsidRPr="00745BB3">
              <w:rPr>
                <w:noProof/>
                <w:position w:val="-3"/>
              </w:rPr>
              <w:t xml:space="preserve"> </w:t>
            </w:r>
            <w:r>
              <w:rPr>
                <w:noProof/>
                <w:position w:val="-3"/>
              </w:rPr>
              <w:t>da costituire</w:t>
            </w:r>
          </w:p>
        </w:tc>
      </w:tr>
    </w:tbl>
    <w:p w14:paraId="474403AB" w14:textId="77777777" w:rsidR="00854359" w:rsidRPr="00D40D03" w:rsidRDefault="00854359" w:rsidP="00854359">
      <w:pPr>
        <w:pStyle w:val="Corpotesto"/>
        <w:ind w:left="284"/>
        <w:rPr>
          <w:rFonts w:ascii="Calibri" w:hAnsi="Calibri"/>
          <w:sz w:val="22"/>
        </w:rPr>
      </w:pPr>
      <w:r w:rsidRPr="00D40D03">
        <w:rPr>
          <w:rFonts w:ascii="Calibri" w:hAnsi="Calibri"/>
          <w:sz w:val="22"/>
        </w:rPr>
        <w:t>composto da:</w:t>
      </w:r>
    </w:p>
    <w:tbl>
      <w:tblPr>
        <w:tblStyle w:val="TableNormal"/>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20"/>
        <w:gridCol w:w="5245"/>
      </w:tblGrid>
      <w:tr w:rsidR="00C46FFD" w:rsidRPr="00D40D03" w14:paraId="0ACF79FA" w14:textId="77777777" w:rsidTr="000B2B95">
        <w:trPr>
          <w:trHeight w:val="340"/>
        </w:trPr>
        <w:tc>
          <w:tcPr>
            <w:tcW w:w="4820" w:type="dxa"/>
            <w:vAlign w:val="center"/>
          </w:tcPr>
          <w:p w14:paraId="174DA053" w14:textId="77777777" w:rsidR="00C46FFD" w:rsidRPr="00D40D03" w:rsidRDefault="00C46FFD" w:rsidP="00C46FFD">
            <w:pPr>
              <w:pStyle w:val="TableParagraph"/>
              <w:spacing w:before="52" w:line="235" w:lineRule="auto"/>
              <w:ind w:hanging="1"/>
              <w:jc w:val="center"/>
              <w:rPr>
                <w:rFonts w:ascii="Calibri" w:hAnsi="Calibri"/>
              </w:rPr>
            </w:pPr>
            <w:r w:rsidRPr="00D40D03">
              <w:rPr>
                <w:rFonts w:ascii="Calibri" w:hAnsi="Calibri"/>
              </w:rPr>
              <w:t>Capogruppo/Consorziati (codice fiscale, P. IVA, denominazione, indirizzo)</w:t>
            </w:r>
          </w:p>
        </w:tc>
        <w:tc>
          <w:tcPr>
            <w:tcW w:w="5245" w:type="dxa"/>
            <w:vAlign w:val="center"/>
          </w:tcPr>
          <w:p w14:paraId="695348D6" w14:textId="77777777" w:rsidR="00C46FFD" w:rsidRDefault="00C46FFD" w:rsidP="00C46FFD">
            <w:pPr>
              <w:pStyle w:val="TableParagraph"/>
              <w:spacing w:line="232" w:lineRule="auto"/>
              <w:jc w:val="center"/>
              <w:rPr>
                <w:rFonts w:ascii="Calibri" w:hAnsi="Calibri"/>
              </w:rPr>
            </w:pPr>
            <w:r w:rsidRPr="00D40D03">
              <w:rPr>
                <w:rFonts w:ascii="Calibri" w:hAnsi="Calibri"/>
              </w:rPr>
              <w:t>Categoria di lavori da eseguire e relativa percentuale</w:t>
            </w:r>
          </w:p>
          <w:p w14:paraId="29ADC79C" w14:textId="3B1E2497" w:rsidR="00C46FFD" w:rsidRPr="00D40D03" w:rsidRDefault="00C46FFD" w:rsidP="00C46FFD">
            <w:pPr>
              <w:pStyle w:val="TableParagraph"/>
              <w:spacing w:line="232" w:lineRule="auto"/>
              <w:jc w:val="center"/>
              <w:rPr>
                <w:rFonts w:ascii="Calibri" w:hAnsi="Calibri"/>
              </w:rPr>
            </w:pPr>
            <w:r w:rsidRPr="00D40D03">
              <w:rPr>
                <w:rFonts w:ascii="Calibri" w:hAnsi="Calibri"/>
              </w:rPr>
              <w:t xml:space="preserve">(art. </w:t>
            </w:r>
            <w:r>
              <w:rPr>
                <w:rFonts w:ascii="Calibri" w:hAnsi="Calibri"/>
              </w:rPr>
              <w:t>6</w:t>
            </w:r>
            <w:r w:rsidRPr="00D40D03">
              <w:rPr>
                <w:rFonts w:ascii="Calibri" w:hAnsi="Calibri"/>
              </w:rPr>
              <w:t xml:space="preserve">8 comma </w:t>
            </w:r>
            <w:r>
              <w:rPr>
                <w:rFonts w:ascii="Calibri" w:hAnsi="Calibri"/>
              </w:rPr>
              <w:t>2</w:t>
            </w:r>
            <w:r w:rsidRPr="00D40D03">
              <w:rPr>
                <w:rFonts w:ascii="Calibri" w:hAnsi="Calibri"/>
              </w:rPr>
              <w:t xml:space="preserve"> d.lgs. </w:t>
            </w:r>
            <w:r>
              <w:rPr>
                <w:rFonts w:ascii="Calibri" w:hAnsi="Calibri"/>
              </w:rPr>
              <w:t>36</w:t>
            </w:r>
            <w:r w:rsidRPr="00D40D03">
              <w:rPr>
                <w:rFonts w:ascii="Calibri" w:hAnsi="Calibri"/>
              </w:rPr>
              <w:t>/20</w:t>
            </w:r>
            <w:r>
              <w:rPr>
                <w:rFonts w:ascii="Calibri" w:hAnsi="Calibri"/>
              </w:rPr>
              <w:t>23</w:t>
            </w:r>
            <w:r w:rsidRPr="00D40D03">
              <w:rPr>
                <w:rFonts w:ascii="Calibri" w:hAnsi="Calibri"/>
              </w:rPr>
              <w:t>)</w:t>
            </w:r>
          </w:p>
        </w:tc>
      </w:tr>
      <w:tr w:rsidR="00C46FFD" w:rsidRPr="00D40D03" w14:paraId="5F99EFEE" w14:textId="77777777" w:rsidTr="000B2B95">
        <w:trPr>
          <w:trHeight w:val="340"/>
        </w:trPr>
        <w:tc>
          <w:tcPr>
            <w:tcW w:w="4820" w:type="dxa"/>
          </w:tcPr>
          <w:p w14:paraId="5487182D" w14:textId="77777777" w:rsidR="00C46FFD" w:rsidRPr="00D40D03" w:rsidRDefault="00C46FFD" w:rsidP="00C46FFD">
            <w:pPr>
              <w:pStyle w:val="TableParagraph"/>
              <w:rPr>
                <w:rFonts w:ascii="Calibri" w:hAnsi="Calibri"/>
              </w:rPr>
            </w:pPr>
          </w:p>
        </w:tc>
        <w:tc>
          <w:tcPr>
            <w:tcW w:w="5245" w:type="dxa"/>
          </w:tcPr>
          <w:p w14:paraId="5DB76491" w14:textId="77777777" w:rsidR="00C46FFD" w:rsidRPr="00D40D03" w:rsidRDefault="00C46FFD" w:rsidP="00C46FFD">
            <w:pPr>
              <w:pStyle w:val="TableParagraph"/>
              <w:rPr>
                <w:rFonts w:ascii="Calibri" w:hAnsi="Calibri"/>
              </w:rPr>
            </w:pPr>
          </w:p>
        </w:tc>
      </w:tr>
      <w:tr w:rsidR="00C46FFD" w:rsidRPr="00D40D03" w14:paraId="0D24EA41" w14:textId="77777777" w:rsidTr="000B2B95">
        <w:trPr>
          <w:trHeight w:val="340"/>
        </w:trPr>
        <w:tc>
          <w:tcPr>
            <w:tcW w:w="4820" w:type="dxa"/>
          </w:tcPr>
          <w:p w14:paraId="2F9674D3" w14:textId="77777777" w:rsidR="00C46FFD" w:rsidRPr="00D40D03" w:rsidRDefault="00C46FFD" w:rsidP="00C46FFD">
            <w:pPr>
              <w:pStyle w:val="TableParagraph"/>
              <w:rPr>
                <w:rFonts w:ascii="Calibri" w:hAnsi="Calibri"/>
              </w:rPr>
            </w:pPr>
          </w:p>
        </w:tc>
        <w:tc>
          <w:tcPr>
            <w:tcW w:w="5245" w:type="dxa"/>
          </w:tcPr>
          <w:p w14:paraId="3A0C83B1" w14:textId="77777777" w:rsidR="00C46FFD" w:rsidRPr="00D40D03" w:rsidRDefault="00C46FFD" w:rsidP="00C46FFD">
            <w:pPr>
              <w:pStyle w:val="TableParagraph"/>
              <w:rPr>
                <w:rFonts w:ascii="Calibri" w:hAnsi="Calibri"/>
              </w:rPr>
            </w:pPr>
          </w:p>
        </w:tc>
      </w:tr>
      <w:tr w:rsidR="00C46FFD" w:rsidRPr="00D40D03" w14:paraId="24604C6E" w14:textId="77777777" w:rsidTr="000B2B95">
        <w:trPr>
          <w:trHeight w:val="340"/>
        </w:trPr>
        <w:tc>
          <w:tcPr>
            <w:tcW w:w="4820" w:type="dxa"/>
          </w:tcPr>
          <w:p w14:paraId="5C3B87FE" w14:textId="77777777" w:rsidR="00C46FFD" w:rsidRPr="00D40D03" w:rsidRDefault="00C46FFD" w:rsidP="00C46FFD">
            <w:pPr>
              <w:pStyle w:val="TableParagraph"/>
              <w:rPr>
                <w:rFonts w:ascii="Calibri" w:hAnsi="Calibri"/>
              </w:rPr>
            </w:pPr>
          </w:p>
        </w:tc>
        <w:tc>
          <w:tcPr>
            <w:tcW w:w="5245" w:type="dxa"/>
          </w:tcPr>
          <w:p w14:paraId="72DD06F1" w14:textId="77777777" w:rsidR="00C46FFD" w:rsidRPr="00D40D03" w:rsidRDefault="00C46FFD" w:rsidP="00C46FFD">
            <w:pPr>
              <w:pStyle w:val="TableParagraph"/>
              <w:rPr>
                <w:rFonts w:ascii="Calibri" w:hAnsi="Calibri"/>
              </w:rPr>
            </w:pPr>
          </w:p>
        </w:tc>
      </w:tr>
    </w:tbl>
    <w:p w14:paraId="1D60DBA0" w14:textId="77777777" w:rsidR="00854359" w:rsidRDefault="00854359" w:rsidP="00854359">
      <w:pPr>
        <w:pStyle w:val="Corpotesto"/>
        <w:spacing w:before="9"/>
        <w:rPr>
          <w:rFonts w:ascii="Calibri" w:hAnsi="Calibri"/>
          <w:sz w:val="22"/>
        </w:rPr>
      </w:pPr>
    </w:p>
    <w:p w14:paraId="27D63D6D" w14:textId="22C1112B" w:rsidR="00854359" w:rsidRDefault="00854359" w:rsidP="00854359">
      <w:pPr>
        <w:pStyle w:val="Corpotesto"/>
        <w:ind w:left="284" w:hanging="284"/>
        <w:rPr>
          <w:noProof/>
          <w:position w:val="-3"/>
        </w:rPr>
      </w:pPr>
      <w:r>
        <w:rPr>
          <w:noProof/>
          <w:position w:val="-3"/>
        </w:rPr>
        <mc:AlternateContent>
          <mc:Choice Requires="wpg">
            <w:drawing>
              <wp:inline distT="0" distB="0" distL="0" distR="0" wp14:anchorId="0D70A996" wp14:editId="36269D62">
                <wp:extent cx="135890" cy="135890"/>
                <wp:effectExtent l="0" t="0" r="0" b="0"/>
                <wp:docPr id="113"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4" name="Rectangle 11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328503E" id="Group 114"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">
                <v:rect id="Rectangle 115"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" filled="f" strokecolor="#000006" strokeweight=".25397mm">
                  <v:path arrowok="t"/>
                </v:rect>
                <w10:anchorlock/>
              </v:group>
            </w:pict>
          </mc:Fallback>
        </mc:AlternateContent>
      </w:r>
      <w:r>
        <w:rPr>
          <w:noProof/>
          <w:position w:val="-3"/>
        </w:rPr>
        <w:t xml:space="preserve"> </w:t>
      </w:r>
      <w:r w:rsidRPr="00745BB3">
        <w:rPr>
          <w:noProof/>
          <w:position w:val="-3"/>
        </w:rPr>
        <w:t xml:space="preserve">consorziato di consorzio ordinario di concorrenti di cui all’art. 2602 c.c. (art. 45 comma 2 lett. </w:t>
      </w:r>
      <w:r w:rsidR="00C46FFD">
        <w:rPr>
          <w:noProof/>
          <w:position w:val="-3"/>
        </w:rPr>
        <w:t>f</w:t>
      </w:r>
      <w:r w:rsidRPr="00745BB3">
        <w:rPr>
          <w:noProof/>
          <w:position w:val="-3"/>
        </w:rPr>
        <w:t xml:space="preserve">) del  </w:t>
      </w:r>
      <w:r w:rsidR="00C46FFD">
        <w:rPr>
          <w:noProof/>
          <w:position w:val="-3"/>
        </w:rPr>
        <w:t>d</w:t>
      </w:r>
      <w:r w:rsidRPr="00745BB3">
        <w:rPr>
          <w:noProof/>
          <w:position w:val="-3"/>
        </w:rPr>
        <w:t xml:space="preserve">.lgs. </w:t>
      </w:r>
      <w:r w:rsidR="00C46FFD">
        <w:rPr>
          <w:noProof/>
          <w:position w:val="-3"/>
        </w:rPr>
        <w:t>36</w:t>
      </w:r>
      <w:r w:rsidRPr="00745BB3">
        <w:rPr>
          <w:noProof/>
          <w:position w:val="-3"/>
        </w:rPr>
        <w:t>/20</w:t>
      </w:r>
      <w:r w:rsidR="00C46FFD">
        <w:rPr>
          <w:noProof/>
          <w:position w:val="-3"/>
        </w:rPr>
        <w:t>23</w:t>
      </w:r>
      <w:r w:rsidRPr="00745BB3">
        <w:rPr>
          <w:noProof/>
          <w:position w:val="-3"/>
        </w:rPr>
        <w:t>)</w:t>
      </w:r>
    </w:p>
    <w:p w14:paraId="60FF5031" w14:textId="77777777" w:rsidR="00854359" w:rsidRPr="00745BB3" w:rsidRDefault="00854359" w:rsidP="00854359">
      <w:pPr>
        <w:pStyle w:val="Corpotesto"/>
        <w:ind w:left="284"/>
        <w:rPr>
          <w:noProof/>
          <w:position w:val="-3"/>
        </w:rPr>
      </w:pPr>
      <w:r w:rsidRPr="00745BB3">
        <w:rPr>
          <w:noProof/>
          <w:position w:val="-3"/>
        </w:rPr>
        <w:t>composto da:</w:t>
      </w:r>
    </w:p>
    <w:tbl>
      <w:tblPr>
        <w:tblStyle w:val="TableNormal"/>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20"/>
        <w:gridCol w:w="5245"/>
      </w:tblGrid>
      <w:tr w:rsidR="00854359" w:rsidRPr="00D40D03" w14:paraId="7A44078B" w14:textId="77777777" w:rsidTr="000B2B95">
        <w:trPr>
          <w:trHeight w:val="340"/>
        </w:trPr>
        <w:tc>
          <w:tcPr>
            <w:tcW w:w="4820" w:type="dxa"/>
            <w:vAlign w:val="center"/>
          </w:tcPr>
          <w:p w14:paraId="3DB46096" w14:textId="77777777" w:rsidR="00854359" w:rsidRPr="00D40D03" w:rsidRDefault="00854359" w:rsidP="00C46FFD">
            <w:pPr>
              <w:pStyle w:val="TableParagraph"/>
              <w:spacing w:before="52" w:line="235" w:lineRule="auto"/>
              <w:ind w:hanging="1"/>
              <w:jc w:val="center"/>
              <w:rPr>
                <w:rFonts w:ascii="Calibri" w:hAnsi="Calibri"/>
              </w:rPr>
            </w:pPr>
            <w:r w:rsidRPr="00D40D03">
              <w:rPr>
                <w:rFonts w:ascii="Calibri" w:hAnsi="Calibri"/>
              </w:rPr>
              <w:t>Capogruppo/Consorziati (codice fiscale, P. IVA, denominazione, indirizzo)</w:t>
            </w:r>
          </w:p>
        </w:tc>
        <w:tc>
          <w:tcPr>
            <w:tcW w:w="5245" w:type="dxa"/>
            <w:vAlign w:val="center"/>
          </w:tcPr>
          <w:p w14:paraId="1382371B" w14:textId="77777777" w:rsidR="00C46FFD" w:rsidRDefault="00C46FFD" w:rsidP="00C46FFD">
            <w:pPr>
              <w:pStyle w:val="TableParagraph"/>
              <w:spacing w:line="232" w:lineRule="auto"/>
              <w:jc w:val="center"/>
              <w:rPr>
                <w:rFonts w:ascii="Calibri" w:hAnsi="Calibri"/>
              </w:rPr>
            </w:pPr>
            <w:r w:rsidRPr="00D40D03">
              <w:rPr>
                <w:rFonts w:ascii="Calibri" w:hAnsi="Calibri"/>
              </w:rPr>
              <w:t>Categoria di lavori da eseguire e relativa percentuale</w:t>
            </w:r>
          </w:p>
          <w:p w14:paraId="71C6FF7B" w14:textId="0588D5B6" w:rsidR="00854359" w:rsidRPr="00D40D03" w:rsidRDefault="00C46FFD" w:rsidP="00C46FFD">
            <w:pPr>
              <w:pStyle w:val="TableParagraph"/>
              <w:spacing w:line="232" w:lineRule="auto"/>
              <w:jc w:val="center"/>
              <w:rPr>
                <w:rFonts w:ascii="Calibri" w:hAnsi="Calibri"/>
              </w:rPr>
            </w:pPr>
            <w:r w:rsidRPr="00D40D03">
              <w:rPr>
                <w:rFonts w:ascii="Calibri" w:hAnsi="Calibri"/>
              </w:rPr>
              <w:t xml:space="preserve">(art. </w:t>
            </w:r>
            <w:r>
              <w:rPr>
                <w:rFonts w:ascii="Calibri" w:hAnsi="Calibri"/>
              </w:rPr>
              <w:t>6</w:t>
            </w:r>
            <w:r w:rsidRPr="00D40D03">
              <w:rPr>
                <w:rFonts w:ascii="Calibri" w:hAnsi="Calibri"/>
              </w:rPr>
              <w:t xml:space="preserve">8 comma </w:t>
            </w:r>
            <w:r>
              <w:rPr>
                <w:rFonts w:ascii="Calibri" w:hAnsi="Calibri"/>
              </w:rPr>
              <w:t>2</w:t>
            </w:r>
            <w:r w:rsidRPr="00D40D03">
              <w:rPr>
                <w:rFonts w:ascii="Calibri" w:hAnsi="Calibri"/>
              </w:rPr>
              <w:t xml:space="preserve"> d.lgs. </w:t>
            </w:r>
            <w:r>
              <w:rPr>
                <w:rFonts w:ascii="Calibri" w:hAnsi="Calibri"/>
              </w:rPr>
              <w:t>36</w:t>
            </w:r>
            <w:r w:rsidRPr="00D40D03">
              <w:rPr>
                <w:rFonts w:ascii="Calibri" w:hAnsi="Calibri"/>
              </w:rPr>
              <w:t>/20</w:t>
            </w:r>
            <w:r>
              <w:rPr>
                <w:rFonts w:ascii="Calibri" w:hAnsi="Calibri"/>
              </w:rPr>
              <w:t>23</w:t>
            </w:r>
            <w:r w:rsidRPr="00D40D03">
              <w:rPr>
                <w:rFonts w:ascii="Calibri" w:hAnsi="Calibri"/>
              </w:rPr>
              <w:t>)</w:t>
            </w:r>
          </w:p>
        </w:tc>
      </w:tr>
      <w:tr w:rsidR="00854359" w:rsidRPr="00D40D03" w14:paraId="70B9FAD0" w14:textId="77777777" w:rsidTr="000B2B95">
        <w:trPr>
          <w:trHeight w:val="340"/>
        </w:trPr>
        <w:tc>
          <w:tcPr>
            <w:tcW w:w="4820" w:type="dxa"/>
          </w:tcPr>
          <w:p w14:paraId="1EE25510" w14:textId="77777777" w:rsidR="00854359" w:rsidRPr="00D40D03" w:rsidRDefault="00854359" w:rsidP="00752E6A">
            <w:pPr>
              <w:pStyle w:val="TableParagraph"/>
              <w:rPr>
                <w:rFonts w:ascii="Calibri" w:hAnsi="Calibri"/>
              </w:rPr>
            </w:pPr>
          </w:p>
        </w:tc>
        <w:tc>
          <w:tcPr>
            <w:tcW w:w="5245" w:type="dxa"/>
          </w:tcPr>
          <w:p w14:paraId="6BE5FA23" w14:textId="77777777" w:rsidR="00854359" w:rsidRPr="00D40D03" w:rsidRDefault="00854359" w:rsidP="00752E6A">
            <w:pPr>
              <w:pStyle w:val="TableParagraph"/>
              <w:rPr>
                <w:rFonts w:ascii="Calibri" w:hAnsi="Calibri"/>
              </w:rPr>
            </w:pPr>
          </w:p>
        </w:tc>
      </w:tr>
      <w:tr w:rsidR="00854359" w:rsidRPr="00D40D03" w14:paraId="0FCA9C3F" w14:textId="77777777" w:rsidTr="000B2B95">
        <w:trPr>
          <w:trHeight w:val="340"/>
        </w:trPr>
        <w:tc>
          <w:tcPr>
            <w:tcW w:w="4820" w:type="dxa"/>
          </w:tcPr>
          <w:p w14:paraId="29D7DF32" w14:textId="77777777" w:rsidR="00854359" w:rsidRPr="00D40D03" w:rsidRDefault="00854359" w:rsidP="00752E6A">
            <w:pPr>
              <w:pStyle w:val="TableParagraph"/>
              <w:rPr>
                <w:rFonts w:ascii="Calibri" w:hAnsi="Calibri"/>
              </w:rPr>
            </w:pPr>
          </w:p>
        </w:tc>
        <w:tc>
          <w:tcPr>
            <w:tcW w:w="5245" w:type="dxa"/>
          </w:tcPr>
          <w:p w14:paraId="599A4EB7" w14:textId="77777777" w:rsidR="00854359" w:rsidRPr="00D40D03" w:rsidRDefault="00854359" w:rsidP="00752E6A">
            <w:pPr>
              <w:pStyle w:val="TableParagraph"/>
              <w:rPr>
                <w:rFonts w:ascii="Calibri" w:hAnsi="Calibri"/>
              </w:rPr>
            </w:pPr>
          </w:p>
        </w:tc>
      </w:tr>
      <w:tr w:rsidR="00854359" w:rsidRPr="00D40D03" w14:paraId="1B8C0900" w14:textId="77777777" w:rsidTr="000B2B95">
        <w:trPr>
          <w:trHeight w:val="340"/>
        </w:trPr>
        <w:tc>
          <w:tcPr>
            <w:tcW w:w="4820" w:type="dxa"/>
          </w:tcPr>
          <w:p w14:paraId="6AD8E797" w14:textId="77777777" w:rsidR="00854359" w:rsidRPr="00D40D03" w:rsidRDefault="00854359" w:rsidP="00752E6A">
            <w:pPr>
              <w:pStyle w:val="TableParagraph"/>
              <w:rPr>
                <w:rFonts w:ascii="Calibri" w:hAnsi="Calibri"/>
              </w:rPr>
            </w:pPr>
          </w:p>
        </w:tc>
        <w:tc>
          <w:tcPr>
            <w:tcW w:w="5245" w:type="dxa"/>
          </w:tcPr>
          <w:p w14:paraId="1E39695E" w14:textId="77777777" w:rsidR="00854359" w:rsidRPr="00D40D03" w:rsidRDefault="00854359" w:rsidP="00752E6A">
            <w:pPr>
              <w:pStyle w:val="TableParagraph"/>
              <w:rPr>
                <w:rFonts w:ascii="Calibri" w:hAnsi="Calibri"/>
              </w:rPr>
            </w:pPr>
          </w:p>
        </w:tc>
      </w:tr>
    </w:tbl>
    <w:p w14:paraId="66421446" w14:textId="77777777" w:rsidR="00854359" w:rsidRDefault="00854359" w:rsidP="00854359">
      <w:pPr>
        <w:pStyle w:val="Corpotesto"/>
        <w:spacing w:before="4"/>
        <w:rPr>
          <w:rFonts w:ascii="Calibri" w:hAnsi="Calibri"/>
          <w:sz w:val="22"/>
        </w:rPr>
      </w:pPr>
    </w:p>
    <w:p w14:paraId="1010A204" w14:textId="77777777" w:rsidR="00854359" w:rsidRPr="00D40D03" w:rsidRDefault="00854359" w:rsidP="00854359">
      <w:pPr>
        <w:pStyle w:val="Corpotesto"/>
        <w:spacing w:before="4"/>
        <w:rPr>
          <w:rFonts w:ascii="Calibri" w:hAnsi="Calibri"/>
          <w:sz w:val="22"/>
        </w:rPr>
      </w:pPr>
    </w:p>
    <w:p w14:paraId="69242C19" w14:textId="22EA8A2B" w:rsidR="00854359" w:rsidRPr="00747BED" w:rsidRDefault="00854359" w:rsidP="00854359">
      <w:pPr>
        <w:pStyle w:val="Corpotesto"/>
        <w:ind w:left="284" w:hanging="284"/>
        <w:rPr>
          <w:noProof/>
          <w:position w:val="-3"/>
        </w:rPr>
      </w:pPr>
      <w:r>
        <w:rPr>
          <w:noProof/>
          <w:position w:val="-3"/>
        </w:rPr>
        <mc:AlternateContent>
          <mc:Choice Requires="wpg">
            <w:drawing>
              <wp:inline distT="0" distB="0" distL="0" distR="0" wp14:anchorId="027093CB" wp14:editId="33E28865">
                <wp:extent cx="135890" cy="135890"/>
                <wp:effectExtent l="0" t="0" r="0" b="0"/>
                <wp:docPr id="111"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2" name="Rectangle 11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CC451EA" id="Group 112"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MSH42MCAAAqBQAADgAAAAAAAAAAAAAAAAAuAgAAZHJzL2Uy&#13;&#10;b0RvYy54bWxQSwECLQAUAAYACAAAACEAlgVIhN0AAAAIAQAADwAAAAAAAAAAAAAAAAC9BAAAZHJz&#13;&#10;L2Rvd25yZXYueG1sUEsFBgAAAAAEAAQA8wAAAMcFAAAAAA==&#13;&#10;">
                <v:rect id="Rectangle 113"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" filled="f" strokecolor="#000006" strokeweight=".25397mm">
                  <v:path arrowok="t"/>
                </v:rect>
                <w10:anchorlock/>
              </v:group>
            </w:pict>
          </mc:Fallback>
        </mc:AlternateContent>
      </w:r>
      <w:r>
        <w:rPr>
          <w:noProof/>
          <w:position w:val="-3"/>
        </w:rPr>
        <w:t xml:space="preserve"> </w:t>
      </w:r>
      <w:r w:rsidRPr="00747BED">
        <w:rPr>
          <w:noProof/>
          <w:position w:val="-3"/>
        </w:rPr>
        <w:t>aggregazione di imprese aderenti al contratt</w:t>
      </w:r>
      <w:r w:rsidR="00C46FFD">
        <w:rPr>
          <w:noProof/>
          <w:position w:val="-3"/>
        </w:rPr>
        <w:t>o</w:t>
      </w:r>
      <w:r w:rsidRPr="00747BED">
        <w:rPr>
          <w:noProof/>
          <w:position w:val="-3"/>
        </w:rPr>
        <w:t xml:space="preserve"> di rete ai sensi </w:t>
      </w:r>
      <w:r w:rsidR="00C46FFD" w:rsidRPr="00C46FFD">
        <w:rPr>
          <w:noProof/>
          <w:position w:val="-3"/>
        </w:rPr>
        <w:t>dell'articolo 3, comma 4-ter, del decreto-legge 10 febbraio 2009, n. 5, convertito, con modificazioni, dalla legge 9 aprile 2009, n. 33</w:t>
      </w:r>
      <w:r w:rsidRPr="00747BED">
        <w:rPr>
          <w:noProof/>
          <w:position w:val="-3"/>
        </w:rPr>
        <w:t xml:space="preserve"> (art. </w:t>
      </w:r>
      <w:r w:rsidR="00C46FFD">
        <w:rPr>
          <w:noProof/>
          <w:position w:val="-3"/>
        </w:rPr>
        <w:t>6</w:t>
      </w:r>
      <w:r w:rsidRPr="00747BED">
        <w:rPr>
          <w:noProof/>
          <w:position w:val="-3"/>
        </w:rPr>
        <w:t xml:space="preserve">5 comma 2 lett. </w:t>
      </w:r>
      <w:r w:rsidR="00C46FFD">
        <w:rPr>
          <w:noProof/>
          <w:position w:val="-3"/>
        </w:rPr>
        <w:t>g</w:t>
      </w:r>
      <w:r w:rsidRPr="00747BED">
        <w:rPr>
          <w:noProof/>
          <w:position w:val="-3"/>
        </w:rPr>
        <w:t xml:space="preserve">) del </w:t>
      </w:r>
      <w:r>
        <w:rPr>
          <w:noProof/>
          <w:position w:val="-3"/>
        </w:rPr>
        <w:t>d</w:t>
      </w:r>
      <w:r w:rsidRPr="00747BED">
        <w:rPr>
          <w:noProof/>
          <w:position w:val="-3"/>
        </w:rPr>
        <w:t xml:space="preserve">.lgs. </w:t>
      </w:r>
      <w:r w:rsidR="00C46FFD">
        <w:rPr>
          <w:noProof/>
          <w:position w:val="-3"/>
        </w:rPr>
        <w:t>36</w:t>
      </w:r>
      <w:r w:rsidRPr="00747BED">
        <w:rPr>
          <w:noProof/>
          <w:position w:val="-3"/>
        </w:rPr>
        <w:t>/20</w:t>
      </w:r>
      <w:r w:rsidR="00C46FFD">
        <w:rPr>
          <w:noProof/>
          <w:position w:val="-3"/>
        </w:rPr>
        <w:t>23</w:t>
      </w:r>
      <w:r w:rsidRPr="00747BED">
        <w:rPr>
          <w:noProof/>
          <w:position w:val="-3"/>
        </w:rPr>
        <w:t>)</w:t>
      </w:r>
    </w:p>
    <w:p w14:paraId="2BBCA136" w14:textId="77777777" w:rsidR="00854359" w:rsidRDefault="00854359" w:rsidP="00854359">
      <w:pPr>
        <w:pStyle w:val="Corpotesto"/>
        <w:spacing w:before="7"/>
        <w:rPr>
          <w:rFonts w:ascii="Calibri" w:hAnsi="Calibri"/>
          <w:sz w:val="22"/>
        </w:rPr>
      </w:pPr>
    </w:p>
    <w:p w14:paraId="7E815E31" w14:textId="77777777" w:rsidR="00854359" w:rsidRPr="00D40D03" w:rsidRDefault="00854359" w:rsidP="00854359">
      <w:pPr>
        <w:pStyle w:val="Corpotesto"/>
        <w:spacing w:before="7"/>
        <w:rPr>
          <w:rFonts w:ascii="Calibri" w:hAnsi="Calibri"/>
          <w:sz w:val="22"/>
        </w:rPr>
      </w:pPr>
    </w:p>
    <w:p w14:paraId="44078C3D" w14:textId="0FFB8D9C" w:rsidR="00854359" w:rsidRPr="00747BED" w:rsidRDefault="00854359" w:rsidP="00854359">
      <w:pPr>
        <w:pStyle w:val="Corpotesto"/>
        <w:ind w:left="284" w:hanging="284"/>
        <w:rPr>
          <w:noProof/>
          <w:position w:val="-3"/>
        </w:rPr>
      </w:pPr>
      <w:r>
        <w:rPr>
          <w:noProof/>
          <w:position w:val="-3"/>
        </w:rPr>
        <mc:AlternateContent>
          <mc:Choice Requires="wpg">
            <w:drawing>
              <wp:inline distT="0" distB="0" distL="0" distR="0" wp14:anchorId="149766A2" wp14:editId="0F491A77">
                <wp:extent cx="135890" cy="135890"/>
                <wp:effectExtent l="0" t="0" r="0" b="0"/>
                <wp:docPr id="109"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0" name="Rectangle 11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040684A" id="Group 11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m89aymMCAAAqBQAADgAAAAAAAAAAAAAAAAAuAgAAZHJzL2Uy&#13;&#10;b0RvYy54bWxQSwECLQAUAAYACAAAACEAlgVIhN0AAAAIAQAADwAAAAAAAAAAAAAAAAC9BAAAZHJz&#13;&#10;L2Rvd25yZXYueG1sUEsFBgAAAAAEAAQA8wAAAMcFAAAAAA==&#13;&#10;">
                <v:rect id="Rectangle 11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" filled="f" strokecolor="#000006" strokeweight=".25397mm">
                  <v:path arrowok="t"/>
                </v:rect>
                <w10:anchorlock/>
              </v:group>
            </w:pict>
          </mc:Fallback>
        </mc:AlternateContent>
      </w:r>
      <w:r>
        <w:rPr>
          <w:noProof/>
          <w:position w:val="-3"/>
        </w:rPr>
        <w:t xml:space="preserve"> </w:t>
      </w:r>
      <w:r w:rsidRPr="00747BED">
        <w:rPr>
          <w:noProof/>
          <w:position w:val="-3"/>
        </w:rPr>
        <w:t xml:space="preserve">soggetto che ha stipulato il contratto di Gruppo Europeo di Interesse Economico (GEIE) </w:t>
      </w:r>
      <w:r w:rsidR="00C46FFD" w:rsidRPr="00C46FFD">
        <w:rPr>
          <w:noProof/>
          <w:position w:val="-3"/>
        </w:rPr>
        <w:t>ai sensi del decreto legislativo 23 luglio 1991, n. 240</w:t>
      </w:r>
      <w:r w:rsidR="00C46FFD" w:rsidRPr="00747BED">
        <w:rPr>
          <w:noProof/>
          <w:position w:val="-3"/>
        </w:rPr>
        <w:t xml:space="preserve"> </w:t>
      </w:r>
      <w:r w:rsidRPr="00747BED">
        <w:rPr>
          <w:noProof/>
          <w:position w:val="-3"/>
        </w:rPr>
        <w:t xml:space="preserve">(art. 45 comma 2 lett. </w:t>
      </w:r>
      <w:r w:rsidR="00C46FFD">
        <w:rPr>
          <w:noProof/>
          <w:position w:val="-3"/>
        </w:rPr>
        <w:t>h</w:t>
      </w:r>
      <w:r w:rsidRPr="00747BED">
        <w:rPr>
          <w:noProof/>
          <w:position w:val="-3"/>
        </w:rPr>
        <w:t xml:space="preserve">) del </w:t>
      </w:r>
      <w:r>
        <w:rPr>
          <w:noProof/>
          <w:position w:val="-3"/>
        </w:rPr>
        <w:t>d</w:t>
      </w:r>
      <w:r w:rsidRPr="00747BED">
        <w:rPr>
          <w:noProof/>
          <w:position w:val="-3"/>
        </w:rPr>
        <w:t xml:space="preserve">.lgs. </w:t>
      </w:r>
      <w:r w:rsidR="00C46FFD">
        <w:rPr>
          <w:noProof/>
          <w:position w:val="-3"/>
        </w:rPr>
        <w:t>36</w:t>
      </w:r>
      <w:r w:rsidRPr="00747BED">
        <w:rPr>
          <w:noProof/>
          <w:position w:val="-3"/>
        </w:rPr>
        <w:t>/20</w:t>
      </w:r>
      <w:r w:rsidR="00C46FFD">
        <w:rPr>
          <w:noProof/>
          <w:position w:val="-3"/>
        </w:rPr>
        <w:t>23</w:t>
      </w:r>
      <w:r w:rsidRPr="00747BED">
        <w:rPr>
          <w:noProof/>
          <w:position w:val="-3"/>
        </w:rPr>
        <w:t>)</w:t>
      </w:r>
    </w:p>
    <w:p w14:paraId="709BE589" w14:textId="77777777" w:rsidR="00854359" w:rsidRDefault="00854359" w:rsidP="00854359">
      <w:pPr>
        <w:pStyle w:val="Corpotesto"/>
        <w:spacing w:before="3"/>
        <w:rPr>
          <w:rFonts w:ascii="Calibri" w:hAnsi="Calibri"/>
          <w:sz w:val="22"/>
        </w:rPr>
      </w:pPr>
    </w:p>
    <w:p w14:paraId="27C1AFC2" w14:textId="77777777" w:rsidR="00854359" w:rsidRPr="00D40D03" w:rsidRDefault="00854359" w:rsidP="00854359">
      <w:pPr>
        <w:pStyle w:val="Corpotesto"/>
        <w:spacing w:before="3"/>
        <w:rPr>
          <w:rFonts w:ascii="Calibri" w:hAnsi="Calibri"/>
          <w:sz w:val="22"/>
        </w:rPr>
      </w:pPr>
    </w:p>
    <w:p w14:paraId="4C806A09" w14:textId="7D2B2153" w:rsidR="00854359" w:rsidRPr="00747BED" w:rsidRDefault="00854359" w:rsidP="00854359">
      <w:pPr>
        <w:pStyle w:val="Corpotesto"/>
        <w:ind w:left="284" w:hanging="284"/>
        <w:rPr>
          <w:noProof/>
          <w:position w:val="-3"/>
        </w:rPr>
      </w:pPr>
      <w:r>
        <w:rPr>
          <w:noProof/>
          <w:position w:val="-3"/>
        </w:rPr>
        <mc:AlternateContent>
          <mc:Choice Requires="wpg">
            <w:drawing>
              <wp:inline distT="0" distB="0" distL="0" distR="0" wp14:anchorId="0288F0E5" wp14:editId="5A8E345E">
                <wp:extent cx="135890" cy="135890"/>
                <wp:effectExtent l="0" t="0" r="0" b="0"/>
                <wp:docPr id="107"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8" name="Rectangle 109"/>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F859718" id="Group 108"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3bRBGMCAAAqBQAADgAAAAAAAAAAAAAAAAAuAgAAZHJzL2Uy&#13;&#10;b0RvYy54bWxQSwECLQAUAAYACAAAACEAlgVIhN0AAAAIAQAADwAAAAAAAAAAAAAAAAC9BAAAZHJz&#13;&#10;L2Rvd25yZXYueG1sUEsFBgAAAAAEAAQA8wAAAMcFAAAAAA==&#13;&#10;">
                <v:rect id="Rectangle 109"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" filled="f" strokecolor="#000006" strokeweight=".25397mm">
                  <v:path arrowok="t"/>
                </v:rect>
                <w10:anchorlock/>
              </v:group>
            </w:pict>
          </mc:Fallback>
        </mc:AlternateContent>
      </w:r>
      <w:r>
        <w:rPr>
          <w:noProof/>
          <w:position w:val="-3"/>
        </w:rPr>
        <w:t xml:space="preserve"> </w:t>
      </w:r>
      <w:r w:rsidRPr="00747BED">
        <w:rPr>
          <w:noProof/>
          <w:position w:val="-3"/>
        </w:rPr>
        <w:t xml:space="preserve">impresa ausiliaria ai sensi dell'art. </w:t>
      </w:r>
      <w:r w:rsidR="000B2B95">
        <w:rPr>
          <w:noProof/>
          <w:position w:val="-3"/>
        </w:rPr>
        <w:t>104</w:t>
      </w:r>
      <w:r w:rsidRPr="00747BED">
        <w:rPr>
          <w:noProof/>
          <w:position w:val="-3"/>
        </w:rPr>
        <w:t xml:space="preserve"> del </w:t>
      </w:r>
      <w:r>
        <w:rPr>
          <w:noProof/>
          <w:position w:val="-3"/>
        </w:rPr>
        <w:t>d</w:t>
      </w:r>
      <w:r w:rsidRPr="00747BED">
        <w:rPr>
          <w:noProof/>
          <w:position w:val="-3"/>
        </w:rPr>
        <w:t xml:space="preserve">.lgs. </w:t>
      </w:r>
      <w:r w:rsidR="000B2B95">
        <w:rPr>
          <w:noProof/>
          <w:position w:val="-3"/>
        </w:rPr>
        <w:t>36</w:t>
      </w:r>
      <w:r w:rsidRPr="00747BED">
        <w:rPr>
          <w:noProof/>
          <w:position w:val="-3"/>
        </w:rPr>
        <w:t>/20</w:t>
      </w:r>
      <w:r w:rsidR="000B2B95">
        <w:rPr>
          <w:noProof/>
          <w:position w:val="-3"/>
        </w:rPr>
        <w:t>23</w:t>
      </w:r>
      <w:r w:rsidRPr="00747BED">
        <w:rPr>
          <w:noProof/>
          <w:position w:val="-3"/>
        </w:rPr>
        <w:t xml:space="preserve"> (compilare solo parte B)</w:t>
      </w:r>
    </w:p>
    <w:p w14:paraId="7570BCD3" w14:textId="77777777" w:rsidR="00854359" w:rsidRDefault="00854359" w:rsidP="00854359">
      <w:pPr>
        <w:pStyle w:val="Corpotesto"/>
        <w:rPr>
          <w:rFonts w:ascii="Calibri" w:hAnsi="Calibri"/>
          <w:sz w:val="22"/>
        </w:rPr>
      </w:pPr>
    </w:p>
    <w:p w14:paraId="0108D787" w14:textId="77777777" w:rsidR="00854359" w:rsidRPr="00D40D03" w:rsidRDefault="00854359" w:rsidP="00854359">
      <w:pPr>
        <w:pStyle w:val="Corpotesto"/>
        <w:rPr>
          <w:rFonts w:ascii="Calibri" w:hAnsi="Calibri"/>
          <w:sz w:val="22"/>
        </w:rPr>
      </w:pPr>
    </w:p>
    <w:p w14:paraId="4B4106AC" w14:textId="77777777" w:rsidR="00854359" w:rsidRPr="00747BED" w:rsidRDefault="00854359" w:rsidP="00854359">
      <w:pPr>
        <w:pStyle w:val="Corpotesto"/>
        <w:ind w:left="284" w:hanging="284"/>
        <w:rPr>
          <w:noProof/>
          <w:position w:val="-3"/>
        </w:rPr>
      </w:pPr>
      <w:r>
        <w:rPr>
          <w:noProof/>
          <w:position w:val="-3"/>
        </w:rPr>
        <mc:AlternateContent>
          <mc:Choice Requires="wpg">
            <w:drawing>
              <wp:inline distT="0" distB="0" distL="0" distR="0" wp14:anchorId="1C7BD651" wp14:editId="55D99593">
                <wp:extent cx="135890" cy="135890"/>
                <wp:effectExtent l="0" t="0" r="0" b="0"/>
                <wp:docPr id="10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6" name="Rectangle 10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C5C8D79" id="Group 106"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">
                <v:rect id="Rectangle 107"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" filled="f" strokecolor="#000006" strokeweight=".25397mm">
                  <v:path arrowok="t"/>
                </v:rect>
                <w10:anchorlock/>
              </v:group>
            </w:pict>
          </mc:Fallback>
        </mc:AlternateContent>
      </w:r>
      <w:r>
        <w:rPr>
          <w:noProof/>
          <w:position w:val="-3"/>
        </w:rPr>
        <w:t xml:space="preserve"> </w:t>
      </w:r>
      <w:r w:rsidRPr="00747BED">
        <w:rPr>
          <w:noProof/>
          <w:position w:val="-3"/>
        </w:rPr>
        <w:t xml:space="preserve">altra forma, specificare </w:t>
      </w:r>
      <w:r>
        <w:rPr>
          <w:noProof/>
          <w:position w:val="-3"/>
        </w:rPr>
        <w:t>____________________________________________________________________</w:t>
      </w:r>
    </w:p>
    <w:p w14:paraId="18A9C9E8" w14:textId="77777777" w:rsidR="00854359" w:rsidRPr="00D40D03" w:rsidRDefault="00854359" w:rsidP="00854359">
      <w:pPr>
        <w:pStyle w:val="Corpotesto"/>
        <w:spacing w:before="9"/>
        <w:rPr>
          <w:rFonts w:ascii="Calibri" w:hAnsi="Calibri"/>
          <w:sz w:val="22"/>
        </w:rPr>
      </w:pPr>
    </w:p>
    <w:p w14:paraId="44B38AEB" w14:textId="4C3F6EFC" w:rsidR="00854359" w:rsidRPr="000B2B95" w:rsidRDefault="00854359" w:rsidP="00854359">
      <w:pPr>
        <w:pStyle w:val="Corpotesto"/>
        <w:spacing w:before="68" w:line="235" w:lineRule="auto"/>
        <w:ind w:right="-37"/>
        <w:rPr>
          <w:rFonts w:ascii="Calibri" w:hAnsi="Calibri"/>
          <w:b/>
          <w:sz w:val="22"/>
          <w:u w:val="single"/>
        </w:rPr>
      </w:pPr>
      <w:r w:rsidRPr="00747BED">
        <w:rPr>
          <w:rFonts w:ascii="Calibri" w:hAnsi="Calibri"/>
          <w:b/>
          <w:sz w:val="22"/>
          <w:u w:val="single"/>
        </w:rPr>
        <w:t xml:space="preserve">e di non partecipare in qualsiasi altra forma alla presente gara, ai sensi </w:t>
      </w:r>
      <w:r w:rsidR="000B2B95" w:rsidRPr="000B2B95">
        <w:rPr>
          <w:rFonts w:ascii="Calibri" w:hAnsi="Calibri"/>
          <w:b/>
          <w:sz w:val="22"/>
          <w:u w:val="single"/>
        </w:rPr>
        <w:t>del punto 4 del Disciplinare di gara</w:t>
      </w:r>
      <w:r w:rsidRPr="00747BED">
        <w:rPr>
          <w:rFonts w:ascii="Calibri" w:hAnsi="Calibri"/>
          <w:b/>
          <w:sz w:val="22"/>
          <w:u w:val="single"/>
        </w:rPr>
        <w:t>;</w:t>
      </w:r>
    </w:p>
    <w:p w14:paraId="36E537B5" w14:textId="77777777" w:rsidR="00854359" w:rsidRDefault="00854359" w:rsidP="00854359">
      <w:pPr>
        <w:pStyle w:val="Corpotesto"/>
        <w:rPr>
          <w:rFonts w:ascii="Calibri" w:hAnsi="Calibri"/>
          <w:sz w:val="22"/>
        </w:rPr>
      </w:pPr>
    </w:p>
    <w:p w14:paraId="426371B6" w14:textId="77777777" w:rsidR="00854359" w:rsidRPr="00F40CA3" w:rsidRDefault="00854359" w:rsidP="00854359">
      <w:pPr>
        <w:pStyle w:val="Corpotesto"/>
        <w:rPr>
          <w:rFonts w:ascii="Calibri" w:hAnsi="Calibri"/>
          <w:sz w:val="22"/>
        </w:rPr>
      </w:pPr>
    </w:p>
    <w:p w14:paraId="7C0E37D1" w14:textId="77777777" w:rsidR="00854359" w:rsidRPr="00F40CA3" w:rsidRDefault="00854359" w:rsidP="00854359">
      <w:pPr>
        <w:pStyle w:val="Titolo1"/>
        <w:spacing w:before="43"/>
        <w:ind w:left="0" w:right="2076"/>
        <w:rPr>
          <w:rFonts w:ascii="Calibri" w:hAnsi="Calibri"/>
          <w:u w:val="thick"/>
        </w:rPr>
      </w:pPr>
      <w:r w:rsidRPr="00F40CA3">
        <w:rPr>
          <w:rFonts w:ascii="Calibri" w:hAnsi="Calibri"/>
          <w:u w:val="thick"/>
        </w:rPr>
        <w:t>A2 – Situazioni di controllo</w:t>
      </w:r>
    </w:p>
    <w:p w14:paraId="488051EC" w14:textId="77777777" w:rsidR="00854359" w:rsidRDefault="00854359" w:rsidP="00854359">
      <w:pPr>
        <w:pStyle w:val="Corpotesto"/>
        <w:rPr>
          <w:rFonts w:ascii="Calibri" w:hAnsi="Calibri"/>
          <w:sz w:val="22"/>
        </w:rPr>
      </w:pPr>
    </w:p>
    <w:p w14:paraId="56C83103" w14:textId="77777777" w:rsidR="009A5394" w:rsidRPr="00D40D03" w:rsidRDefault="009A5394" w:rsidP="00854359">
      <w:pPr>
        <w:pStyle w:val="Corpotesto"/>
        <w:rPr>
          <w:rFonts w:ascii="Calibri" w:hAnsi="Calibri"/>
          <w:sz w:val="22"/>
        </w:rPr>
      </w:pPr>
    </w:p>
    <w:p w14:paraId="7DD3B474" w14:textId="77777777" w:rsidR="00854359" w:rsidRDefault="00854359" w:rsidP="00854359">
      <w:pPr>
        <w:pStyle w:val="Corpotesto"/>
        <w:ind w:left="284" w:hanging="284"/>
        <w:rPr>
          <w:noProof/>
          <w:position w:val="-3"/>
        </w:rPr>
      </w:pPr>
      <w:r>
        <w:rPr>
          <w:noProof/>
          <w:position w:val="-3"/>
        </w:rPr>
        <mc:AlternateContent>
          <mc:Choice Requires="wpg">
            <w:drawing>
              <wp:inline distT="0" distB="0" distL="0" distR="0" wp14:anchorId="174C126E" wp14:editId="5C6BBA42">
                <wp:extent cx="135890" cy="135890"/>
                <wp:effectExtent l="0" t="0" r="0" b="0"/>
                <wp:docPr id="103"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4" name="Rectangle 10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6BB74DD" id="Group 104"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rU0f8GMCAAAqBQAADgAAAAAAAAAAAAAAAAAuAgAAZHJzL2Uy&#13;&#10;b0RvYy54bWxQSwECLQAUAAYACAAAACEAlgVIhN0AAAAIAQAADwAAAAAAAAAAAAAAAAC9BAAAZHJz&#13;&#10;L2Rvd25yZXYueG1sUEsFBgAAAAAEAAQA8wAAAMcFAAAAAA==&#13;&#10;">
                <v:rect id="Rectangle 105"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" filled="f" strokecolor="#000006" strokeweight=".25397mm">
                  <v:path arrowok="t"/>
                </v:rect>
                <w10:anchorlock/>
              </v:group>
            </w:pict>
          </mc:Fallback>
        </mc:AlternateContent>
      </w:r>
      <w:r>
        <w:rPr>
          <w:noProof/>
          <w:position w:val="-3"/>
        </w:rPr>
        <w:t xml:space="preserve"> </w:t>
      </w:r>
      <w:r w:rsidRPr="00747BED">
        <w:rPr>
          <w:noProof/>
          <w:position w:val="-3"/>
        </w:rPr>
        <w:t>a</w:t>
      </w:r>
      <w:r w:rsidRPr="00F40CA3">
        <w:rPr>
          <w:noProof/>
          <w:position w:val="-3"/>
        </w:rPr>
        <w:t xml:space="preserve"> di non essere in una situazione di controllo di cui all’art. 2359 del codice civile con altri operatori economici e di avere formulato l’offerta autonomamente;</w:t>
      </w:r>
    </w:p>
    <w:p w14:paraId="3DBED1A8" w14:textId="77777777" w:rsidR="00854359" w:rsidRDefault="00854359" w:rsidP="00854359">
      <w:pPr>
        <w:pStyle w:val="Corpotesto"/>
        <w:ind w:left="284" w:hanging="284"/>
        <w:rPr>
          <w:noProof/>
          <w:position w:val="-3"/>
        </w:rPr>
      </w:pPr>
    </w:p>
    <w:p w14:paraId="666C33D9" w14:textId="77777777" w:rsidR="009A5394" w:rsidRPr="00F40CA3" w:rsidRDefault="009A5394" w:rsidP="00854359">
      <w:pPr>
        <w:pStyle w:val="Corpotesto"/>
        <w:ind w:left="284" w:hanging="284"/>
        <w:rPr>
          <w:noProof/>
          <w:position w:val="-3"/>
        </w:rPr>
      </w:pPr>
    </w:p>
    <w:p w14:paraId="5C7DFC43" w14:textId="77777777" w:rsidR="00854359" w:rsidRDefault="00854359" w:rsidP="00854359">
      <w:pPr>
        <w:pStyle w:val="Corpotesto"/>
        <w:ind w:left="284" w:hanging="284"/>
        <w:rPr>
          <w:noProof/>
          <w:position w:val="-3"/>
        </w:rPr>
      </w:pPr>
      <w:r>
        <w:rPr>
          <w:noProof/>
          <w:position w:val="-3"/>
        </w:rPr>
        <mc:AlternateContent>
          <mc:Choice Requires="wpg">
            <w:drawing>
              <wp:inline distT="0" distB="0" distL="0" distR="0" wp14:anchorId="2BD56DF0" wp14:editId="35E7629C">
                <wp:extent cx="135890" cy="135890"/>
                <wp:effectExtent l="0" t="0" r="0" b="0"/>
                <wp:docPr id="101"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2" name="Rectangle 10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1AE542E" id="Group 102"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">
                <v:rect id="Rectangle 103"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" filled="f" strokecolor="#000006" strokeweight=".25397mm">
                  <v:path arrowok="t"/>
                </v:rect>
                <w10:anchorlock/>
              </v:group>
            </w:pict>
          </mc:Fallback>
        </mc:AlternateContent>
      </w:r>
      <w:r>
        <w:rPr>
          <w:noProof/>
          <w:position w:val="-3"/>
        </w:rPr>
        <w:t xml:space="preserve"> </w:t>
      </w:r>
      <w:r w:rsidRPr="00747BED">
        <w:rPr>
          <w:noProof/>
          <w:position w:val="-3"/>
        </w:rPr>
        <w:t>a</w:t>
      </w:r>
      <w:r w:rsidRPr="00F40CA3">
        <w:rPr>
          <w:noProof/>
          <w:position w:val="-3"/>
        </w:rPr>
        <w:t xml:space="preserve"> di non essere a conoscenza della partecipazione alla medesima procedura di altri operatori economici che si trovano, rispetto all'impresa da me rappresentata, in una situazione di controllo di cui all’art. 2359 del codice civile e di aver formulato autonomamente l’offerta;</w:t>
      </w:r>
    </w:p>
    <w:p w14:paraId="68437532" w14:textId="77777777" w:rsidR="00854359" w:rsidRDefault="00854359" w:rsidP="00854359">
      <w:pPr>
        <w:pStyle w:val="Corpotesto"/>
        <w:ind w:left="284" w:hanging="284"/>
        <w:rPr>
          <w:noProof/>
          <w:position w:val="-3"/>
        </w:rPr>
      </w:pPr>
    </w:p>
    <w:p w14:paraId="119818FE" w14:textId="77777777" w:rsidR="009A5394" w:rsidRPr="00F40CA3" w:rsidRDefault="009A5394" w:rsidP="00854359">
      <w:pPr>
        <w:pStyle w:val="Corpotesto"/>
        <w:ind w:left="284" w:hanging="284"/>
        <w:rPr>
          <w:noProof/>
          <w:position w:val="-3"/>
        </w:rPr>
      </w:pPr>
    </w:p>
    <w:p w14:paraId="7EF3FDB7" w14:textId="77777777"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08BECD06" wp14:editId="1ACC0432">
                <wp:extent cx="135890" cy="135890"/>
                <wp:effectExtent l="0" t="0" r="0" b="0"/>
                <wp:docPr id="99"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0" name="Rectangle 10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37C9C97" id="Group 10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Y1ulo2MCAAAqBQAADgAAAAAAAAAAAAAAAAAuAgAAZHJzL2Uy&#13;&#10;b0RvYy54bWxQSwECLQAUAAYACAAAACEAlgVIhN0AAAAIAQAADwAAAAAAAAAAAAAAAAC9BAAAZHJz&#13;&#10;L2Rvd25yZXYueG1sUEsFBgAAAAAEAAQA8wAAAMcFAAAAAA==&#13;&#10;">
                <v:rect id="Rectangle 10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" filled="f" strokecolor="#000006" strokeweight=".25397mm">
                  <v:path arrowok="t"/>
                </v:rect>
                <w10:anchorlock/>
              </v:group>
            </w:pict>
          </mc:Fallback>
        </mc:AlternateContent>
      </w:r>
      <w:r>
        <w:rPr>
          <w:noProof/>
          <w:position w:val="-3"/>
        </w:rPr>
        <w:t xml:space="preserve"> </w:t>
      </w:r>
      <w:r w:rsidRPr="00747BED">
        <w:rPr>
          <w:noProof/>
          <w:position w:val="-3"/>
        </w:rPr>
        <w:t>a</w:t>
      </w:r>
      <w:r w:rsidRPr="00F40CA3">
        <w:rPr>
          <w:noProof/>
          <w:position w:val="-3"/>
        </w:rPr>
        <w:t xml:space="preserve"> di essere a conoscenza della partecipazione alla medesima procedura di altri operatori economici che si trovano, rispetto all'impresa da me rappresentata, in una situazione di controllo di cui all’art. 2359 del codice civile e precisamente con la/e seguente/i impresa/e partecipante/i (indicare denominazione, ragione sociale, codice fiscale e sede legale) </w:t>
      </w:r>
      <w:r>
        <w:rPr>
          <w:noProof/>
          <w:position w:val="-3"/>
        </w:rPr>
        <w:t xml:space="preserve">______________________________________________________________ </w:t>
      </w:r>
      <w:r w:rsidRPr="00F40CA3">
        <w:rPr>
          <w:noProof/>
          <w:position w:val="-3"/>
        </w:rPr>
        <w:t>e di avere formulato autonomamente l’offerta.</w:t>
      </w:r>
    </w:p>
    <w:p w14:paraId="71594DAA" w14:textId="77777777" w:rsidR="00854359" w:rsidRDefault="00854359" w:rsidP="00854359">
      <w:pPr>
        <w:pStyle w:val="Corpotesto"/>
        <w:rPr>
          <w:rFonts w:ascii="Calibri" w:hAnsi="Calibri"/>
          <w:sz w:val="22"/>
        </w:rPr>
      </w:pPr>
    </w:p>
    <w:p w14:paraId="0A5DC40E" w14:textId="77777777" w:rsidR="00854359" w:rsidRDefault="00854359" w:rsidP="00854359">
      <w:pPr>
        <w:pStyle w:val="Corpotesto"/>
        <w:rPr>
          <w:rFonts w:ascii="Calibri" w:hAnsi="Calibri"/>
          <w:sz w:val="22"/>
        </w:rPr>
      </w:pPr>
    </w:p>
    <w:p w14:paraId="41142C5A" w14:textId="77777777" w:rsidR="009A5394" w:rsidRPr="00D40D03" w:rsidRDefault="009A5394" w:rsidP="00854359">
      <w:pPr>
        <w:pStyle w:val="Corpotesto"/>
        <w:rPr>
          <w:rFonts w:ascii="Calibri" w:hAnsi="Calibri"/>
          <w:sz w:val="22"/>
        </w:rPr>
      </w:pPr>
    </w:p>
    <w:p w14:paraId="4A36FA31" w14:textId="77777777" w:rsidR="00854359" w:rsidRPr="00F40CA3" w:rsidRDefault="00854359" w:rsidP="00854359">
      <w:pPr>
        <w:pStyle w:val="Titolo1"/>
        <w:spacing w:before="43"/>
        <w:ind w:left="0" w:right="2076"/>
        <w:rPr>
          <w:rFonts w:ascii="Calibri" w:hAnsi="Calibri"/>
          <w:u w:val="thick"/>
        </w:rPr>
      </w:pPr>
      <w:r w:rsidRPr="00F40CA3">
        <w:rPr>
          <w:rFonts w:ascii="Calibri" w:hAnsi="Calibri"/>
          <w:u w:val="thick"/>
        </w:rPr>
        <w:t>A3 – (solo per mandanti e mandatarie di RTI non ancora costituiti)</w:t>
      </w:r>
    </w:p>
    <w:p w14:paraId="3A2910FA" w14:textId="77777777" w:rsidR="00854359" w:rsidRPr="00D40D03" w:rsidRDefault="00854359" w:rsidP="00854359">
      <w:pPr>
        <w:pStyle w:val="Corpotesto"/>
        <w:rPr>
          <w:rFonts w:ascii="Calibri" w:hAnsi="Calibri"/>
          <w:sz w:val="22"/>
        </w:rPr>
      </w:pPr>
    </w:p>
    <w:p w14:paraId="547D253B" w14:textId="7BBE0329"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1FC9C1AA" wp14:editId="1A1765E2">
                <wp:extent cx="135890" cy="135890"/>
                <wp:effectExtent l="0" t="0" r="0" b="0"/>
                <wp:docPr id="97"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8" name="Rectangle 99"/>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350B7DD" id="Group 98"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">
                <v:rect id="Rectangle 99"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" filled="f" strokecolor="#000006" strokeweight=".25397mm">
                  <v:path arrowok="t"/>
                </v:rect>
                <w10:anchorlock/>
              </v:group>
            </w:pict>
          </mc:Fallback>
        </mc:AlternateContent>
      </w:r>
      <w:r>
        <w:rPr>
          <w:noProof/>
          <w:position w:val="-3"/>
        </w:rPr>
        <w:t xml:space="preserve"> </w:t>
      </w:r>
      <w:r w:rsidRPr="00F40CA3">
        <w:rPr>
          <w:noProof/>
          <w:position w:val="-3"/>
        </w:rPr>
        <w:t xml:space="preserve">di impegnarsi a costituire, in caso di aggiudicazione, raggruppamento temporaneo ai sensi dell'art. </w:t>
      </w:r>
      <w:r w:rsidR="0094126B">
        <w:rPr>
          <w:noProof/>
          <w:position w:val="-3"/>
        </w:rPr>
        <w:t>6</w:t>
      </w:r>
      <w:r w:rsidRPr="00F40CA3">
        <w:rPr>
          <w:noProof/>
          <w:position w:val="-3"/>
        </w:rPr>
        <w:t xml:space="preserve">8 del </w:t>
      </w:r>
      <w:r>
        <w:rPr>
          <w:noProof/>
          <w:position w:val="-3"/>
        </w:rPr>
        <w:t>d</w:t>
      </w:r>
      <w:r w:rsidRPr="00F40CA3">
        <w:rPr>
          <w:noProof/>
          <w:position w:val="-3"/>
        </w:rPr>
        <w:t xml:space="preserve">.lgs. </w:t>
      </w:r>
      <w:r w:rsidR="0094126B">
        <w:rPr>
          <w:noProof/>
          <w:position w:val="-3"/>
        </w:rPr>
        <w:t>36</w:t>
      </w:r>
      <w:r w:rsidRPr="00F40CA3">
        <w:rPr>
          <w:noProof/>
          <w:position w:val="-3"/>
        </w:rPr>
        <w:t>/20</w:t>
      </w:r>
      <w:r w:rsidR="0094126B">
        <w:rPr>
          <w:noProof/>
          <w:position w:val="-3"/>
        </w:rPr>
        <w:t>23</w:t>
      </w:r>
      <w:r w:rsidRPr="00F40CA3">
        <w:rPr>
          <w:noProof/>
          <w:position w:val="-3"/>
        </w:rPr>
        <w:t>;</w:t>
      </w:r>
    </w:p>
    <w:p w14:paraId="600A1D2D" w14:textId="77777777" w:rsidR="00854359" w:rsidRDefault="00854359" w:rsidP="00854359">
      <w:pPr>
        <w:pStyle w:val="Corpotesto"/>
        <w:spacing w:before="11"/>
        <w:rPr>
          <w:rFonts w:ascii="Calibri" w:hAnsi="Calibri"/>
          <w:sz w:val="22"/>
        </w:rPr>
      </w:pPr>
    </w:p>
    <w:p w14:paraId="5E9D0345" w14:textId="77777777" w:rsidR="00854359" w:rsidRDefault="00854359" w:rsidP="00854359">
      <w:pPr>
        <w:pStyle w:val="Corpotesto"/>
        <w:spacing w:before="11"/>
        <w:rPr>
          <w:rFonts w:ascii="Calibri" w:hAnsi="Calibri"/>
          <w:sz w:val="22"/>
        </w:rPr>
      </w:pPr>
    </w:p>
    <w:p w14:paraId="2B17427B" w14:textId="77777777" w:rsidR="009A5394" w:rsidRPr="00D40D03" w:rsidRDefault="009A5394" w:rsidP="00854359">
      <w:pPr>
        <w:pStyle w:val="Corpotesto"/>
        <w:spacing w:before="11"/>
        <w:rPr>
          <w:rFonts w:ascii="Calibri" w:hAnsi="Calibri"/>
          <w:sz w:val="22"/>
        </w:rPr>
      </w:pPr>
    </w:p>
    <w:p w14:paraId="48934941" w14:textId="77777777" w:rsidR="00854359" w:rsidRPr="00F40CA3" w:rsidRDefault="00854359" w:rsidP="00854359">
      <w:pPr>
        <w:pStyle w:val="Titolo1"/>
        <w:spacing w:before="43"/>
        <w:ind w:left="0" w:right="2076"/>
        <w:rPr>
          <w:rFonts w:ascii="Calibri" w:hAnsi="Calibri"/>
          <w:u w:val="thick"/>
        </w:rPr>
      </w:pPr>
      <w:r w:rsidRPr="00F40CA3">
        <w:rPr>
          <w:rFonts w:ascii="Calibri" w:hAnsi="Calibri"/>
          <w:u w:val="thick"/>
        </w:rPr>
        <w:t>A4 – (solo per mandanti di RTI non ancora costituiti)</w:t>
      </w:r>
    </w:p>
    <w:p w14:paraId="556E1EA0" w14:textId="77777777" w:rsidR="00854359" w:rsidRPr="00D40D03" w:rsidRDefault="00854359" w:rsidP="00854359">
      <w:pPr>
        <w:pStyle w:val="Corpotesto"/>
        <w:rPr>
          <w:rFonts w:ascii="Calibri" w:hAnsi="Calibri"/>
          <w:sz w:val="22"/>
        </w:rPr>
      </w:pPr>
    </w:p>
    <w:p w14:paraId="7C99BC0F" w14:textId="45B6CAC2"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0EAC61C0" wp14:editId="062EC3A4">
                <wp:extent cx="135890" cy="135890"/>
                <wp:effectExtent l="0" t="0" r="0" b="0"/>
                <wp:docPr id="95"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6" name="Rectangle 9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EAF4099" id="Group 96"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">
                <v:rect id="Rectangle 97"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" filled="f" strokecolor="#000006" strokeweight=".25397mm">
                  <v:path arrowok="t"/>
                </v:rect>
                <w10:anchorlock/>
              </v:group>
            </w:pict>
          </mc:Fallback>
        </mc:AlternateContent>
      </w:r>
      <w:r>
        <w:rPr>
          <w:noProof/>
          <w:position w:val="-3"/>
        </w:rPr>
        <w:t xml:space="preserve"> </w:t>
      </w:r>
      <w:r w:rsidRPr="00F40CA3">
        <w:rPr>
          <w:noProof/>
          <w:position w:val="-3"/>
        </w:rPr>
        <w:t xml:space="preserve">di impegnarsi a conferire, in caso di aggiudicazione, mandato collettivo speciale con rappresentanza al capogruppo ________________________ ai sensi dell'art. </w:t>
      </w:r>
      <w:r w:rsidR="0094126B">
        <w:rPr>
          <w:noProof/>
          <w:position w:val="-3"/>
        </w:rPr>
        <w:t>6</w:t>
      </w:r>
      <w:r w:rsidRPr="00F40CA3">
        <w:rPr>
          <w:noProof/>
          <w:position w:val="-3"/>
        </w:rPr>
        <w:t xml:space="preserve">8 del </w:t>
      </w:r>
      <w:r>
        <w:rPr>
          <w:noProof/>
          <w:position w:val="-3"/>
        </w:rPr>
        <w:t>d</w:t>
      </w:r>
      <w:r w:rsidRPr="00F40CA3">
        <w:rPr>
          <w:noProof/>
          <w:position w:val="-3"/>
        </w:rPr>
        <w:t xml:space="preserve">.lgs. </w:t>
      </w:r>
      <w:r w:rsidR="0094126B">
        <w:rPr>
          <w:noProof/>
          <w:position w:val="-3"/>
        </w:rPr>
        <w:t>36</w:t>
      </w:r>
      <w:r w:rsidRPr="00F40CA3">
        <w:rPr>
          <w:noProof/>
          <w:position w:val="-3"/>
        </w:rPr>
        <w:t>/20</w:t>
      </w:r>
      <w:r w:rsidR="0094126B">
        <w:rPr>
          <w:noProof/>
          <w:position w:val="-3"/>
        </w:rPr>
        <w:t>23</w:t>
      </w:r>
      <w:r w:rsidRPr="00F40CA3">
        <w:rPr>
          <w:noProof/>
          <w:position w:val="-3"/>
        </w:rPr>
        <w:t>;</w:t>
      </w:r>
    </w:p>
    <w:p w14:paraId="30D086C8" w14:textId="77777777" w:rsidR="00854359" w:rsidRDefault="00854359" w:rsidP="00854359">
      <w:pPr>
        <w:pStyle w:val="Corpotesto"/>
        <w:spacing w:before="1"/>
        <w:rPr>
          <w:rFonts w:ascii="Calibri" w:hAnsi="Calibri"/>
          <w:sz w:val="22"/>
        </w:rPr>
      </w:pPr>
    </w:p>
    <w:p w14:paraId="156A5AD9" w14:textId="77777777" w:rsidR="00854359" w:rsidRDefault="00854359" w:rsidP="00854359">
      <w:pPr>
        <w:pStyle w:val="Corpotesto"/>
        <w:spacing w:before="1"/>
        <w:rPr>
          <w:rFonts w:ascii="Calibri" w:hAnsi="Calibri"/>
          <w:sz w:val="22"/>
        </w:rPr>
      </w:pPr>
    </w:p>
    <w:p w14:paraId="57D7AF9C" w14:textId="77777777" w:rsidR="009A5394" w:rsidRPr="00D40D03" w:rsidRDefault="009A5394" w:rsidP="00854359">
      <w:pPr>
        <w:pStyle w:val="Corpotesto"/>
        <w:spacing w:before="1"/>
        <w:rPr>
          <w:rFonts w:ascii="Calibri" w:hAnsi="Calibri"/>
          <w:sz w:val="22"/>
        </w:rPr>
      </w:pPr>
    </w:p>
    <w:p w14:paraId="2C2BE477" w14:textId="77777777" w:rsidR="00854359" w:rsidRPr="00F40CA3" w:rsidRDefault="00854359" w:rsidP="00854359">
      <w:pPr>
        <w:pStyle w:val="Titolo1"/>
        <w:spacing w:before="43"/>
        <w:ind w:left="0" w:right="2076"/>
        <w:rPr>
          <w:rFonts w:ascii="Calibri" w:hAnsi="Calibri"/>
          <w:u w:val="thick"/>
        </w:rPr>
      </w:pPr>
      <w:r w:rsidRPr="00F40CA3">
        <w:rPr>
          <w:rFonts w:ascii="Calibri" w:hAnsi="Calibri"/>
          <w:u w:val="thick"/>
        </w:rPr>
        <w:t>A5 – (solo per componenti di consorzi ordinari non ancora costituiti)</w:t>
      </w:r>
    </w:p>
    <w:p w14:paraId="2AE87476" w14:textId="77777777" w:rsidR="00854359" w:rsidRPr="00D40D03" w:rsidRDefault="00854359" w:rsidP="00854359">
      <w:pPr>
        <w:pStyle w:val="Corpotesto"/>
        <w:rPr>
          <w:rFonts w:ascii="Calibri" w:hAnsi="Calibri"/>
          <w:sz w:val="22"/>
        </w:rPr>
      </w:pPr>
    </w:p>
    <w:p w14:paraId="32C8946E" w14:textId="77777777"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4B142998" wp14:editId="5F8C7CD7">
                <wp:extent cx="135890" cy="135890"/>
                <wp:effectExtent l="0" t="0" r="0" b="0"/>
                <wp:docPr id="93"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4" name="Rectangle 9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1430354" id="Group 94"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">
                <v:rect id="Rectangle 95"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" filled="f" strokecolor="#000006" strokeweight=".25397mm">
                  <v:path arrowok="t"/>
                </v:rect>
                <w10:anchorlock/>
              </v:group>
            </w:pict>
          </mc:Fallback>
        </mc:AlternateContent>
      </w:r>
      <w:r>
        <w:rPr>
          <w:noProof/>
          <w:position w:val="-3"/>
        </w:rPr>
        <w:t xml:space="preserve"> </w:t>
      </w:r>
      <w:r w:rsidRPr="00F40CA3">
        <w:rPr>
          <w:noProof/>
          <w:position w:val="-3"/>
        </w:rPr>
        <w:t>di impegnarsi a costituire, in caso di aggiudicazione, consorzio ordinario ex art. 2602 del codice civile;</w:t>
      </w:r>
    </w:p>
    <w:p w14:paraId="53F31754" w14:textId="77777777" w:rsidR="00854359" w:rsidRDefault="00854359" w:rsidP="00854359">
      <w:pPr>
        <w:pStyle w:val="Corpotesto"/>
        <w:spacing w:before="8"/>
        <w:rPr>
          <w:rFonts w:ascii="Calibri" w:hAnsi="Calibri"/>
          <w:sz w:val="22"/>
        </w:rPr>
      </w:pPr>
    </w:p>
    <w:p w14:paraId="439F8170" w14:textId="77777777" w:rsidR="00854359" w:rsidRDefault="00854359" w:rsidP="00854359">
      <w:pPr>
        <w:pStyle w:val="Corpotesto"/>
        <w:spacing w:before="8"/>
        <w:rPr>
          <w:rFonts w:ascii="Calibri" w:hAnsi="Calibri"/>
          <w:sz w:val="22"/>
        </w:rPr>
      </w:pPr>
    </w:p>
    <w:p w14:paraId="2142404B" w14:textId="77777777" w:rsidR="009A5394" w:rsidRPr="00D40D03" w:rsidRDefault="009A5394" w:rsidP="00854359">
      <w:pPr>
        <w:pStyle w:val="Corpotesto"/>
        <w:spacing w:before="8"/>
        <w:rPr>
          <w:rFonts w:ascii="Calibri" w:hAnsi="Calibri"/>
          <w:sz w:val="22"/>
        </w:rPr>
      </w:pPr>
    </w:p>
    <w:p w14:paraId="59358DE9" w14:textId="77777777" w:rsidR="00854359" w:rsidRPr="00F40CA3" w:rsidRDefault="00854359" w:rsidP="00854359">
      <w:pPr>
        <w:pStyle w:val="Titolo1"/>
        <w:spacing w:before="43"/>
        <w:ind w:left="0" w:right="-178"/>
        <w:rPr>
          <w:rFonts w:ascii="Calibri" w:hAnsi="Calibri"/>
          <w:u w:val="thick"/>
        </w:rPr>
      </w:pPr>
      <w:r w:rsidRPr="00F40CA3">
        <w:rPr>
          <w:rFonts w:ascii="Calibri" w:hAnsi="Calibri"/>
          <w:u w:val="thick"/>
        </w:rPr>
        <w:t>A6 – (solo per mandanti e mandatarie di RTI / consorzi ordinari / GEIE non ancora costituiti)</w:t>
      </w:r>
    </w:p>
    <w:p w14:paraId="769216E2" w14:textId="77777777" w:rsidR="00854359" w:rsidRPr="00D40D03" w:rsidRDefault="00854359" w:rsidP="00854359">
      <w:pPr>
        <w:pStyle w:val="Corpotesto"/>
        <w:rPr>
          <w:rFonts w:ascii="Calibri" w:hAnsi="Calibri"/>
          <w:sz w:val="22"/>
        </w:rPr>
      </w:pPr>
    </w:p>
    <w:p w14:paraId="5D84C3E0" w14:textId="77777777"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2B9E2F08" wp14:editId="6E7F0119">
                <wp:extent cx="135890" cy="135890"/>
                <wp:effectExtent l="0" t="0" r="0" b="0"/>
                <wp:docPr id="91"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2" name="Rectangle 9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C4375C6" id="Group 92"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">
                <v:rect id="Rectangle 93"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" filled="f" strokecolor="#000006" strokeweight=".25397mm">
                  <v:path arrowok="t"/>
                </v:rect>
                <w10:anchorlock/>
              </v:group>
            </w:pict>
          </mc:Fallback>
        </mc:AlternateContent>
      </w:r>
      <w:r>
        <w:rPr>
          <w:noProof/>
          <w:position w:val="-3"/>
        </w:rPr>
        <w:t xml:space="preserve"> </w:t>
      </w:r>
      <w:r w:rsidRPr="00F40CA3">
        <w:rPr>
          <w:noProof/>
          <w:position w:val="-3"/>
        </w:rPr>
        <w:t>di impegnarsi ad uniformarsi, in caso di aggiudicazione, alla disciplina vigente con riguardo ai RTI, ai consorzi ordinari o ai GEIE;</w:t>
      </w:r>
    </w:p>
    <w:p w14:paraId="495B583E" w14:textId="77777777" w:rsidR="00854359" w:rsidRDefault="00854359" w:rsidP="00854359">
      <w:pPr>
        <w:pStyle w:val="Corpotesto"/>
        <w:rPr>
          <w:rFonts w:ascii="Calibri" w:hAnsi="Calibri"/>
          <w:sz w:val="22"/>
        </w:rPr>
      </w:pPr>
    </w:p>
    <w:p w14:paraId="6D44C0E9" w14:textId="77777777" w:rsidR="00854359" w:rsidRDefault="00854359" w:rsidP="00854359">
      <w:pPr>
        <w:pStyle w:val="Corpotesto"/>
        <w:rPr>
          <w:rFonts w:ascii="Calibri" w:hAnsi="Calibri"/>
          <w:sz w:val="22"/>
        </w:rPr>
      </w:pPr>
    </w:p>
    <w:p w14:paraId="496B1C19" w14:textId="77777777" w:rsidR="009A5394" w:rsidRPr="00D40D03" w:rsidRDefault="009A5394" w:rsidP="00854359">
      <w:pPr>
        <w:pStyle w:val="Corpotesto"/>
        <w:rPr>
          <w:rFonts w:ascii="Calibri" w:hAnsi="Calibri"/>
          <w:sz w:val="22"/>
        </w:rPr>
      </w:pPr>
    </w:p>
    <w:p w14:paraId="01A99A4B" w14:textId="77777777" w:rsidR="00854359" w:rsidRPr="00F40CA3" w:rsidRDefault="00854359" w:rsidP="00854359">
      <w:pPr>
        <w:pStyle w:val="Titolo1"/>
        <w:spacing w:before="43"/>
        <w:ind w:left="0" w:right="-178"/>
        <w:rPr>
          <w:rFonts w:ascii="Calibri" w:hAnsi="Calibri"/>
          <w:u w:val="thick"/>
        </w:rPr>
      </w:pPr>
      <w:r w:rsidRPr="00F40CA3">
        <w:rPr>
          <w:rFonts w:ascii="Calibri" w:hAnsi="Calibri"/>
          <w:u w:val="thick"/>
        </w:rPr>
        <w:t>A7 – (solo per il concorrente, in caso di avvalimento)</w:t>
      </w:r>
    </w:p>
    <w:p w14:paraId="6290D53C" w14:textId="77777777" w:rsidR="00854359" w:rsidRPr="00D40D03" w:rsidRDefault="00854359" w:rsidP="00854359">
      <w:pPr>
        <w:pStyle w:val="Corpotesto"/>
        <w:rPr>
          <w:rFonts w:ascii="Calibri" w:hAnsi="Calibri"/>
          <w:sz w:val="22"/>
        </w:rPr>
      </w:pPr>
    </w:p>
    <w:p w14:paraId="69513C28" w14:textId="5802D254"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195A08F5" wp14:editId="2E164FA2">
                <wp:extent cx="135890" cy="135890"/>
                <wp:effectExtent l="0" t="0" r="0" b="0"/>
                <wp:docPr id="89"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64BA8D1"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" filled="f" strokecolor="#000006" strokeweight=".25397mm">
                  <v:path arrowok="t"/>
                </v:rect>
                <w10:anchorlock/>
              </v:group>
            </w:pict>
          </mc:Fallback>
        </mc:AlternateContent>
      </w:r>
      <w:r>
        <w:rPr>
          <w:noProof/>
          <w:position w:val="-3"/>
        </w:rPr>
        <w:t xml:space="preserve"> </w:t>
      </w:r>
      <w:r w:rsidRPr="00F40CA3">
        <w:rPr>
          <w:noProof/>
          <w:position w:val="-3"/>
        </w:rPr>
        <w:t xml:space="preserve">di allegare la documentazione prevista dall’art. </w:t>
      </w:r>
      <w:r w:rsidR="0094126B">
        <w:rPr>
          <w:noProof/>
          <w:position w:val="-3"/>
        </w:rPr>
        <w:t>104</w:t>
      </w:r>
      <w:r w:rsidRPr="00F40CA3">
        <w:rPr>
          <w:noProof/>
          <w:position w:val="-3"/>
        </w:rPr>
        <w:t xml:space="preserve"> del </w:t>
      </w:r>
      <w:r>
        <w:rPr>
          <w:noProof/>
          <w:position w:val="-3"/>
        </w:rPr>
        <w:t>d</w:t>
      </w:r>
      <w:r w:rsidRPr="00F40CA3">
        <w:rPr>
          <w:noProof/>
          <w:position w:val="-3"/>
        </w:rPr>
        <w:t xml:space="preserve">.Lgs. </w:t>
      </w:r>
      <w:r w:rsidR="0094126B">
        <w:rPr>
          <w:noProof/>
          <w:position w:val="-3"/>
        </w:rPr>
        <w:t>36</w:t>
      </w:r>
      <w:r w:rsidRPr="00F40CA3">
        <w:rPr>
          <w:noProof/>
          <w:position w:val="-3"/>
        </w:rPr>
        <w:t>/20</w:t>
      </w:r>
      <w:r w:rsidR="0094126B">
        <w:rPr>
          <w:noProof/>
          <w:position w:val="-3"/>
        </w:rPr>
        <w:t>23</w:t>
      </w:r>
      <w:r w:rsidRPr="00F40CA3">
        <w:rPr>
          <w:noProof/>
          <w:position w:val="-3"/>
        </w:rPr>
        <w:t xml:space="preserve"> e dalla documentazione di gara.</w:t>
      </w:r>
    </w:p>
    <w:p w14:paraId="2EAC98EE" w14:textId="77777777" w:rsidR="00854359" w:rsidRDefault="00854359" w:rsidP="00854359">
      <w:pPr>
        <w:pStyle w:val="Corpotesto"/>
        <w:spacing w:before="2"/>
        <w:rPr>
          <w:rFonts w:ascii="Calibri" w:hAnsi="Calibri"/>
          <w:sz w:val="22"/>
          <w:u w:val="thick"/>
        </w:rPr>
      </w:pPr>
    </w:p>
    <w:p w14:paraId="4150B10F" w14:textId="77777777" w:rsidR="00854359" w:rsidRDefault="00854359" w:rsidP="00AE419E">
      <w:pPr>
        <w:pStyle w:val="Corpotesto"/>
        <w:ind w:left="0" w:right="-37"/>
        <w:rPr>
          <w:rFonts w:asciiTheme="minorHAnsi" w:hAnsiTheme="minorHAnsi" w:cstheme="minorHAnsi"/>
          <w:sz w:val="22"/>
          <w:szCs w:val="22"/>
        </w:rPr>
      </w:pPr>
    </w:p>
    <w:p w14:paraId="05F9477A" w14:textId="77777777" w:rsidR="009A5394" w:rsidRDefault="009A5394" w:rsidP="00AE419E">
      <w:pPr>
        <w:pStyle w:val="Corpotesto"/>
        <w:ind w:left="0" w:right="-37"/>
        <w:rPr>
          <w:rFonts w:asciiTheme="minorHAnsi" w:hAnsiTheme="minorHAnsi" w:cstheme="minorHAnsi"/>
          <w:sz w:val="22"/>
          <w:szCs w:val="22"/>
        </w:rPr>
      </w:pPr>
    </w:p>
    <w:p w14:paraId="40962002" w14:textId="77777777" w:rsidR="009A5394" w:rsidRDefault="009A5394" w:rsidP="00AE419E">
      <w:pPr>
        <w:pStyle w:val="Corpotesto"/>
        <w:ind w:left="0" w:right="-37"/>
        <w:rPr>
          <w:rFonts w:asciiTheme="minorHAnsi" w:hAnsiTheme="minorHAnsi" w:cstheme="minorHAnsi"/>
          <w:sz w:val="22"/>
          <w:szCs w:val="22"/>
        </w:rPr>
      </w:pPr>
    </w:p>
    <w:p w14:paraId="39B5A9FE" w14:textId="77777777" w:rsidR="009A5394" w:rsidRPr="009A5394" w:rsidRDefault="009A5394" w:rsidP="00AE419E">
      <w:pPr>
        <w:pStyle w:val="Corpotesto"/>
        <w:ind w:left="0" w:right="-37"/>
        <w:rPr>
          <w:rFonts w:asciiTheme="minorHAnsi" w:hAnsiTheme="minorHAnsi" w:cstheme="minorHAnsi"/>
          <w:sz w:val="22"/>
          <w:szCs w:val="22"/>
        </w:rPr>
      </w:pPr>
    </w:p>
    <w:p w14:paraId="2FF6F4B3" w14:textId="094739D6" w:rsidR="009A5394" w:rsidRPr="009A5394" w:rsidRDefault="009A5394" w:rsidP="009A5394">
      <w:pPr>
        <w:spacing w:before="60" w:after="60" w:line="276" w:lineRule="auto"/>
        <w:ind w:left="0"/>
        <w:rPr>
          <w:rFonts w:asciiTheme="minorHAnsi" w:eastAsia="Calibri" w:hAnsiTheme="minorHAnsi" w:cstheme="minorHAnsi"/>
          <w:sz w:val="20"/>
          <w:szCs w:val="20"/>
        </w:rPr>
      </w:pPr>
      <w:r w:rsidRPr="009A5394">
        <w:rPr>
          <w:rFonts w:asciiTheme="minorHAnsi" w:eastAsia="Calibri" w:hAnsiTheme="minorHAnsi" w:cstheme="minorHAnsi"/>
          <w:sz w:val="20"/>
          <w:szCs w:val="20"/>
        </w:rPr>
        <w:t xml:space="preserve"> accetta, senza condizione o riserva alcuna, tutte le norme e disposizioni contenute nella lettera-invito e nella documentazione di progetto e, consapevole che, ai sensi dell’articolo 96 comma 14 del D. Lgs 36/2023, l’operatore ha l’obbligo di comunicare alla stazione appaltante anche la sussistenza dei fatti e dei provvedimenti che possono costituire causa di esclusione ai sensi degli articoli 94 e 95, ove non menzionati nel proprio fascicolo virtuale, ai sensi e per gli effetti del D.P.R. 445/2000, consapevole della responsabilità e delle conseguenze civili e penali previste in caso di rilascio di dichiarazioni mendaci e/o formazione di atti falsi e/o uso degli stessi;</w:t>
      </w:r>
    </w:p>
    <w:p w14:paraId="2E35BF74" w14:textId="77777777" w:rsidR="009A5394" w:rsidRPr="009A5394" w:rsidRDefault="009A5394" w:rsidP="009A5394">
      <w:pPr>
        <w:spacing w:before="60" w:after="60" w:line="276" w:lineRule="auto"/>
        <w:ind w:left="0"/>
        <w:rPr>
          <w:rFonts w:asciiTheme="minorHAnsi" w:hAnsiTheme="minorHAnsi" w:cstheme="minorHAnsi"/>
          <w:b/>
          <w:sz w:val="20"/>
          <w:szCs w:val="20"/>
        </w:rPr>
      </w:pPr>
    </w:p>
    <w:p w14:paraId="30163AFD" w14:textId="1D1BDAD8" w:rsidR="009A5394" w:rsidRPr="009A5394" w:rsidRDefault="009A5394" w:rsidP="009A5394">
      <w:pPr>
        <w:spacing w:after="200" w:line="276" w:lineRule="auto"/>
        <w:jc w:val="center"/>
        <w:rPr>
          <w:rFonts w:asciiTheme="minorHAnsi" w:hAnsiTheme="minorHAnsi" w:cstheme="minorHAnsi"/>
          <w:b/>
        </w:rPr>
      </w:pPr>
      <w:r w:rsidRPr="009A5394">
        <w:rPr>
          <w:rFonts w:asciiTheme="minorHAnsi" w:eastAsia="Times New Roman" w:hAnsiTheme="minorHAnsi" w:cstheme="minorHAnsi"/>
          <w:b/>
          <w:caps/>
        </w:rPr>
        <w:t xml:space="preserve">ad integrazione delle dichiarazioni rilasciate con il DGUE </w:t>
      </w:r>
      <w:r w:rsidRPr="009A5394">
        <w:rPr>
          <w:rFonts w:asciiTheme="minorHAnsi" w:hAnsiTheme="minorHAnsi" w:cstheme="minorHAnsi"/>
          <w:b/>
        </w:rPr>
        <w:t>DICHIARA QUANTO SEGUE</w:t>
      </w:r>
    </w:p>
    <w:p w14:paraId="0AE3CD7B" w14:textId="77777777" w:rsidR="00854359" w:rsidRDefault="00854359" w:rsidP="00AE419E">
      <w:pPr>
        <w:pStyle w:val="Corpotesto"/>
        <w:ind w:left="0" w:right="-37"/>
        <w:rPr>
          <w:rFonts w:asciiTheme="minorHAnsi" w:hAnsiTheme="minorHAnsi" w:cstheme="minorHAnsi"/>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4"/>
      </w:tblGrid>
      <w:tr w:rsidR="009A5394" w:rsidRPr="00C726E1" w14:paraId="765C4FEA" w14:textId="77777777" w:rsidTr="00752E6A">
        <w:tc>
          <w:tcPr>
            <w:tcW w:w="9842" w:type="dxa"/>
            <w:shd w:val="clear" w:color="auto" w:fill="auto"/>
          </w:tcPr>
          <w:p w14:paraId="6DD74418" w14:textId="28B69460" w:rsidR="009A5394" w:rsidRPr="00C726E1" w:rsidRDefault="009A5394" w:rsidP="00752E6A">
            <w:pPr>
              <w:tabs>
                <w:tab w:val="left" w:pos="1068"/>
              </w:tabs>
              <w:jc w:val="center"/>
              <w:rPr>
                <w:rFonts w:asciiTheme="minorHAnsi" w:hAnsiTheme="minorHAnsi"/>
                <w:b/>
              </w:rPr>
            </w:pPr>
            <w:r>
              <w:rPr>
                <w:rFonts w:asciiTheme="minorHAnsi" w:hAnsiTheme="minorHAnsi"/>
                <w:b/>
              </w:rPr>
              <w:t>B</w:t>
            </w:r>
            <w:r w:rsidRPr="00C726E1">
              <w:rPr>
                <w:rFonts w:asciiTheme="minorHAnsi" w:hAnsiTheme="minorHAnsi"/>
                <w:b/>
              </w:rPr>
              <w:t>. REQUISITI DI IDONEITÀ PROFESSIONALE E PERSONE FISICHE AVENTI CAPACITA’ NELL’AMBITO DELLA ORGANIZZAZIONE DELL’OPERATORE ECONOMICO</w:t>
            </w:r>
          </w:p>
        </w:tc>
      </w:tr>
    </w:tbl>
    <w:p w14:paraId="4E72C64F" w14:textId="757A3C1D" w:rsidR="009A5394" w:rsidRPr="00C726E1" w:rsidRDefault="009A5394" w:rsidP="009A5394">
      <w:pPr>
        <w:tabs>
          <w:tab w:val="left" w:pos="1068"/>
        </w:tabs>
        <w:spacing w:before="120" w:after="120"/>
        <w:ind w:left="284" w:hanging="284"/>
        <w:jc w:val="center"/>
        <w:rPr>
          <w:rFonts w:asciiTheme="minorHAnsi" w:hAnsiTheme="minorHAnsi"/>
        </w:rPr>
      </w:pPr>
    </w:p>
    <w:p w14:paraId="242E99BF" w14:textId="600F410F" w:rsidR="009A5394" w:rsidRPr="00C726E1" w:rsidRDefault="009A5394" w:rsidP="009A5394">
      <w:pPr>
        <w:rPr>
          <w:rFonts w:asciiTheme="minorHAnsi" w:hAnsiTheme="minorHAnsi"/>
          <w:spacing w:val="-4"/>
        </w:rPr>
      </w:pPr>
      <w:r>
        <w:rPr>
          <w:noProof/>
          <w:position w:val="-3"/>
        </w:rPr>
        <mc:AlternateContent>
          <mc:Choice Requires="wpg">
            <w:drawing>
              <wp:inline distT="0" distB="0" distL="0" distR="0" wp14:anchorId="44723BE0" wp14:editId="6D6FE4C7">
                <wp:extent cx="135890" cy="135890"/>
                <wp:effectExtent l="0" t="0" r="0" b="0"/>
                <wp:docPr id="1084458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8259148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D111D3A"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FB9IQN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w:t>
      </w:r>
      <w:r w:rsidRPr="00C726E1">
        <w:rPr>
          <w:rFonts w:asciiTheme="minorHAnsi" w:hAnsiTheme="minorHAnsi"/>
        </w:rPr>
        <w:t xml:space="preserve">di essere </w:t>
      </w:r>
      <w:r w:rsidRPr="00C726E1">
        <w:rPr>
          <w:rFonts w:asciiTheme="minorHAnsi" w:hAnsiTheme="minorHAnsi"/>
          <w:b/>
        </w:rPr>
        <w:t>iscritto alla</w:t>
      </w:r>
      <w:r w:rsidRPr="00C726E1">
        <w:rPr>
          <w:rFonts w:asciiTheme="minorHAnsi" w:hAnsiTheme="minorHAnsi"/>
          <w:b/>
          <w:spacing w:val="-4"/>
        </w:rPr>
        <w:t xml:space="preserve"> Camera di Commercio, Industria, Artigianato e Agricoltura</w:t>
      </w:r>
      <w:r w:rsidRPr="00C726E1">
        <w:rPr>
          <w:rFonts w:asciiTheme="minorHAnsi" w:hAnsiTheme="minorHAnsi"/>
          <w:spacing w:val="-4"/>
        </w:rPr>
        <w:t xml:space="preserve"> con i seguenti dati:</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95"/>
        <w:gridCol w:w="1853"/>
        <w:gridCol w:w="2681"/>
        <w:gridCol w:w="2125"/>
        <w:gridCol w:w="2071"/>
      </w:tblGrid>
      <w:tr w:rsidR="009A5394" w:rsidRPr="00C726E1" w14:paraId="4B2D58C0" w14:textId="77777777" w:rsidTr="00752E6A">
        <w:tc>
          <w:tcPr>
            <w:tcW w:w="2948" w:type="dxa"/>
            <w:gridSpan w:val="2"/>
            <w:tcBorders>
              <w:top w:val="nil"/>
              <w:left w:val="nil"/>
              <w:bottom w:val="nil"/>
              <w:right w:val="nil"/>
            </w:tcBorders>
            <w:hideMark/>
          </w:tcPr>
          <w:p w14:paraId="2ACCEE15" w14:textId="77777777" w:rsidR="009A5394" w:rsidRPr="00C726E1" w:rsidRDefault="009A5394" w:rsidP="00752E6A">
            <w:pPr>
              <w:spacing w:before="60" w:after="60"/>
              <w:rPr>
                <w:rFonts w:asciiTheme="minorHAnsi" w:hAnsiTheme="minorHAnsi"/>
              </w:rPr>
            </w:pPr>
            <w:r w:rsidRPr="00C726E1">
              <w:rPr>
                <w:rFonts w:asciiTheme="minorHAnsi" w:hAnsiTheme="minorHAnsi"/>
              </w:rPr>
              <w:t>provincia di iscrizione:</w:t>
            </w:r>
          </w:p>
        </w:tc>
        <w:tc>
          <w:tcPr>
            <w:tcW w:w="2681" w:type="dxa"/>
            <w:tcBorders>
              <w:top w:val="nil"/>
              <w:left w:val="nil"/>
              <w:bottom w:val="dotted" w:sz="4" w:space="0" w:color="auto"/>
              <w:right w:val="nil"/>
            </w:tcBorders>
          </w:tcPr>
          <w:p w14:paraId="12D6703A" w14:textId="77777777" w:rsidR="009A5394" w:rsidRPr="00C726E1" w:rsidRDefault="009A5394" w:rsidP="00752E6A">
            <w:pPr>
              <w:spacing w:before="60" w:after="60"/>
              <w:rPr>
                <w:rFonts w:asciiTheme="minorHAnsi" w:hAnsiTheme="minorHAnsi"/>
              </w:rPr>
            </w:pPr>
          </w:p>
        </w:tc>
        <w:tc>
          <w:tcPr>
            <w:tcW w:w="2125" w:type="dxa"/>
            <w:tcBorders>
              <w:top w:val="nil"/>
              <w:left w:val="nil"/>
              <w:bottom w:val="nil"/>
              <w:right w:val="nil"/>
            </w:tcBorders>
            <w:hideMark/>
          </w:tcPr>
          <w:p w14:paraId="479C1751" w14:textId="77777777" w:rsidR="009A5394" w:rsidRPr="00C726E1" w:rsidRDefault="009A5394" w:rsidP="00752E6A">
            <w:pPr>
              <w:spacing w:before="60" w:after="60"/>
              <w:rPr>
                <w:rFonts w:asciiTheme="minorHAnsi" w:hAnsiTheme="minorHAnsi"/>
              </w:rPr>
            </w:pPr>
            <w:r w:rsidRPr="00C726E1">
              <w:rPr>
                <w:rFonts w:asciiTheme="minorHAnsi" w:hAnsiTheme="minorHAnsi"/>
              </w:rPr>
              <w:t>numero di iscrizione:</w:t>
            </w:r>
          </w:p>
        </w:tc>
        <w:tc>
          <w:tcPr>
            <w:tcW w:w="2071" w:type="dxa"/>
            <w:tcBorders>
              <w:top w:val="nil"/>
              <w:left w:val="nil"/>
              <w:bottom w:val="dotted" w:sz="4" w:space="0" w:color="auto"/>
              <w:right w:val="nil"/>
            </w:tcBorders>
            <w:vAlign w:val="bottom"/>
          </w:tcPr>
          <w:p w14:paraId="4A376BBF" w14:textId="77777777" w:rsidR="009A5394" w:rsidRPr="00C726E1" w:rsidRDefault="009A5394" w:rsidP="00752E6A">
            <w:pPr>
              <w:spacing w:before="60" w:after="60"/>
              <w:rPr>
                <w:rFonts w:asciiTheme="minorHAnsi" w:hAnsiTheme="minorHAnsi"/>
              </w:rPr>
            </w:pPr>
          </w:p>
        </w:tc>
      </w:tr>
      <w:tr w:rsidR="009A5394" w:rsidRPr="00C726E1" w14:paraId="6F590F0B" w14:textId="77777777" w:rsidTr="00752E6A">
        <w:tc>
          <w:tcPr>
            <w:tcW w:w="1095" w:type="dxa"/>
            <w:tcBorders>
              <w:top w:val="nil"/>
              <w:left w:val="nil"/>
              <w:bottom w:val="nil"/>
              <w:right w:val="nil"/>
            </w:tcBorders>
            <w:hideMark/>
          </w:tcPr>
          <w:p w14:paraId="25B299D7" w14:textId="77777777" w:rsidR="009A5394" w:rsidRPr="00C726E1" w:rsidRDefault="009A5394" w:rsidP="00752E6A">
            <w:pPr>
              <w:spacing w:before="60" w:after="60"/>
              <w:rPr>
                <w:rFonts w:asciiTheme="minorHAnsi" w:hAnsiTheme="minorHAnsi"/>
              </w:rPr>
            </w:pPr>
            <w:r w:rsidRPr="00C726E1">
              <w:rPr>
                <w:rFonts w:asciiTheme="minorHAnsi" w:hAnsiTheme="minorHAnsi"/>
              </w:rPr>
              <w:t>attività:</w:t>
            </w:r>
          </w:p>
        </w:tc>
        <w:tc>
          <w:tcPr>
            <w:tcW w:w="4534" w:type="dxa"/>
            <w:gridSpan w:val="2"/>
            <w:tcBorders>
              <w:top w:val="dotted" w:sz="4" w:space="0" w:color="auto"/>
              <w:left w:val="nil"/>
              <w:bottom w:val="dotted" w:sz="4" w:space="0" w:color="auto"/>
              <w:right w:val="nil"/>
            </w:tcBorders>
          </w:tcPr>
          <w:p w14:paraId="4FC489A6" w14:textId="77777777" w:rsidR="009A5394" w:rsidRPr="00C726E1" w:rsidRDefault="009A5394" w:rsidP="00752E6A">
            <w:pPr>
              <w:spacing w:before="60" w:after="60"/>
              <w:rPr>
                <w:rFonts w:asciiTheme="minorHAnsi" w:hAnsiTheme="minorHAnsi"/>
              </w:rPr>
            </w:pPr>
          </w:p>
        </w:tc>
        <w:tc>
          <w:tcPr>
            <w:tcW w:w="2125" w:type="dxa"/>
            <w:tcBorders>
              <w:top w:val="nil"/>
              <w:left w:val="nil"/>
              <w:bottom w:val="nil"/>
              <w:right w:val="nil"/>
            </w:tcBorders>
            <w:hideMark/>
          </w:tcPr>
          <w:p w14:paraId="41E17627" w14:textId="77777777" w:rsidR="009A5394" w:rsidRPr="00C726E1" w:rsidRDefault="009A5394" w:rsidP="00752E6A">
            <w:pPr>
              <w:spacing w:before="60" w:after="60"/>
              <w:rPr>
                <w:rFonts w:asciiTheme="minorHAnsi" w:hAnsiTheme="minorHAnsi"/>
              </w:rPr>
            </w:pPr>
            <w:r w:rsidRPr="00C726E1">
              <w:rPr>
                <w:rFonts w:asciiTheme="minorHAnsi" w:hAnsiTheme="minorHAnsi"/>
              </w:rPr>
              <w:t>codice:</w:t>
            </w:r>
          </w:p>
        </w:tc>
        <w:tc>
          <w:tcPr>
            <w:tcW w:w="2071" w:type="dxa"/>
            <w:tcBorders>
              <w:top w:val="dotted" w:sz="4" w:space="0" w:color="auto"/>
              <w:left w:val="nil"/>
              <w:bottom w:val="dotted" w:sz="4" w:space="0" w:color="auto"/>
              <w:right w:val="nil"/>
            </w:tcBorders>
          </w:tcPr>
          <w:p w14:paraId="017E8FA3" w14:textId="77777777" w:rsidR="009A5394" w:rsidRPr="00C726E1" w:rsidRDefault="009A5394" w:rsidP="00752E6A">
            <w:pPr>
              <w:spacing w:before="60" w:after="60"/>
              <w:rPr>
                <w:rFonts w:asciiTheme="minorHAnsi" w:hAnsiTheme="minorHAnsi"/>
              </w:rPr>
            </w:pPr>
          </w:p>
        </w:tc>
      </w:tr>
    </w:tbl>
    <w:p w14:paraId="46A306FE" w14:textId="77777777" w:rsidR="009A5394" w:rsidRPr="00C726E1" w:rsidRDefault="009A5394" w:rsidP="009A5394">
      <w:pPr>
        <w:ind w:left="284" w:hanging="284"/>
        <w:rPr>
          <w:rFonts w:asciiTheme="minorHAnsi" w:hAnsiTheme="minorHAnsi"/>
          <w:b/>
          <w:i/>
          <w:color w:val="FF0000"/>
        </w:rPr>
      </w:pPr>
    </w:p>
    <w:p w14:paraId="77501629" w14:textId="2C2C3817" w:rsidR="009A5394" w:rsidRPr="00C726E1" w:rsidRDefault="009A5394" w:rsidP="00E2418D">
      <w:pPr>
        <w:ind w:left="284" w:hanging="284"/>
        <w:jc w:val="left"/>
        <w:rPr>
          <w:rFonts w:asciiTheme="minorHAnsi" w:hAnsiTheme="minorHAnsi"/>
          <w:b/>
          <w:i/>
          <w:color w:val="FF0000"/>
        </w:rPr>
      </w:pPr>
      <w:r>
        <w:rPr>
          <w:noProof/>
          <w:position w:val="-3"/>
        </w:rPr>
        <mc:AlternateContent>
          <mc:Choice Requires="wpg">
            <w:drawing>
              <wp:inline distT="0" distB="0" distL="0" distR="0" wp14:anchorId="5C047DC2" wp14:editId="33596F8B">
                <wp:extent cx="135890" cy="135890"/>
                <wp:effectExtent l="0" t="0" r="0" b="0"/>
                <wp:docPr id="52232345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9154910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4CA3375"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OS5uQx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b/>
          <w:i/>
        </w:rPr>
        <w:t xml:space="preserve"> </w:t>
      </w:r>
      <w:r w:rsidR="00E2418D" w:rsidRPr="00E2418D">
        <w:rPr>
          <w:rFonts w:asciiTheme="minorHAnsi" w:hAnsiTheme="minorHAnsi"/>
          <w:bCs/>
          <w:i/>
        </w:rPr>
        <w:t>d</w:t>
      </w:r>
      <w:r w:rsidRPr="00E2418D">
        <w:rPr>
          <w:rFonts w:asciiTheme="minorHAnsi" w:hAnsiTheme="minorHAnsi"/>
          <w:bCs/>
          <w:i/>
        </w:rPr>
        <w:t xml:space="preserve">i essere abilitato all’esecuzione dei lavori in </w:t>
      </w:r>
      <w:r w:rsidRPr="00E2418D">
        <w:rPr>
          <w:rFonts w:asciiTheme="minorHAnsi" w:hAnsiTheme="minorHAnsi" w:cstheme="minorHAnsi"/>
          <w:bCs/>
          <w:i/>
        </w:rPr>
        <w:t>appalto</w:t>
      </w:r>
      <w:r w:rsidR="00E2418D" w:rsidRPr="00E2418D">
        <w:rPr>
          <w:rFonts w:asciiTheme="minorHAnsi" w:hAnsiTheme="minorHAnsi" w:cstheme="minorHAnsi"/>
          <w:bCs/>
        </w:rPr>
        <w:t xml:space="preserve"> </w:t>
      </w:r>
      <w:r w:rsidR="00E2418D" w:rsidRPr="00E2418D">
        <w:rPr>
          <w:rFonts w:asciiTheme="minorHAnsi" w:hAnsiTheme="minorHAnsi" w:cstheme="minorHAnsi"/>
          <w:bCs/>
        </w:rPr>
        <w:t xml:space="preserve">ai sensi del </w:t>
      </w:r>
      <w:r w:rsidR="00E2418D" w:rsidRPr="00E2418D">
        <w:rPr>
          <w:rFonts w:asciiTheme="minorHAnsi" w:hAnsiTheme="minorHAnsi" w:cstheme="minorHAnsi"/>
          <w:b/>
        </w:rPr>
        <w:t>D.M. 22.01.2008 n.37</w:t>
      </w:r>
      <w:r w:rsidRPr="00E2418D">
        <w:rPr>
          <w:rFonts w:asciiTheme="minorHAnsi" w:hAnsiTheme="minorHAnsi" w:cstheme="minorHAnsi"/>
          <w:bCs/>
          <w:i/>
        </w:rPr>
        <w:t xml:space="preserve"> </w:t>
      </w:r>
      <w:r w:rsidRPr="00E2418D">
        <w:rPr>
          <w:rFonts w:asciiTheme="minorHAnsi" w:hAnsiTheme="minorHAnsi"/>
          <w:bCs/>
          <w:i/>
        </w:rPr>
        <w:t>in quanto l’impresa è iscritta nel registro delle imprese della Camera di Commercio di-.............................  per lavori …………….</w:t>
      </w:r>
    </w:p>
    <w:p w14:paraId="566F2592" w14:textId="77777777" w:rsidR="009A5394" w:rsidRPr="00C726E1" w:rsidRDefault="009A5394" w:rsidP="009A5394">
      <w:pPr>
        <w:ind w:left="284" w:hanging="284"/>
        <w:rPr>
          <w:rFonts w:asciiTheme="minorHAnsi" w:hAnsiTheme="minorHAnsi"/>
          <w:b/>
          <w:i/>
          <w:color w:val="FF0000"/>
        </w:rPr>
      </w:pPr>
    </w:p>
    <w:p w14:paraId="0101237E" w14:textId="77777777" w:rsidR="009A5394" w:rsidRPr="00C726E1" w:rsidRDefault="009A5394" w:rsidP="009A5394">
      <w:pPr>
        <w:ind w:left="284" w:hanging="284"/>
        <w:rPr>
          <w:rFonts w:asciiTheme="minorHAnsi" w:hAnsiTheme="minorHAnsi"/>
          <w:b/>
          <w:i/>
        </w:rPr>
      </w:pPr>
      <w:r w:rsidRPr="00C726E1">
        <w:rPr>
          <w:rFonts w:asciiTheme="minorHAnsi" w:hAnsiTheme="minorHAnsi"/>
          <w:b/>
          <w:i/>
        </w:rPr>
        <w:t>(</w:t>
      </w:r>
      <w:r w:rsidRPr="00C726E1">
        <w:rPr>
          <w:rFonts w:asciiTheme="minorHAnsi" w:hAnsiTheme="minorHAnsi"/>
          <w:b/>
          <w:i/>
          <w:caps/>
        </w:rPr>
        <w:t>per le IMPRESE individuali-indicare i soggetti sotto elencati</w:t>
      </w:r>
      <w:r w:rsidRPr="00C726E1">
        <w:rPr>
          <w:rFonts w:asciiTheme="minorHAnsi" w:hAnsiTheme="minorHAnsi"/>
          <w:b/>
          <w:i/>
        </w:rPr>
        <w:t>)</w:t>
      </w:r>
    </w:p>
    <w:tbl>
      <w:tblPr>
        <w:tblW w:w="99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
        <w:gridCol w:w="2950"/>
        <w:gridCol w:w="842"/>
        <w:gridCol w:w="1837"/>
        <w:gridCol w:w="1420"/>
        <w:gridCol w:w="147"/>
        <w:gridCol w:w="558"/>
        <w:gridCol w:w="2088"/>
        <w:gridCol w:w="47"/>
      </w:tblGrid>
      <w:tr w:rsidR="009A5394" w:rsidRPr="00C726E1" w14:paraId="0E129912" w14:textId="77777777" w:rsidTr="00752E6A">
        <w:tc>
          <w:tcPr>
            <w:tcW w:w="2984" w:type="dxa"/>
            <w:gridSpan w:val="2"/>
            <w:tcBorders>
              <w:top w:val="nil"/>
              <w:left w:val="nil"/>
              <w:bottom w:val="nil"/>
              <w:right w:val="nil"/>
            </w:tcBorders>
            <w:hideMark/>
          </w:tcPr>
          <w:p w14:paraId="23BB36E6" w14:textId="77777777" w:rsidR="009A5394" w:rsidRPr="00C726E1" w:rsidRDefault="009A5394" w:rsidP="00752E6A">
            <w:pPr>
              <w:autoSpaceDN w:val="0"/>
              <w:spacing w:before="60" w:after="60"/>
              <w:ind w:left="110"/>
              <w:rPr>
                <w:rFonts w:asciiTheme="minorHAnsi" w:hAnsiTheme="minorHAnsi"/>
              </w:rPr>
            </w:pPr>
            <w:r w:rsidRPr="00C726E1">
              <w:rPr>
                <w:rFonts w:asciiTheme="minorHAnsi" w:hAnsiTheme="minorHAnsi"/>
                <w:lang w:val="en-US"/>
              </w:rPr>
              <w:t xml:space="preserve">forma </w:t>
            </w:r>
            <w:r w:rsidRPr="00C726E1">
              <w:rPr>
                <w:rFonts w:asciiTheme="minorHAnsi" w:hAnsiTheme="minorHAnsi"/>
              </w:rPr>
              <w:t>giuridica</w:t>
            </w:r>
            <w:r w:rsidRPr="00C726E1">
              <w:rPr>
                <w:rFonts w:asciiTheme="minorHAnsi" w:hAnsiTheme="minorHAnsi"/>
                <w:lang w:val="en-US"/>
              </w:rPr>
              <w:t xml:space="preserve"> </w:t>
            </w:r>
            <w:r w:rsidRPr="00C726E1">
              <w:rPr>
                <w:rFonts w:asciiTheme="minorHAnsi" w:hAnsiTheme="minorHAnsi"/>
              </w:rPr>
              <w:t>impresa:</w:t>
            </w:r>
          </w:p>
        </w:tc>
        <w:tc>
          <w:tcPr>
            <w:tcW w:w="2679" w:type="dxa"/>
            <w:gridSpan w:val="2"/>
            <w:tcBorders>
              <w:top w:val="nil"/>
              <w:left w:val="nil"/>
              <w:bottom w:val="dotted" w:sz="4" w:space="0" w:color="auto"/>
              <w:right w:val="nil"/>
            </w:tcBorders>
            <w:hideMark/>
          </w:tcPr>
          <w:p w14:paraId="6035C9C7" w14:textId="77777777" w:rsidR="009A5394" w:rsidRPr="00C726E1" w:rsidRDefault="009A5394" w:rsidP="00752E6A">
            <w:pPr>
              <w:spacing w:before="60" w:after="60"/>
              <w:rPr>
                <w:rFonts w:asciiTheme="minorHAnsi" w:hAnsiTheme="minorHAnsi"/>
              </w:rPr>
            </w:pPr>
            <w:r w:rsidRPr="00C726E1">
              <w:rPr>
                <w:rFonts w:asciiTheme="minorHAnsi" w:hAnsiTheme="minorHAnsi"/>
              </w:rPr>
              <w:t>ditta individuale</w:t>
            </w:r>
          </w:p>
        </w:tc>
        <w:tc>
          <w:tcPr>
            <w:tcW w:w="2125" w:type="dxa"/>
            <w:gridSpan w:val="3"/>
            <w:tcBorders>
              <w:top w:val="nil"/>
              <w:left w:val="nil"/>
              <w:bottom w:val="nil"/>
              <w:right w:val="nil"/>
            </w:tcBorders>
            <w:hideMark/>
          </w:tcPr>
          <w:p w14:paraId="0A8AD3CA" w14:textId="77777777" w:rsidR="009A5394" w:rsidRPr="00C726E1" w:rsidRDefault="009A5394" w:rsidP="00752E6A">
            <w:pPr>
              <w:spacing w:before="60" w:after="60"/>
              <w:ind w:left="110"/>
              <w:rPr>
                <w:rFonts w:asciiTheme="minorHAnsi" w:hAnsiTheme="minorHAnsi"/>
              </w:rPr>
            </w:pPr>
            <w:r w:rsidRPr="00C726E1">
              <w:rPr>
                <w:rFonts w:asciiTheme="minorHAnsi" w:hAnsiTheme="minorHAnsi"/>
              </w:rPr>
              <w:t>anno di iscrizione:</w:t>
            </w:r>
          </w:p>
        </w:tc>
        <w:tc>
          <w:tcPr>
            <w:tcW w:w="2135" w:type="dxa"/>
            <w:gridSpan w:val="2"/>
            <w:tcBorders>
              <w:top w:val="nil"/>
              <w:left w:val="nil"/>
              <w:bottom w:val="dotted" w:sz="4" w:space="0" w:color="auto"/>
              <w:right w:val="nil"/>
            </w:tcBorders>
            <w:vAlign w:val="bottom"/>
          </w:tcPr>
          <w:p w14:paraId="0AEBAB2D" w14:textId="77777777" w:rsidR="009A5394" w:rsidRPr="00C726E1" w:rsidRDefault="009A5394" w:rsidP="00752E6A">
            <w:pPr>
              <w:spacing w:before="60" w:after="60"/>
              <w:rPr>
                <w:rFonts w:asciiTheme="minorHAnsi" w:hAnsiTheme="minorHAnsi"/>
              </w:rPr>
            </w:pPr>
          </w:p>
        </w:tc>
      </w:tr>
      <w:tr w:rsidR="009A5394" w:rsidRPr="00C726E1" w14:paraId="3AC0DA6C" w14:textId="77777777" w:rsidTr="00752E6A">
        <w:trPr>
          <w:cantSplit/>
        </w:trPr>
        <w:tc>
          <w:tcPr>
            <w:tcW w:w="9923" w:type="dxa"/>
            <w:gridSpan w:val="9"/>
            <w:tcBorders>
              <w:top w:val="nil"/>
              <w:left w:val="nil"/>
              <w:bottom w:val="single" w:sz="4" w:space="0" w:color="auto"/>
              <w:right w:val="nil"/>
            </w:tcBorders>
            <w:hideMark/>
          </w:tcPr>
          <w:p w14:paraId="7A86F218" w14:textId="77777777" w:rsidR="009A5394" w:rsidRPr="00C726E1" w:rsidRDefault="009A5394" w:rsidP="009A5394">
            <w:pPr>
              <w:widowControl w:val="0"/>
              <w:numPr>
                <w:ilvl w:val="0"/>
                <w:numId w:val="22"/>
              </w:numPr>
              <w:spacing w:after="200" w:line="276" w:lineRule="auto"/>
              <w:ind w:left="357" w:right="0" w:hanging="357"/>
              <w:jc w:val="left"/>
              <w:rPr>
                <w:rFonts w:asciiTheme="minorHAnsi" w:hAnsiTheme="minorHAnsi"/>
              </w:rPr>
            </w:pPr>
            <w:r w:rsidRPr="00C726E1">
              <w:rPr>
                <w:rFonts w:asciiTheme="minorHAnsi" w:hAnsiTheme="minorHAnsi"/>
              </w:rPr>
              <w:t>il titolare</w:t>
            </w:r>
          </w:p>
          <w:p w14:paraId="26028984" w14:textId="77777777" w:rsidR="009A5394" w:rsidRPr="00C726E1" w:rsidRDefault="009A5394" w:rsidP="009A5394">
            <w:pPr>
              <w:widowControl w:val="0"/>
              <w:numPr>
                <w:ilvl w:val="0"/>
                <w:numId w:val="22"/>
              </w:numPr>
              <w:spacing w:after="200" w:line="276" w:lineRule="auto"/>
              <w:ind w:left="357" w:right="0" w:hanging="357"/>
              <w:jc w:val="left"/>
              <w:rPr>
                <w:rFonts w:asciiTheme="minorHAnsi" w:hAnsiTheme="minorHAnsi"/>
              </w:rPr>
            </w:pPr>
            <w:r w:rsidRPr="00C726E1">
              <w:rPr>
                <w:rFonts w:asciiTheme="minorHAnsi" w:hAnsiTheme="minorHAnsi"/>
              </w:rPr>
              <w:t>il direttore tecnico</w:t>
            </w:r>
          </w:p>
          <w:p w14:paraId="4A625E1A" w14:textId="77777777" w:rsidR="009A5394" w:rsidRPr="00C726E1" w:rsidRDefault="009A5394" w:rsidP="00752E6A">
            <w:pPr>
              <w:rPr>
                <w:rFonts w:asciiTheme="minorHAnsi" w:hAnsiTheme="minorHAnsi"/>
                <w:b/>
              </w:rPr>
            </w:pPr>
            <w:r w:rsidRPr="00C726E1">
              <w:rPr>
                <w:rFonts w:asciiTheme="minorHAnsi" w:hAnsiTheme="minorHAnsi"/>
                <w:b/>
              </w:rPr>
              <w:t>sono così indicati:</w:t>
            </w:r>
          </w:p>
        </w:tc>
      </w:tr>
      <w:tr w:rsidR="009A5394" w:rsidRPr="00C726E1" w14:paraId="1895E1CB" w14:textId="77777777" w:rsidTr="00752E6A">
        <w:trPr>
          <w:trHeight w:val="493"/>
        </w:trPr>
        <w:tc>
          <w:tcPr>
            <w:tcW w:w="3826" w:type="dxa"/>
            <w:gridSpan w:val="3"/>
            <w:tcBorders>
              <w:top w:val="single" w:sz="4" w:space="0" w:color="auto"/>
              <w:left w:val="single" w:sz="4" w:space="0" w:color="auto"/>
              <w:bottom w:val="dotted" w:sz="4" w:space="0" w:color="auto"/>
              <w:right w:val="dotted" w:sz="4" w:space="0" w:color="auto"/>
            </w:tcBorders>
            <w:vAlign w:val="center"/>
            <w:hideMark/>
          </w:tcPr>
          <w:p w14:paraId="138825F2" w14:textId="77777777" w:rsidR="009A5394" w:rsidRPr="00C726E1" w:rsidRDefault="009A5394" w:rsidP="00752E6A">
            <w:pPr>
              <w:jc w:val="center"/>
              <w:rPr>
                <w:rFonts w:asciiTheme="minorHAnsi" w:hAnsiTheme="minorHAnsi"/>
                <w:i/>
                <w:iCs/>
              </w:rPr>
            </w:pPr>
            <w:r w:rsidRPr="00C726E1">
              <w:rPr>
                <w:rFonts w:asciiTheme="minorHAnsi" w:hAnsiTheme="minorHAnsi"/>
                <w:i/>
                <w:iCs/>
              </w:rPr>
              <w:t>Cognome e nome</w:t>
            </w:r>
          </w:p>
        </w:tc>
        <w:tc>
          <w:tcPr>
            <w:tcW w:w="3257" w:type="dxa"/>
            <w:gridSpan w:val="2"/>
            <w:tcBorders>
              <w:top w:val="single" w:sz="4" w:space="0" w:color="auto"/>
              <w:left w:val="dotted" w:sz="4" w:space="0" w:color="auto"/>
              <w:bottom w:val="single" w:sz="4" w:space="0" w:color="auto"/>
              <w:right w:val="dotted" w:sz="4" w:space="0" w:color="auto"/>
            </w:tcBorders>
            <w:vAlign w:val="center"/>
          </w:tcPr>
          <w:p w14:paraId="69247E0B" w14:textId="77777777" w:rsidR="009A5394" w:rsidRPr="00C726E1" w:rsidRDefault="009A5394" w:rsidP="00752E6A">
            <w:pPr>
              <w:jc w:val="center"/>
              <w:rPr>
                <w:rFonts w:asciiTheme="minorHAnsi" w:hAnsiTheme="minorHAnsi"/>
                <w:i/>
                <w:iCs/>
              </w:rPr>
            </w:pPr>
            <w:r w:rsidRPr="00C726E1">
              <w:rPr>
                <w:rFonts w:asciiTheme="minorHAnsi" w:hAnsiTheme="minorHAnsi"/>
                <w:i/>
                <w:iCs/>
              </w:rPr>
              <w:t>codice fiscale</w:t>
            </w:r>
          </w:p>
        </w:tc>
        <w:tc>
          <w:tcPr>
            <w:tcW w:w="2840" w:type="dxa"/>
            <w:gridSpan w:val="4"/>
            <w:tcBorders>
              <w:top w:val="single" w:sz="4" w:space="0" w:color="auto"/>
              <w:left w:val="dotted" w:sz="4" w:space="0" w:color="auto"/>
              <w:bottom w:val="single" w:sz="4" w:space="0" w:color="auto"/>
              <w:right w:val="single" w:sz="4" w:space="0" w:color="auto"/>
            </w:tcBorders>
            <w:vAlign w:val="center"/>
            <w:hideMark/>
          </w:tcPr>
          <w:p w14:paraId="380450A0" w14:textId="77777777" w:rsidR="009A5394" w:rsidRPr="00C726E1" w:rsidRDefault="009A5394" w:rsidP="00752E6A">
            <w:pPr>
              <w:jc w:val="center"/>
              <w:rPr>
                <w:rFonts w:asciiTheme="minorHAnsi" w:hAnsiTheme="minorHAnsi"/>
                <w:i/>
                <w:iCs/>
              </w:rPr>
            </w:pPr>
            <w:r w:rsidRPr="00C726E1">
              <w:rPr>
                <w:rFonts w:asciiTheme="minorHAnsi" w:hAnsiTheme="minorHAnsi"/>
                <w:i/>
                <w:iCs/>
              </w:rPr>
              <w:t xml:space="preserve">carica ricoperta </w:t>
            </w:r>
          </w:p>
        </w:tc>
      </w:tr>
      <w:tr w:rsidR="009A5394" w:rsidRPr="00C726E1" w14:paraId="639366A6" w14:textId="77777777" w:rsidTr="00752E6A">
        <w:tc>
          <w:tcPr>
            <w:tcW w:w="3826" w:type="dxa"/>
            <w:gridSpan w:val="3"/>
            <w:tcBorders>
              <w:top w:val="single" w:sz="4" w:space="0" w:color="auto"/>
              <w:left w:val="single" w:sz="4" w:space="0" w:color="auto"/>
              <w:bottom w:val="dotted" w:sz="4" w:space="0" w:color="auto"/>
              <w:right w:val="dotted" w:sz="4" w:space="0" w:color="auto"/>
            </w:tcBorders>
          </w:tcPr>
          <w:p w14:paraId="4903F027" w14:textId="77777777" w:rsidR="009A5394" w:rsidRPr="00C726E1" w:rsidRDefault="009A5394" w:rsidP="00752E6A">
            <w:pPr>
              <w:spacing w:before="60" w:after="60"/>
              <w:rPr>
                <w:rFonts w:asciiTheme="minorHAnsi" w:hAnsiTheme="minorHAnsi"/>
              </w:rPr>
            </w:pPr>
          </w:p>
        </w:tc>
        <w:tc>
          <w:tcPr>
            <w:tcW w:w="3257" w:type="dxa"/>
            <w:gridSpan w:val="2"/>
            <w:tcBorders>
              <w:top w:val="single" w:sz="4" w:space="0" w:color="auto"/>
              <w:left w:val="dotted" w:sz="4" w:space="0" w:color="auto"/>
              <w:bottom w:val="dotted" w:sz="4" w:space="0" w:color="auto"/>
              <w:right w:val="dotted" w:sz="4" w:space="0" w:color="auto"/>
            </w:tcBorders>
          </w:tcPr>
          <w:p w14:paraId="3720E5FB" w14:textId="77777777" w:rsidR="009A5394" w:rsidRPr="00C726E1" w:rsidRDefault="009A5394" w:rsidP="00752E6A">
            <w:pPr>
              <w:spacing w:before="60" w:after="60"/>
              <w:rPr>
                <w:rFonts w:asciiTheme="minorHAnsi" w:hAnsiTheme="minorHAnsi"/>
              </w:rPr>
            </w:pPr>
          </w:p>
        </w:tc>
        <w:tc>
          <w:tcPr>
            <w:tcW w:w="2840" w:type="dxa"/>
            <w:gridSpan w:val="4"/>
            <w:tcBorders>
              <w:top w:val="single" w:sz="4" w:space="0" w:color="auto"/>
              <w:left w:val="dotted" w:sz="4" w:space="0" w:color="auto"/>
              <w:bottom w:val="dotted" w:sz="4" w:space="0" w:color="auto"/>
              <w:right w:val="single" w:sz="4" w:space="0" w:color="auto"/>
            </w:tcBorders>
            <w:vAlign w:val="bottom"/>
            <w:hideMark/>
          </w:tcPr>
          <w:p w14:paraId="0423918C" w14:textId="77777777" w:rsidR="009A5394" w:rsidRPr="00C726E1" w:rsidRDefault="009A5394" w:rsidP="00752E6A">
            <w:pPr>
              <w:spacing w:before="60" w:after="60"/>
              <w:rPr>
                <w:rFonts w:asciiTheme="minorHAnsi" w:hAnsiTheme="minorHAnsi"/>
              </w:rPr>
            </w:pPr>
            <w:r w:rsidRPr="00C726E1">
              <w:rPr>
                <w:rFonts w:asciiTheme="minorHAnsi" w:hAnsiTheme="minorHAnsi"/>
              </w:rPr>
              <w:t>Titolare</w:t>
            </w:r>
          </w:p>
        </w:tc>
      </w:tr>
      <w:tr w:rsidR="009A5394" w:rsidRPr="00C726E1" w14:paraId="440082A1" w14:textId="77777777" w:rsidTr="00752E6A">
        <w:tc>
          <w:tcPr>
            <w:tcW w:w="3826" w:type="dxa"/>
            <w:gridSpan w:val="3"/>
            <w:tcBorders>
              <w:top w:val="dotted" w:sz="4" w:space="0" w:color="auto"/>
              <w:left w:val="single" w:sz="4" w:space="0" w:color="auto"/>
              <w:bottom w:val="dotted" w:sz="4" w:space="0" w:color="auto"/>
              <w:right w:val="dotted" w:sz="4" w:space="0" w:color="auto"/>
            </w:tcBorders>
          </w:tcPr>
          <w:p w14:paraId="28D5D063" w14:textId="77777777" w:rsidR="009A5394" w:rsidRPr="00C726E1" w:rsidRDefault="009A5394" w:rsidP="00752E6A">
            <w:pPr>
              <w:spacing w:before="60" w:after="60"/>
              <w:rPr>
                <w:rFonts w:asciiTheme="minorHAnsi" w:hAnsiTheme="minorHAnsi"/>
              </w:rPr>
            </w:pPr>
          </w:p>
        </w:tc>
        <w:tc>
          <w:tcPr>
            <w:tcW w:w="3257" w:type="dxa"/>
            <w:gridSpan w:val="2"/>
            <w:tcBorders>
              <w:top w:val="dotted" w:sz="4" w:space="0" w:color="auto"/>
              <w:left w:val="dotted" w:sz="4" w:space="0" w:color="auto"/>
              <w:bottom w:val="dotted" w:sz="4" w:space="0" w:color="auto"/>
              <w:right w:val="dotted" w:sz="4" w:space="0" w:color="auto"/>
            </w:tcBorders>
          </w:tcPr>
          <w:p w14:paraId="2DA836E4" w14:textId="77777777" w:rsidR="009A5394" w:rsidRPr="00C726E1" w:rsidRDefault="009A5394" w:rsidP="00752E6A">
            <w:pPr>
              <w:spacing w:before="60" w:after="60"/>
              <w:rPr>
                <w:rFonts w:asciiTheme="minorHAnsi" w:hAnsiTheme="minorHAnsi"/>
              </w:rPr>
            </w:pPr>
          </w:p>
        </w:tc>
        <w:tc>
          <w:tcPr>
            <w:tcW w:w="2840" w:type="dxa"/>
            <w:gridSpan w:val="4"/>
            <w:tcBorders>
              <w:top w:val="dotted" w:sz="4" w:space="0" w:color="auto"/>
              <w:left w:val="dotted" w:sz="4" w:space="0" w:color="auto"/>
              <w:bottom w:val="dotted" w:sz="4" w:space="0" w:color="auto"/>
              <w:right w:val="single" w:sz="4" w:space="0" w:color="auto"/>
            </w:tcBorders>
            <w:vAlign w:val="bottom"/>
          </w:tcPr>
          <w:p w14:paraId="294E82E6" w14:textId="77777777" w:rsidR="009A5394" w:rsidRPr="00C726E1" w:rsidRDefault="009A5394" w:rsidP="00752E6A">
            <w:pPr>
              <w:spacing w:before="60" w:after="60"/>
              <w:rPr>
                <w:rFonts w:asciiTheme="minorHAnsi" w:hAnsiTheme="minorHAnsi"/>
              </w:rPr>
            </w:pPr>
            <w:r w:rsidRPr="00C726E1">
              <w:rPr>
                <w:rFonts w:asciiTheme="minorHAnsi" w:hAnsiTheme="minorHAnsi"/>
              </w:rPr>
              <w:t>Direttore Tecnico</w:t>
            </w:r>
          </w:p>
        </w:tc>
      </w:tr>
      <w:tr w:rsidR="009A5394" w:rsidRPr="00C726E1" w14:paraId="6C7950FB" w14:textId="77777777" w:rsidTr="00752E6A">
        <w:tc>
          <w:tcPr>
            <w:tcW w:w="3826" w:type="dxa"/>
            <w:gridSpan w:val="3"/>
            <w:tcBorders>
              <w:top w:val="dotted" w:sz="4" w:space="0" w:color="auto"/>
              <w:left w:val="single" w:sz="4" w:space="0" w:color="auto"/>
              <w:bottom w:val="single" w:sz="4" w:space="0" w:color="auto"/>
              <w:right w:val="dotted" w:sz="4" w:space="0" w:color="auto"/>
            </w:tcBorders>
          </w:tcPr>
          <w:p w14:paraId="62A0227E" w14:textId="77777777" w:rsidR="009A5394" w:rsidRPr="00C726E1" w:rsidRDefault="009A5394" w:rsidP="00752E6A">
            <w:pPr>
              <w:spacing w:before="60" w:after="60"/>
              <w:rPr>
                <w:rFonts w:asciiTheme="minorHAnsi" w:hAnsiTheme="minorHAnsi"/>
              </w:rPr>
            </w:pPr>
          </w:p>
        </w:tc>
        <w:tc>
          <w:tcPr>
            <w:tcW w:w="3257" w:type="dxa"/>
            <w:gridSpan w:val="2"/>
            <w:tcBorders>
              <w:top w:val="dotted" w:sz="4" w:space="0" w:color="auto"/>
              <w:left w:val="dotted" w:sz="4" w:space="0" w:color="auto"/>
              <w:bottom w:val="single" w:sz="4" w:space="0" w:color="auto"/>
              <w:right w:val="dotted" w:sz="4" w:space="0" w:color="auto"/>
            </w:tcBorders>
          </w:tcPr>
          <w:p w14:paraId="34582AF8" w14:textId="77777777" w:rsidR="009A5394" w:rsidRPr="00C726E1" w:rsidRDefault="009A5394" w:rsidP="00752E6A">
            <w:pPr>
              <w:spacing w:before="60" w:after="60"/>
              <w:rPr>
                <w:rFonts w:asciiTheme="minorHAnsi" w:hAnsiTheme="minorHAnsi"/>
              </w:rPr>
            </w:pPr>
          </w:p>
        </w:tc>
        <w:tc>
          <w:tcPr>
            <w:tcW w:w="2840" w:type="dxa"/>
            <w:gridSpan w:val="4"/>
            <w:tcBorders>
              <w:top w:val="dotted" w:sz="4" w:space="0" w:color="auto"/>
              <w:left w:val="dotted" w:sz="4" w:space="0" w:color="auto"/>
              <w:bottom w:val="single" w:sz="4" w:space="0" w:color="auto"/>
              <w:right w:val="single" w:sz="4" w:space="0" w:color="auto"/>
            </w:tcBorders>
            <w:vAlign w:val="bottom"/>
          </w:tcPr>
          <w:p w14:paraId="357534DA" w14:textId="77777777" w:rsidR="009A5394" w:rsidRPr="00C726E1" w:rsidRDefault="009A5394" w:rsidP="00752E6A">
            <w:pPr>
              <w:spacing w:before="60" w:after="60"/>
              <w:rPr>
                <w:rFonts w:asciiTheme="minorHAnsi" w:hAnsiTheme="minorHAnsi"/>
              </w:rPr>
            </w:pPr>
          </w:p>
        </w:tc>
      </w:tr>
      <w:tr w:rsidR="009A5394" w:rsidRPr="00C726E1" w14:paraId="0E101934" w14:textId="77777777" w:rsidTr="00752E6A">
        <w:tc>
          <w:tcPr>
            <w:tcW w:w="9923" w:type="dxa"/>
            <w:gridSpan w:val="9"/>
            <w:tcBorders>
              <w:top w:val="nil"/>
              <w:left w:val="nil"/>
              <w:bottom w:val="nil"/>
              <w:right w:val="nil"/>
            </w:tcBorders>
          </w:tcPr>
          <w:p w14:paraId="05249975" w14:textId="77777777" w:rsidR="009A5394" w:rsidRPr="00C726E1" w:rsidRDefault="009A5394" w:rsidP="00752E6A">
            <w:pPr>
              <w:spacing w:before="60" w:after="60"/>
              <w:rPr>
                <w:rFonts w:asciiTheme="minorHAnsi" w:hAnsiTheme="minorHAnsi"/>
                <w:b/>
                <w:i/>
                <w:caps/>
              </w:rPr>
            </w:pPr>
            <w:bookmarkStart w:id="0" w:name="_Hlk137638643"/>
          </w:p>
          <w:p w14:paraId="681FE31C" w14:textId="77777777" w:rsidR="009A5394" w:rsidRPr="00C726E1" w:rsidRDefault="009A5394" w:rsidP="00752E6A">
            <w:pPr>
              <w:ind w:left="284" w:hanging="284"/>
              <w:rPr>
                <w:rFonts w:asciiTheme="minorHAnsi" w:hAnsiTheme="minorHAnsi"/>
                <w:b/>
                <w:i/>
              </w:rPr>
            </w:pPr>
            <w:r w:rsidRPr="00C726E1">
              <w:rPr>
                <w:rFonts w:asciiTheme="minorHAnsi" w:hAnsiTheme="minorHAnsi"/>
                <w:b/>
                <w:i/>
              </w:rPr>
              <w:t>(</w:t>
            </w:r>
            <w:r w:rsidRPr="00C726E1">
              <w:rPr>
                <w:rFonts w:asciiTheme="minorHAnsi" w:hAnsiTheme="minorHAnsi"/>
                <w:b/>
                <w:i/>
                <w:caps/>
              </w:rPr>
              <w:t>per le societa’ in nome collettivo-indicare i soggetti sotto elencati</w:t>
            </w:r>
            <w:r w:rsidRPr="00C726E1">
              <w:rPr>
                <w:rFonts w:asciiTheme="minorHAnsi" w:hAnsiTheme="minorHAnsi"/>
                <w:b/>
                <w:i/>
              </w:rPr>
              <w:t>)</w:t>
            </w: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0"/>
              <w:gridCol w:w="2984"/>
              <w:gridCol w:w="842"/>
              <w:gridCol w:w="1837"/>
              <w:gridCol w:w="1145"/>
              <w:gridCol w:w="980"/>
              <w:gridCol w:w="1787"/>
              <w:gridCol w:w="280"/>
            </w:tblGrid>
            <w:tr w:rsidR="009A5394" w:rsidRPr="00C726E1" w14:paraId="568E00BC" w14:textId="77777777" w:rsidTr="00752E6A">
              <w:trPr>
                <w:gridBefore w:val="1"/>
                <w:wBefore w:w="280" w:type="dxa"/>
              </w:trPr>
              <w:tc>
                <w:tcPr>
                  <w:tcW w:w="2984" w:type="dxa"/>
                  <w:tcBorders>
                    <w:top w:val="nil"/>
                    <w:left w:val="nil"/>
                    <w:bottom w:val="nil"/>
                    <w:right w:val="nil"/>
                  </w:tcBorders>
                  <w:hideMark/>
                </w:tcPr>
                <w:p w14:paraId="2A589F8F" w14:textId="77777777" w:rsidR="009A5394" w:rsidRPr="00C726E1" w:rsidRDefault="009A5394" w:rsidP="00752E6A">
                  <w:pPr>
                    <w:autoSpaceDN w:val="0"/>
                    <w:spacing w:before="60" w:after="60"/>
                    <w:ind w:left="110"/>
                    <w:rPr>
                      <w:rFonts w:asciiTheme="minorHAnsi" w:hAnsiTheme="minorHAnsi"/>
                    </w:rPr>
                  </w:pPr>
                  <w:r w:rsidRPr="00C726E1">
                    <w:rPr>
                      <w:rFonts w:asciiTheme="minorHAnsi" w:hAnsiTheme="minorHAnsi"/>
                      <w:lang w:val="en-US"/>
                    </w:rPr>
                    <w:t xml:space="preserve">forma </w:t>
                  </w:r>
                  <w:r w:rsidRPr="00C726E1">
                    <w:rPr>
                      <w:rFonts w:asciiTheme="minorHAnsi" w:hAnsiTheme="minorHAnsi"/>
                    </w:rPr>
                    <w:t>giuridica</w:t>
                  </w:r>
                  <w:r w:rsidRPr="00C726E1">
                    <w:rPr>
                      <w:rFonts w:asciiTheme="minorHAnsi" w:hAnsiTheme="minorHAnsi"/>
                      <w:lang w:val="en-US"/>
                    </w:rPr>
                    <w:t xml:space="preserve"> </w:t>
                  </w:r>
                  <w:r w:rsidRPr="00C726E1">
                    <w:rPr>
                      <w:rFonts w:asciiTheme="minorHAnsi" w:hAnsiTheme="minorHAnsi"/>
                    </w:rPr>
                    <w:t>impresa:</w:t>
                  </w:r>
                </w:p>
              </w:tc>
              <w:tc>
                <w:tcPr>
                  <w:tcW w:w="2679" w:type="dxa"/>
                  <w:gridSpan w:val="2"/>
                  <w:tcBorders>
                    <w:top w:val="nil"/>
                    <w:left w:val="nil"/>
                    <w:bottom w:val="dotted" w:sz="4" w:space="0" w:color="auto"/>
                    <w:right w:val="nil"/>
                  </w:tcBorders>
                  <w:hideMark/>
                </w:tcPr>
                <w:p w14:paraId="24EE0A7E" w14:textId="77777777" w:rsidR="009A5394" w:rsidRPr="00C726E1" w:rsidRDefault="009A5394" w:rsidP="00752E6A">
                  <w:pPr>
                    <w:spacing w:before="60" w:after="60"/>
                    <w:rPr>
                      <w:rFonts w:asciiTheme="minorHAnsi" w:hAnsiTheme="minorHAnsi"/>
                    </w:rPr>
                  </w:pPr>
                  <w:r w:rsidRPr="00C726E1">
                    <w:rPr>
                      <w:rFonts w:asciiTheme="minorHAnsi" w:hAnsiTheme="minorHAnsi"/>
                    </w:rPr>
                    <w:t>Società in nome collettivo</w:t>
                  </w:r>
                </w:p>
              </w:tc>
              <w:tc>
                <w:tcPr>
                  <w:tcW w:w="2125" w:type="dxa"/>
                  <w:gridSpan w:val="2"/>
                  <w:tcBorders>
                    <w:top w:val="nil"/>
                    <w:left w:val="nil"/>
                    <w:bottom w:val="nil"/>
                    <w:right w:val="nil"/>
                  </w:tcBorders>
                  <w:hideMark/>
                </w:tcPr>
                <w:p w14:paraId="5B153992" w14:textId="77777777" w:rsidR="009A5394" w:rsidRPr="00C726E1" w:rsidRDefault="009A5394" w:rsidP="00752E6A">
                  <w:pPr>
                    <w:spacing w:before="60" w:after="60"/>
                    <w:ind w:left="110"/>
                    <w:rPr>
                      <w:rFonts w:asciiTheme="minorHAnsi" w:hAnsiTheme="minorHAnsi"/>
                    </w:rPr>
                  </w:pPr>
                  <w:r w:rsidRPr="00C726E1">
                    <w:rPr>
                      <w:rFonts w:asciiTheme="minorHAnsi" w:hAnsiTheme="minorHAnsi"/>
                    </w:rPr>
                    <w:t>anno di iscrizione:</w:t>
                  </w:r>
                </w:p>
              </w:tc>
              <w:tc>
                <w:tcPr>
                  <w:tcW w:w="2067" w:type="dxa"/>
                  <w:gridSpan w:val="2"/>
                  <w:tcBorders>
                    <w:top w:val="nil"/>
                    <w:left w:val="nil"/>
                    <w:bottom w:val="dotted" w:sz="4" w:space="0" w:color="auto"/>
                    <w:right w:val="nil"/>
                  </w:tcBorders>
                  <w:vAlign w:val="bottom"/>
                </w:tcPr>
                <w:p w14:paraId="584E7FE9" w14:textId="77777777" w:rsidR="009A5394" w:rsidRPr="00C726E1" w:rsidRDefault="009A5394" w:rsidP="00752E6A">
                  <w:pPr>
                    <w:spacing w:before="60" w:after="60"/>
                    <w:rPr>
                      <w:rFonts w:asciiTheme="minorHAnsi" w:hAnsiTheme="minorHAnsi"/>
                    </w:rPr>
                  </w:pPr>
                </w:p>
              </w:tc>
            </w:tr>
            <w:tr w:rsidR="009A5394" w:rsidRPr="00C726E1" w14:paraId="698CB248" w14:textId="77777777" w:rsidTr="00752E6A">
              <w:trPr>
                <w:gridBefore w:val="1"/>
                <w:wBefore w:w="280" w:type="dxa"/>
                <w:cantSplit/>
              </w:trPr>
              <w:tc>
                <w:tcPr>
                  <w:tcW w:w="9855" w:type="dxa"/>
                  <w:gridSpan w:val="7"/>
                  <w:tcBorders>
                    <w:top w:val="nil"/>
                    <w:left w:val="nil"/>
                    <w:bottom w:val="single" w:sz="4" w:space="0" w:color="auto"/>
                    <w:right w:val="nil"/>
                  </w:tcBorders>
                  <w:hideMark/>
                </w:tcPr>
                <w:p w14:paraId="20BF0623" w14:textId="77777777" w:rsidR="009A5394" w:rsidRPr="00C726E1" w:rsidRDefault="009A5394" w:rsidP="009A5394">
                  <w:pPr>
                    <w:widowControl w:val="0"/>
                    <w:numPr>
                      <w:ilvl w:val="0"/>
                      <w:numId w:val="22"/>
                    </w:numPr>
                    <w:spacing w:after="200" w:line="276" w:lineRule="auto"/>
                    <w:ind w:left="357" w:right="0" w:hanging="357"/>
                    <w:jc w:val="left"/>
                    <w:rPr>
                      <w:rFonts w:asciiTheme="minorHAnsi" w:hAnsiTheme="minorHAnsi"/>
                    </w:rPr>
                  </w:pPr>
                  <w:r w:rsidRPr="00C726E1">
                    <w:rPr>
                      <w:rFonts w:asciiTheme="minorHAnsi" w:hAnsiTheme="minorHAnsi"/>
                    </w:rPr>
                    <w:t>il socio amministratore</w:t>
                  </w:r>
                </w:p>
                <w:p w14:paraId="5B5B3E63" w14:textId="77777777" w:rsidR="009A5394" w:rsidRPr="00C726E1" w:rsidRDefault="009A5394" w:rsidP="009A5394">
                  <w:pPr>
                    <w:widowControl w:val="0"/>
                    <w:numPr>
                      <w:ilvl w:val="0"/>
                      <w:numId w:val="22"/>
                    </w:numPr>
                    <w:spacing w:after="200" w:line="276" w:lineRule="auto"/>
                    <w:ind w:left="357" w:right="0" w:hanging="357"/>
                    <w:jc w:val="left"/>
                    <w:rPr>
                      <w:rFonts w:asciiTheme="minorHAnsi" w:hAnsiTheme="minorHAnsi"/>
                    </w:rPr>
                  </w:pPr>
                  <w:r w:rsidRPr="00C726E1">
                    <w:rPr>
                      <w:rFonts w:asciiTheme="minorHAnsi" w:hAnsiTheme="minorHAnsi"/>
                    </w:rPr>
                    <w:t>il direttore tecnico</w:t>
                  </w:r>
                </w:p>
                <w:p w14:paraId="5675355A" w14:textId="77777777" w:rsidR="009A5394" w:rsidRPr="00C726E1" w:rsidRDefault="009A5394" w:rsidP="00752E6A">
                  <w:pPr>
                    <w:rPr>
                      <w:rFonts w:asciiTheme="minorHAnsi" w:hAnsiTheme="minorHAnsi"/>
                      <w:b/>
                    </w:rPr>
                  </w:pPr>
                  <w:r w:rsidRPr="00C726E1">
                    <w:rPr>
                      <w:rFonts w:asciiTheme="minorHAnsi" w:hAnsiTheme="minorHAnsi"/>
                      <w:b/>
                    </w:rPr>
                    <w:t>sono così indicati:</w:t>
                  </w:r>
                </w:p>
              </w:tc>
            </w:tr>
            <w:tr w:rsidR="009A5394" w:rsidRPr="00C726E1" w14:paraId="29007B47" w14:textId="77777777" w:rsidTr="00752E6A">
              <w:trPr>
                <w:gridAfter w:val="1"/>
                <w:wAfter w:w="280" w:type="dxa"/>
                <w:trHeight w:val="493"/>
              </w:trPr>
              <w:tc>
                <w:tcPr>
                  <w:tcW w:w="4106" w:type="dxa"/>
                  <w:gridSpan w:val="3"/>
                  <w:tcBorders>
                    <w:top w:val="single" w:sz="4" w:space="0" w:color="auto"/>
                    <w:left w:val="single" w:sz="4" w:space="0" w:color="auto"/>
                    <w:bottom w:val="dotted" w:sz="4" w:space="0" w:color="auto"/>
                    <w:right w:val="dotted" w:sz="4" w:space="0" w:color="auto"/>
                  </w:tcBorders>
                  <w:vAlign w:val="center"/>
                  <w:hideMark/>
                </w:tcPr>
                <w:p w14:paraId="55A06645" w14:textId="77777777" w:rsidR="009A5394" w:rsidRPr="00C726E1" w:rsidRDefault="009A5394" w:rsidP="00752E6A">
                  <w:pPr>
                    <w:jc w:val="center"/>
                    <w:rPr>
                      <w:rFonts w:asciiTheme="minorHAnsi" w:hAnsiTheme="minorHAnsi"/>
                      <w:i/>
                      <w:iCs/>
                    </w:rPr>
                  </w:pPr>
                  <w:bookmarkStart w:id="1" w:name="_Hlk137637037"/>
                  <w:r w:rsidRPr="00C726E1">
                    <w:rPr>
                      <w:rFonts w:asciiTheme="minorHAnsi" w:hAnsiTheme="minorHAnsi"/>
                      <w:i/>
                      <w:iCs/>
                    </w:rPr>
                    <w:t>Cognome e nome</w:t>
                  </w:r>
                </w:p>
              </w:tc>
              <w:tc>
                <w:tcPr>
                  <w:tcW w:w="2982" w:type="dxa"/>
                  <w:gridSpan w:val="2"/>
                  <w:tcBorders>
                    <w:top w:val="single" w:sz="4" w:space="0" w:color="auto"/>
                    <w:left w:val="dotted" w:sz="4" w:space="0" w:color="auto"/>
                    <w:bottom w:val="single" w:sz="4" w:space="0" w:color="auto"/>
                    <w:right w:val="dotted" w:sz="4" w:space="0" w:color="auto"/>
                  </w:tcBorders>
                  <w:vAlign w:val="center"/>
                </w:tcPr>
                <w:p w14:paraId="05805769" w14:textId="77777777" w:rsidR="009A5394" w:rsidRPr="00C726E1" w:rsidRDefault="009A5394" w:rsidP="00752E6A">
                  <w:pPr>
                    <w:jc w:val="center"/>
                    <w:rPr>
                      <w:rFonts w:asciiTheme="minorHAnsi" w:hAnsiTheme="minorHAnsi"/>
                      <w:i/>
                      <w:iCs/>
                    </w:rPr>
                  </w:pPr>
                  <w:r w:rsidRPr="00C726E1">
                    <w:rPr>
                      <w:rFonts w:asciiTheme="minorHAnsi" w:hAnsiTheme="minorHAnsi"/>
                      <w:i/>
                      <w:iCs/>
                    </w:rPr>
                    <w:t>codice fiscale</w:t>
                  </w:r>
                </w:p>
              </w:tc>
              <w:tc>
                <w:tcPr>
                  <w:tcW w:w="2767" w:type="dxa"/>
                  <w:gridSpan w:val="2"/>
                  <w:tcBorders>
                    <w:top w:val="single" w:sz="4" w:space="0" w:color="auto"/>
                    <w:left w:val="dotted" w:sz="4" w:space="0" w:color="auto"/>
                    <w:bottom w:val="single" w:sz="4" w:space="0" w:color="auto"/>
                    <w:right w:val="single" w:sz="4" w:space="0" w:color="auto"/>
                  </w:tcBorders>
                  <w:vAlign w:val="center"/>
                  <w:hideMark/>
                </w:tcPr>
                <w:p w14:paraId="27A611AA" w14:textId="77777777" w:rsidR="009A5394" w:rsidRPr="00C726E1" w:rsidRDefault="009A5394" w:rsidP="00752E6A">
                  <w:pPr>
                    <w:jc w:val="center"/>
                    <w:rPr>
                      <w:rFonts w:asciiTheme="minorHAnsi" w:hAnsiTheme="minorHAnsi"/>
                      <w:i/>
                      <w:iCs/>
                    </w:rPr>
                  </w:pPr>
                  <w:r w:rsidRPr="00C726E1">
                    <w:rPr>
                      <w:rFonts w:asciiTheme="minorHAnsi" w:hAnsiTheme="minorHAnsi"/>
                      <w:i/>
                      <w:iCs/>
                    </w:rPr>
                    <w:t xml:space="preserve">carica ricoperta </w:t>
                  </w:r>
                </w:p>
              </w:tc>
            </w:tr>
            <w:tr w:rsidR="009A5394" w:rsidRPr="00C726E1" w14:paraId="2E7F1F69" w14:textId="77777777" w:rsidTr="00752E6A">
              <w:trPr>
                <w:gridAfter w:val="1"/>
                <w:wAfter w:w="280" w:type="dxa"/>
              </w:trPr>
              <w:tc>
                <w:tcPr>
                  <w:tcW w:w="4106" w:type="dxa"/>
                  <w:gridSpan w:val="3"/>
                  <w:tcBorders>
                    <w:top w:val="single" w:sz="4" w:space="0" w:color="auto"/>
                    <w:left w:val="single" w:sz="4" w:space="0" w:color="auto"/>
                    <w:bottom w:val="dotted" w:sz="4" w:space="0" w:color="auto"/>
                    <w:right w:val="dotted" w:sz="4" w:space="0" w:color="auto"/>
                  </w:tcBorders>
                </w:tcPr>
                <w:p w14:paraId="12862870" w14:textId="77777777" w:rsidR="009A5394" w:rsidRPr="00C726E1" w:rsidRDefault="009A5394" w:rsidP="00752E6A">
                  <w:pPr>
                    <w:spacing w:before="60" w:after="60"/>
                    <w:rPr>
                      <w:rFonts w:asciiTheme="minorHAnsi" w:hAnsiTheme="minorHAnsi"/>
                    </w:rPr>
                  </w:pPr>
                </w:p>
              </w:tc>
              <w:tc>
                <w:tcPr>
                  <w:tcW w:w="2982" w:type="dxa"/>
                  <w:gridSpan w:val="2"/>
                  <w:tcBorders>
                    <w:top w:val="single" w:sz="4" w:space="0" w:color="auto"/>
                    <w:left w:val="dotted" w:sz="4" w:space="0" w:color="auto"/>
                    <w:bottom w:val="dotted" w:sz="4" w:space="0" w:color="auto"/>
                    <w:right w:val="dotted" w:sz="4" w:space="0" w:color="auto"/>
                  </w:tcBorders>
                </w:tcPr>
                <w:p w14:paraId="3FCA1BC4" w14:textId="77777777" w:rsidR="009A5394" w:rsidRPr="00C726E1" w:rsidRDefault="009A5394" w:rsidP="00752E6A">
                  <w:pPr>
                    <w:spacing w:before="60" w:after="60"/>
                    <w:rPr>
                      <w:rFonts w:asciiTheme="minorHAnsi" w:hAnsiTheme="minorHAnsi"/>
                    </w:rPr>
                  </w:pPr>
                </w:p>
              </w:tc>
              <w:tc>
                <w:tcPr>
                  <w:tcW w:w="2767" w:type="dxa"/>
                  <w:gridSpan w:val="2"/>
                  <w:tcBorders>
                    <w:top w:val="single" w:sz="4" w:space="0" w:color="auto"/>
                    <w:left w:val="dotted" w:sz="4" w:space="0" w:color="auto"/>
                    <w:bottom w:val="dotted" w:sz="4" w:space="0" w:color="auto"/>
                    <w:right w:val="single" w:sz="4" w:space="0" w:color="auto"/>
                  </w:tcBorders>
                  <w:vAlign w:val="bottom"/>
                  <w:hideMark/>
                </w:tcPr>
                <w:p w14:paraId="47980831" w14:textId="77777777" w:rsidR="009A5394" w:rsidRPr="00C726E1" w:rsidRDefault="009A5394" w:rsidP="00752E6A">
                  <w:pPr>
                    <w:spacing w:before="60" w:after="60"/>
                    <w:rPr>
                      <w:rFonts w:asciiTheme="minorHAnsi" w:hAnsiTheme="minorHAnsi"/>
                    </w:rPr>
                  </w:pPr>
                  <w:r w:rsidRPr="00C726E1">
                    <w:rPr>
                      <w:rFonts w:asciiTheme="minorHAnsi" w:hAnsiTheme="minorHAnsi"/>
                    </w:rPr>
                    <w:t>Socio amministratore</w:t>
                  </w:r>
                </w:p>
              </w:tc>
            </w:tr>
            <w:tr w:rsidR="009A5394" w:rsidRPr="00C726E1" w14:paraId="1E4A0101" w14:textId="77777777" w:rsidTr="00752E6A">
              <w:trPr>
                <w:gridAfter w:val="1"/>
                <w:wAfter w:w="280" w:type="dxa"/>
              </w:trPr>
              <w:tc>
                <w:tcPr>
                  <w:tcW w:w="4106" w:type="dxa"/>
                  <w:gridSpan w:val="3"/>
                  <w:tcBorders>
                    <w:top w:val="dotted" w:sz="4" w:space="0" w:color="auto"/>
                    <w:left w:val="single" w:sz="4" w:space="0" w:color="auto"/>
                    <w:bottom w:val="dotted" w:sz="4" w:space="0" w:color="auto"/>
                    <w:right w:val="dotted" w:sz="4" w:space="0" w:color="auto"/>
                  </w:tcBorders>
                </w:tcPr>
                <w:p w14:paraId="5DE4D04A" w14:textId="77777777" w:rsidR="009A5394" w:rsidRPr="00C726E1" w:rsidRDefault="009A5394" w:rsidP="00752E6A">
                  <w:pPr>
                    <w:spacing w:before="60" w:after="60"/>
                    <w:rPr>
                      <w:rFonts w:asciiTheme="minorHAnsi" w:hAnsiTheme="minorHAnsi"/>
                    </w:rPr>
                  </w:pPr>
                </w:p>
              </w:tc>
              <w:tc>
                <w:tcPr>
                  <w:tcW w:w="2982" w:type="dxa"/>
                  <w:gridSpan w:val="2"/>
                  <w:tcBorders>
                    <w:top w:val="dotted" w:sz="4" w:space="0" w:color="auto"/>
                    <w:left w:val="dotted" w:sz="4" w:space="0" w:color="auto"/>
                    <w:bottom w:val="dotted" w:sz="4" w:space="0" w:color="auto"/>
                    <w:right w:val="dotted" w:sz="4" w:space="0" w:color="auto"/>
                  </w:tcBorders>
                </w:tcPr>
                <w:p w14:paraId="2E179C39" w14:textId="77777777" w:rsidR="009A5394" w:rsidRPr="00C726E1" w:rsidRDefault="009A5394" w:rsidP="00752E6A">
                  <w:pPr>
                    <w:spacing w:before="60" w:after="60"/>
                    <w:rPr>
                      <w:rFonts w:asciiTheme="minorHAnsi" w:hAnsiTheme="minorHAnsi"/>
                    </w:rPr>
                  </w:pPr>
                </w:p>
              </w:tc>
              <w:tc>
                <w:tcPr>
                  <w:tcW w:w="2767" w:type="dxa"/>
                  <w:gridSpan w:val="2"/>
                  <w:tcBorders>
                    <w:top w:val="dotted" w:sz="4" w:space="0" w:color="auto"/>
                    <w:left w:val="dotted" w:sz="4" w:space="0" w:color="auto"/>
                    <w:bottom w:val="dotted" w:sz="4" w:space="0" w:color="auto"/>
                    <w:right w:val="single" w:sz="4" w:space="0" w:color="auto"/>
                  </w:tcBorders>
                  <w:vAlign w:val="bottom"/>
                </w:tcPr>
                <w:p w14:paraId="5AD0FB6A" w14:textId="77777777" w:rsidR="009A5394" w:rsidRPr="00C726E1" w:rsidRDefault="009A5394" w:rsidP="00752E6A">
                  <w:pPr>
                    <w:spacing w:before="60" w:after="60"/>
                    <w:ind w:right="211"/>
                    <w:rPr>
                      <w:rFonts w:asciiTheme="minorHAnsi" w:hAnsiTheme="minorHAnsi"/>
                    </w:rPr>
                  </w:pPr>
                  <w:r w:rsidRPr="00C726E1">
                    <w:rPr>
                      <w:rFonts w:asciiTheme="minorHAnsi" w:hAnsiTheme="minorHAnsi"/>
                    </w:rPr>
                    <w:t>Direttore Tecnico</w:t>
                  </w:r>
                </w:p>
              </w:tc>
            </w:tr>
            <w:tr w:rsidR="009A5394" w:rsidRPr="00C726E1" w14:paraId="03916301" w14:textId="77777777" w:rsidTr="00752E6A">
              <w:trPr>
                <w:gridAfter w:val="1"/>
                <w:wAfter w:w="280" w:type="dxa"/>
              </w:trPr>
              <w:tc>
                <w:tcPr>
                  <w:tcW w:w="4106" w:type="dxa"/>
                  <w:gridSpan w:val="3"/>
                  <w:tcBorders>
                    <w:top w:val="dotted" w:sz="4" w:space="0" w:color="auto"/>
                    <w:left w:val="single" w:sz="4" w:space="0" w:color="auto"/>
                    <w:bottom w:val="single" w:sz="4" w:space="0" w:color="auto"/>
                    <w:right w:val="dotted" w:sz="4" w:space="0" w:color="auto"/>
                  </w:tcBorders>
                </w:tcPr>
                <w:p w14:paraId="181541A2" w14:textId="77777777" w:rsidR="009A5394" w:rsidRPr="00C726E1" w:rsidRDefault="009A5394" w:rsidP="00752E6A">
                  <w:pPr>
                    <w:spacing w:before="60" w:after="60"/>
                    <w:rPr>
                      <w:rFonts w:asciiTheme="minorHAnsi" w:hAnsiTheme="minorHAnsi"/>
                    </w:rPr>
                  </w:pPr>
                </w:p>
              </w:tc>
              <w:tc>
                <w:tcPr>
                  <w:tcW w:w="2982" w:type="dxa"/>
                  <w:gridSpan w:val="2"/>
                  <w:tcBorders>
                    <w:top w:val="dotted" w:sz="4" w:space="0" w:color="auto"/>
                    <w:left w:val="dotted" w:sz="4" w:space="0" w:color="auto"/>
                    <w:bottom w:val="single" w:sz="4" w:space="0" w:color="auto"/>
                    <w:right w:val="dotted" w:sz="4" w:space="0" w:color="auto"/>
                  </w:tcBorders>
                </w:tcPr>
                <w:p w14:paraId="02839529" w14:textId="77777777" w:rsidR="009A5394" w:rsidRPr="00C726E1" w:rsidRDefault="009A5394" w:rsidP="00752E6A">
                  <w:pPr>
                    <w:spacing w:before="60" w:after="60"/>
                    <w:rPr>
                      <w:rFonts w:asciiTheme="minorHAnsi" w:hAnsiTheme="minorHAnsi"/>
                    </w:rPr>
                  </w:pPr>
                </w:p>
              </w:tc>
              <w:tc>
                <w:tcPr>
                  <w:tcW w:w="2767" w:type="dxa"/>
                  <w:gridSpan w:val="2"/>
                  <w:tcBorders>
                    <w:top w:val="dotted" w:sz="4" w:space="0" w:color="auto"/>
                    <w:left w:val="dotted" w:sz="4" w:space="0" w:color="auto"/>
                    <w:bottom w:val="single" w:sz="4" w:space="0" w:color="auto"/>
                    <w:right w:val="single" w:sz="4" w:space="0" w:color="auto"/>
                  </w:tcBorders>
                  <w:vAlign w:val="bottom"/>
                </w:tcPr>
                <w:p w14:paraId="0CFDE6F1" w14:textId="77777777" w:rsidR="009A5394" w:rsidRPr="00C726E1" w:rsidRDefault="009A5394" w:rsidP="00752E6A">
                  <w:pPr>
                    <w:spacing w:before="60" w:after="60"/>
                    <w:rPr>
                      <w:rFonts w:asciiTheme="minorHAnsi" w:hAnsiTheme="minorHAnsi"/>
                    </w:rPr>
                  </w:pPr>
                </w:p>
              </w:tc>
            </w:tr>
            <w:bookmarkEnd w:id="1"/>
          </w:tbl>
          <w:p w14:paraId="7B8FD15A" w14:textId="77777777" w:rsidR="009A5394" w:rsidRPr="00C726E1" w:rsidRDefault="009A5394" w:rsidP="00752E6A">
            <w:pPr>
              <w:spacing w:before="60" w:after="60"/>
              <w:rPr>
                <w:rFonts w:asciiTheme="minorHAnsi" w:hAnsiTheme="minorHAnsi"/>
                <w:b/>
                <w:i/>
                <w:caps/>
              </w:rPr>
            </w:pPr>
          </w:p>
          <w:p w14:paraId="575F5CE3" w14:textId="77777777" w:rsidR="009A5394" w:rsidRPr="00C726E1" w:rsidRDefault="009A5394" w:rsidP="00752E6A">
            <w:pPr>
              <w:rPr>
                <w:rFonts w:asciiTheme="minorHAnsi" w:hAnsiTheme="minorHAnsi"/>
                <w:b/>
                <w:i/>
              </w:rPr>
            </w:pPr>
            <w:r w:rsidRPr="00C726E1">
              <w:rPr>
                <w:rFonts w:asciiTheme="minorHAnsi" w:hAnsiTheme="minorHAnsi"/>
                <w:b/>
                <w:i/>
              </w:rPr>
              <w:t>(</w:t>
            </w:r>
            <w:r w:rsidRPr="00C726E1">
              <w:rPr>
                <w:rFonts w:asciiTheme="minorHAnsi" w:hAnsiTheme="minorHAnsi"/>
                <w:b/>
                <w:i/>
                <w:caps/>
              </w:rPr>
              <w:t>per le SOCIETA’ in ACCOMANDITA SEMPLICE-indicare i soggetti sotto elencati</w:t>
            </w:r>
            <w:r w:rsidRPr="00C726E1">
              <w:rPr>
                <w:rFonts w:asciiTheme="minorHAnsi" w:hAnsiTheme="minorHAnsi"/>
                <w:b/>
                <w:i/>
              </w:rPr>
              <w:t>)</w:t>
            </w:r>
          </w:p>
          <w:tbl>
            <w:tblPr>
              <w:tblW w:w="9781"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22"/>
              <w:gridCol w:w="842"/>
              <w:gridCol w:w="1837"/>
              <w:gridCol w:w="1420"/>
              <w:gridCol w:w="705"/>
              <w:gridCol w:w="1855"/>
            </w:tblGrid>
            <w:tr w:rsidR="009A5394" w:rsidRPr="00C726E1" w14:paraId="5AFC1D56" w14:textId="77777777" w:rsidTr="00752E6A">
              <w:tc>
                <w:tcPr>
                  <w:tcW w:w="3122" w:type="dxa"/>
                  <w:tcBorders>
                    <w:top w:val="nil"/>
                    <w:left w:val="nil"/>
                    <w:bottom w:val="nil"/>
                    <w:right w:val="nil"/>
                  </w:tcBorders>
                  <w:hideMark/>
                </w:tcPr>
                <w:p w14:paraId="007B58B2" w14:textId="77777777" w:rsidR="009A5394" w:rsidRPr="00C726E1" w:rsidRDefault="009A5394" w:rsidP="00752E6A">
                  <w:pPr>
                    <w:autoSpaceDN w:val="0"/>
                    <w:spacing w:before="60" w:after="60"/>
                    <w:ind w:left="110"/>
                    <w:rPr>
                      <w:rFonts w:asciiTheme="minorHAnsi" w:hAnsiTheme="minorHAnsi"/>
                    </w:rPr>
                  </w:pPr>
                  <w:r w:rsidRPr="00C726E1">
                    <w:rPr>
                      <w:rFonts w:asciiTheme="minorHAnsi" w:hAnsiTheme="minorHAnsi"/>
                      <w:lang w:val="en-US"/>
                    </w:rPr>
                    <w:t xml:space="preserve">forma </w:t>
                  </w:r>
                  <w:r w:rsidRPr="00C726E1">
                    <w:rPr>
                      <w:rFonts w:asciiTheme="minorHAnsi" w:hAnsiTheme="minorHAnsi"/>
                    </w:rPr>
                    <w:t>giuridica</w:t>
                  </w:r>
                  <w:r w:rsidRPr="00C726E1">
                    <w:rPr>
                      <w:rFonts w:asciiTheme="minorHAnsi" w:hAnsiTheme="minorHAnsi"/>
                      <w:lang w:val="en-US"/>
                    </w:rPr>
                    <w:t xml:space="preserve"> </w:t>
                  </w:r>
                  <w:r w:rsidRPr="00C726E1">
                    <w:rPr>
                      <w:rFonts w:asciiTheme="minorHAnsi" w:hAnsiTheme="minorHAnsi"/>
                    </w:rPr>
                    <w:t>impresa:</w:t>
                  </w:r>
                </w:p>
              </w:tc>
              <w:tc>
                <w:tcPr>
                  <w:tcW w:w="2679" w:type="dxa"/>
                  <w:gridSpan w:val="2"/>
                  <w:tcBorders>
                    <w:top w:val="nil"/>
                    <w:left w:val="nil"/>
                    <w:bottom w:val="dotted" w:sz="4" w:space="0" w:color="auto"/>
                    <w:right w:val="nil"/>
                  </w:tcBorders>
                  <w:hideMark/>
                </w:tcPr>
                <w:p w14:paraId="17064B2E" w14:textId="77777777" w:rsidR="009A5394" w:rsidRPr="00C726E1" w:rsidRDefault="009A5394" w:rsidP="00752E6A">
                  <w:pPr>
                    <w:spacing w:before="60" w:after="60"/>
                    <w:rPr>
                      <w:rFonts w:asciiTheme="minorHAnsi" w:hAnsiTheme="minorHAnsi"/>
                    </w:rPr>
                  </w:pPr>
                  <w:r w:rsidRPr="00C726E1">
                    <w:rPr>
                      <w:rFonts w:asciiTheme="minorHAnsi" w:hAnsiTheme="minorHAnsi"/>
                    </w:rPr>
                    <w:t>società in accomandita semplice</w:t>
                  </w:r>
                </w:p>
              </w:tc>
              <w:tc>
                <w:tcPr>
                  <w:tcW w:w="2125" w:type="dxa"/>
                  <w:gridSpan w:val="2"/>
                  <w:tcBorders>
                    <w:top w:val="nil"/>
                    <w:left w:val="nil"/>
                    <w:bottom w:val="nil"/>
                    <w:right w:val="nil"/>
                  </w:tcBorders>
                  <w:hideMark/>
                </w:tcPr>
                <w:p w14:paraId="677EE51F" w14:textId="77777777" w:rsidR="009A5394" w:rsidRPr="00C726E1" w:rsidRDefault="009A5394" w:rsidP="00752E6A">
                  <w:pPr>
                    <w:spacing w:before="60" w:after="60"/>
                    <w:ind w:left="110"/>
                    <w:rPr>
                      <w:rFonts w:asciiTheme="minorHAnsi" w:hAnsiTheme="minorHAnsi"/>
                    </w:rPr>
                  </w:pPr>
                  <w:r w:rsidRPr="00C726E1">
                    <w:rPr>
                      <w:rFonts w:asciiTheme="minorHAnsi" w:hAnsiTheme="minorHAnsi"/>
                    </w:rPr>
                    <w:t>anno di iscrizione:</w:t>
                  </w:r>
                </w:p>
              </w:tc>
              <w:tc>
                <w:tcPr>
                  <w:tcW w:w="1855" w:type="dxa"/>
                  <w:tcBorders>
                    <w:top w:val="nil"/>
                    <w:left w:val="nil"/>
                    <w:bottom w:val="dotted" w:sz="4" w:space="0" w:color="auto"/>
                    <w:right w:val="nil"/>
                  </w:tcBorders>
                  <w:vAlign w:val="bottom"/>
                </w:tcPr>
                <w:p w14:paraId="0A28D18F" w14:textId="77777777" w:rsidR="009A5394" w:rsidRPr="00C726E1" w:rsidRDefault="009A5394" w:rsidP="00752E6A">
                  <w:pPr>
                    <w:spacing w:before="60" w:after="60"/>
                    <w:rPr>
                      <w:rFonts w:asciiTheme="minorHAnsi" w:hAnsiTheme="minorHAnsi"/>
                    </w:rPr>
                  </w:pPr>
                </w:p>
              </w:tc>
            </w:tr>
            <w:tr w:rsidR="009A5394" w:rsidRPr="00C726E1" w14:paraId="35115B31" w14:textId="77777777" w:rsidTr="00752E6A">
              <w:trPr>
                <w:cantSplit/>
              </w:trPr>
              <w:tc>
                <w:tcPr>
                  <w:tcW w:w="9781" w:type="dxa"/>
                  <w:gridSpan w:val="6"/>
                  <w:tcBorders>
                    <w:top w:val="nil"/>
                    <w:left w:val="nil"/>
                    <w:bottom w:val="single" w:sz="4" w:space="0" w:color="auto"/>
                    <w:right w:val="nil"/>
                  </w:tcBorders>
                  <w:hideMark/>
                </w:tcPr>
                <w:p w14:paraId="14FE4389" w14:textId="77777777" w:rsidR="009A5394" w:rsidRPr="00C726E1" w:rsidRDefault="009A5394" w:rsidP="009A5394">
                  <w:pPr>
                    <w:widowControl w:val="0"/>
                    <w:numPr>
                      <w:ilvl w:val="0"/>
                      <w:numId w:val="22"/>
                    </w:numPr>
                    <w:spacing w:after="200" w:line="276" w:lineRule="auto"/>
                    <w:ind w:left="357" w:right="0" w:hanging="357"/>
                    <w:jc w:val="left"/>
                    <w:rPr>
                      <w:rFonts w:asciiTheme="minorHAnsi" w:hAnsiTheme="minorHAnsi"/>
                    </w:rPr>
                  </w:pPr>
                  <w:r w:rsidRPr="00C726E1">
                    <w:rPr>
                      <w:rFonts w:asciiTheme="minorHAnsi" w:hAnsiTheme="minorHAnsi"/>
                    </w:rPr>
                    <w:t>il socio accomandatario</w:t>
                  </w:r>
                </w:p>
                <w:p w14:paraId="7971A9B2" w14:textId="77777777" w:rsidR="009A5394" w:rsidRPr="00C726E1" w:rsidRDefault="009A5394" w:rsidP="009A5394">
                  <w:pPr>
                    <w:widowControl w:val="0"/>
                    <w:numPr>
                      <w:ilvl w:val="0"/>
                      <w:numId w:val="22"/>
                    </w:numPr>
                    <w:spacing w:after="200" w:line="276" w:lineRule="auto"/>
                    <w:ind w:left="357" w:right="0" w:hanging="357"/>
                    <w:jc w:val="left"/>
                    <w:rPr>
                      <w:rFonts w:asciiTheme="minorHAnsi" w:hAnsiTheme="minorHAnsi"/>
                    </w:rPr>
                  </w:pPr>
                  <w:r w:rsidRPr="00C726E1">
                    <w:rPr>
                      <w:rFonts w:asciiTheme="minorHAnsi" w:hAnsiTheme="minorHAnsi"/>
                    </w:rPr>
                    <w:t>il direttore tecnico</w:t>
                  </w:r>
                </w:p>
                <w:p w14:paraId="18880415" w14:textId="77777777" w:rsidR="009A5394" w:rsidRPr="00C726E1" w:rsidRDefault="009A5394" w:rsidP="00752E6A">
                  <w:pPr>
                    <w:rPr>
                      <w:rFonts w:asciiTheme="minorHAnsi" w:hAnsiTheme="minorHAnsi"/>
                      <w:b/>
                    </w:rPr>
                  </w:pPr>
                  <w:r w:rsidRPr="00C726E1">
                    <w:rPr>
                      <w:rFonts w:asciiTheme="minorHAnsi" w:hAnsiTheme="minorHAnsi"/>
                      <w:b/>
                    </w:rPr>
                    <w:t>sono così indicati:</w:t>
                  </w:r>
                </w:p>
              </w:tc>
            </w:tr>
            <w:tr w:rsidR="009A5394" w:rsidRPr="00C726E1" w14:paraId="007B27FD" w14:textId="77777777" w:rsidTr="00752E6A">
              <w:trPr>
                <w:trHeight w:val="493"/>
              </w:trPr>
              <w:tc>
                <w:tcPr>
                  <w:tcW w:w="3964" w:type="dxa"/>
                  <w:gridSpan w:val="2"/>
                  <w:tcBorders>
                    <w:top w:val="single" w:sz="4" w:space="0" w:color="auto"/>
                    <w:left w:val="single" w:sz="4" w:space="0" w:color="auto"/>
                    <w:bottom w:val="dotted" w:sz="4" w:space="0" w:color="auto"/>
                    <w:right w:val="dotted" w:sz="4" w:space="0" w:color="auto"/>
                  </w:tcBorders>
                  <w:vAlign w:val="center"/>
                  <w:hideMark/>
                </w:tcPr>
                <w:p w14:paraId="75E43E2A" w14:textId="77777777" w:rsidR="009A5394" w:rsidRPr="00C726E1" w:rsidRDefault="009A5394" w:rsidP="00752E6A">
                  <w:pPr>
                    <w:jc w:val="center"/>
                    <w:rPr>
                      <w:rFonts w:asciiTheme="minorHAnsi" w:hAnsiTheme="minorHAnsi"/>
                      <w:i/>
                      <w:iCs/>
                    </w:rPr>
                  </w:pPr>
                  <w:r w:rsidRPr="00C726E1">
                    <w:rPr>
                      <w:rFonts w:asciiTheme="minorHAnsi" w:hAnsiTheme="minorHAnsi"/>
                      <w:i/>
                      <w:iCs/>
                    </w:rPr>
                    <w:t>Cognome e nome</w:t>
                  </w:r>
                </w:p>
              </w:tc>
              <w:tc>
                <w:tcPr>
                  <w:tcW w:w="3257" w:type="dxa"/>
                  <w:gridSpan w:val="2"/>
                  <w:tcBorders>
                    <w:top w:val="single" w:sz="4" w:space="0" w:color="auto"/>
                    <w:left w:val="dotted" w:sz="4" w:space="0" w:color="auto"/>
                    <w:bottom w:val="single" w:sz="4" w:space="0" w:color="auto"/>
                    <w:right w:val="dotted" w:sz="4" w:space="0" w:color="auto"/>
                  </w:tcBorders>
                  <w:vAlign w:val="center"/>
                </w:tcPr>
                <w:p w14:paraId="5031C984" w14:textId="77777777" w:rsidR="009A5394" w:rsidRPr="00C726E1" w:rsidRDefault="009A5394" w:rsidP="00752E6A">
                  <w:pPr>
                    <w:jc w:val="center"/>
                    <w:rPr>
                      <w:rFonts w:asciiTheme="minorHAnsi" w:hAnsiTheme="minorHAnsi"/>
                      <w:i/>
                      <w:iCs/>
                    </w:rPr>
                  </w:pPr>
                  <w:r w:rsidRPr="00C726E1">
                    <w:rPr>
                      <w:rFonts w:asciiTheme="minorHAnsi" w:hAnsiTheme="minorHAnsi"/>
                      <w:i/>
                      <w:iCs/>
                    </w:rPr>
                    <w:t>codice fiscale</w:t>
                  </w:r>
                </w:p>
              </w:tc>
              <w:tc>
                <w:tcPr>
                  <w:tcW w:w="2560" w:type="dxa"/>
                  <w:gridSpan w:val="2"/>
                  <w:tcBorders>
                    <w:top w:val="single" w:sz="4" w:space="0" w:color="auto"/>
                    <w:left w:val="dotted" w:sz="4" w:space="0" w:color="auto"/>
                    <w:bottom w:val="single" w:sz="4" w:space="0" w:color="auto"/>
                    <w:right w:val="single" w:sz="4" w:space="0" w:color="auto"/>
                  </w:tcBorders>
                  <w:vAlign w:val="center"/>
                  <w:hideMark/>
                </w:tcPr>
                <w:p w14:paraId="210CBB53" w14:textId="77777777" w:rsidR="009A5394" w:rsidRPr="00C726E1" w:rsidRDefault="009A5394" w:rsidP="00752E6A">
                  <w:pPr>
                    <w:jc w:val="center"/>
                    <w:rPr>
                      <w:rFonts w:asciiTheme="minorHAnsi" w:hAnsiTheme="minorHAnsi"/>
                      <w:i/>
                      <w:iCs/>
                    </w:rPr>
                  </w:pPr>
                  <w:r w:rsidRPr="00C726E1">
                    <w:rPr>
                      <w:rFonts w:asciiTheme="minorHAnsi" w:hAnsiTheme="minorHAnsi"/>
                      <w:i/>
                      <w:iCs/>
                    </w:rPr>
                    <w:t xml:space="preserve">carica ricoperta </w:t>
                  </w:r>
                </w:p>
              </w:tc>
            </w:tr>
            <w:tr w:rsidR="009A5394" w:rsidRPr="00C726E1" w14:paraId="28B64B7E" w14:textId="77777777" w:rsidTr="00752E6A">
              <w:tc>
                <w:tcPr>
                  <w:tcW w:w="3964" w:type="dxa"/>
                  <w:gridSpan w:val="2"/>
                  <w:tcBorders>
                    <w:top w:val="single" w:sz="4" w:space="0" w:color="auto"/>
                    <w:left w:val="single" w:sz="4" w:space="0" w:color="auto"/>
                    <w:bottom w:val="dotted" w:sz="4" w:space="0" w:color="auto"/>
                    <w:right w:val="dotted" w:sz="4" w:space="0" w:color="auto"/>
                  </w:tcBorders>
                </w:tcPr>
                <w:p w14:paraId="0FB9B74E" w14:textId="77777777" w:rsidR="009A5394" w:rsidRPr="00C726E1" w:rsidRDefault="009A5394" w:rsidP="00752E6A">
                  <w:pPr>
                    <w:spacing w:before="60" w:after="60"/>
                    <w:rPr>
                      <w:rFonts w:asciiTheme="minorHAnsi" w:hAnsiTheme="minorHAnsi"/>
                    </w:rPr>
                  </w:pPr>
                </w:p>
              </w:tc>
              <w:tc>
                <w:tcPr>
                  <w:tcW w:w="3257" w:type="dxa"/>
                  <w:gridSpan w:val="2"/>
                  <w:tcBorders>
                    <w:top w:val="single" w:sz="4" w:space="0" w:color="auto"/>
                    <w:left w:val="dotted" w:sz="4" w:space="0" w:color="auto"/>
                    <w:bottom w:val="dotted" w:sz="4" w:space="0" w:color="auto"/>
                    <w:right w:val="dotted" w:sz="4" w:space="0" w:color="auto"/>
                  </w:tcBorders>
                </w:tcPr>
                <w:p w14:paraId="62B9ED1F" w14:textId="77777777" w:rsidR="009A5394" w:rsidRPr="00C726E1" w:rsidRDefault="009A5394" w:rsidP="00752E6A">
                  <w:pPr>
                    <w:spacing w:before="60" w:after="60"/>
                    <w:rPr>
                      <w:rFonts w:asciiTheme="minorHAnsi" w:hAnsiTheme="minorHAnsi"/>
                    </w:rPr>
                  </w:pPr>
                </w:p>
              </w:tc>
              <w:tc>
                <w:tcPr>
                  <w:tcW w:w="2560" w:type="dxa"/>
                  <w:gridSpan w:val="2"/>
                  <w:tcBorders>
                    <w:top w:val="single" w:sz="4" w:space="0" w:color="auto"/>
                    <w:left w:val="dotted" w:sz="4" w:space="0" w:color="auto"/>
                    <w:bottom w:val="dotted" w:sz="4" w:space="0" w:color="auto"/>
                    <w:right w:val="single" w:sz="4" w:space="0" w:color="auto"/>
                  </w:tcBorders>
                  <w:vAlign w:val="bottom"/>
                  <w:hideMark/>
                </w:tcPr>
                <w:p w14:paraId="11CAB60A" w14:textId="77777777" w:rsidR="009A5394" w:rsidRPr="00C726E1" w:rsidRDefault="009A5394" w:rsidP="00752E6A">
                  <w:pPr>
                    <w:spacing w:before="60" w:after="60"/>
                    <w:rPr>
                      <w:rFonts w:asciiTheme="minorHAnsi" w:hAnsiTheme="minorHAnsi"/>
                    </w:rPr>
                  </w:pPr>
                  <w:r w:rsidRPr="00C726E1">
                    <w:rPr>
                      <w:rFonts w:asciiTheme="minorHAnsi" w:hAnsiTheme="minorHAnsi"/>
                    </w:rPr>
                    <w:t>Socio accomandatario</w:t>
                  </w:r>
                </w:p>
              </w:tc>
            </w:tr>
            <w:tr w:rsidR="009A5394" w:rsidRPr="00C726E1" w14:paraId="183571A0" w14:textId="77777777" w:rsidTr="00752E6A">
              <w:tc>
                <w:tcPr>
                  <w:tcW w:w="3964" w:type="dxa"/>
                  <w:gridSpan w:val="2"/>
                  <w:tcBorders>
                    <w:top w:val="dotted" w:sz="4" w:space="0" w:color="auto"/>
                    <w:left w:val="single" w:sz="4" w:space="0" w:color="auto"/>
                    <w:bottom w:val="dotted" w:sz="4" w:space="0" w:color="auto"/>
                    <w:right w:val="dotted" w:sz="4" w:space="0" w:color="auto"/>
                  </w:tcBorders>
                </w:tcPr>
                <w:p w14:paraId="747ADA8A" w14:textId="77777777" w:rsidR="009A5394" w:rsidRPr="00C726E1" w:rsidRDefault="009A5394" w:rsidP="00752E6A">
                  <w:pPr>
                    <w:spacing w:before="60" w:after="60"/>
                    <w:rPr>
                      <w:rFonts w:asciiTheme="minorHAnsi" w:hAnsiTheme="minorHAnsi"/>
                    </w:rPr>
                  </w:pPr>
                </w:p>
              </w:tc>
              <w:tc>
                <w:tcPr>
                  <w:tcW w:w="3257" w:type="dxa"/>
                  <w:gridSpan w:val="2"/>
                  <w:tcBorders>
                    <w:top w:val="dotted" w:sz="4" w:space="0" w:color="auto"/>
                    <w:left w:val="dotted" w:sz="4" w:space="0" w:color="auto"/>
                    <w:bottom w:val="dotted" w:sz="4" w:space="0" w:color="auto"/>
                    <w:right w:val="dotted" w:sz="4" w:space="0" w:color="auto"/>
                  </w:tcBorders>
                </w:tcPr>
                <w:p w14:paraId="281EE20F" w14:textId="77777777" w:rsidR="009A5394" w:rsidRPr="00C726E1" w:rsidRDefault="009A5394" w:rsidP="00752E6A">
                  <w:pPr>
                    <w:spacing w:before="60" w:after="60"/>
                    <w:rPr>
                      <w:rFonts w:asciiTheme="minorHAnsi" w:hAnsiTheme="minorHAnsi"/>
                    </w:rPr>
                  </w:pPr>
                </w:p>
              </w:tc>
              <w:tc>
                <w:tcPr>
                  <w:tcW w:w="2560" w:type="dxa"/>
                  <w:gridSpan w:val="2"/>
                  <w:tcBorders>
                    <w:top w:val="dotted" w:sz="4" w:space="0" w:color="auto"/>
                    <w:left w:val="dotted" w:sz="4" w:space="0" w:color="auto"/>
                    <w:bottom w:val="dotted" w:sz="4" w:space="0" w:color="auto"/>
                    <w:right w:val="single" w:sz="4" w:space="0" w:color="auto"/>
                  </w:tcBorders>
                  <w:vAlign w:val="bottom"/>
                </w:tcPr>
                <w:p w14:paraId="43D33217" w14:textId="77777777" w:rsidR="009A5394" w:rsidRPr="00C726E1" w:rsidRDefault="009A5394" w:rsidP="00752E6A">
                  <w:pPr>
                    <w:spacing w:before="60" w:after="60"/>
                    <w:rPr>
                      <w:rFonts w:asciiTheme="minorHAnsi" w:hAnsiTheme="minorHAnsi"/>
                    </w:rPr>
                  </w:pPr>
                  <w:r w:rsidRPr="00C726E1">
                    <w:rPr>
                      <w:rFonts w:asciiTheme="minorHAnsi" w:hAnsiTheme="minorHAnsi"/>
                    </w:rPr>
                    <w:t>Direttore Tecnico</w:t>
                  </w:r>
                </w:p>
              </w:tc>
            </w:tr>
            <w:tr w:rsidR="009A5394" w:rsidRPr="00C726E1" w14:paraId="61749A02" w14:textId="77777777" w:rsidTr="00752E6A">
              <w:tc>
                <w:tcPr>
                  <w:tcW w:w="3964" w:type="dxa"/>
                  <w:gridSpan w:val="2"/>
                  <w:tcBorders>
                    <w:top w:val="dotted" w:sz="4" w:space="0" w:color="auto"/>
                    <w:left w:val="single" w:sz="4" w:space="0" w:color="auto"/>
                    <w:bottom w:val="single" w:sz="4" w:space="0" w:color="auto"/>
                    <w:right w:val="dotted" w:sz="4" w:space="0" w:color="auto"/>
                  </w:tcBorders>
                </w:tcPr>
                <w:p w14:paraId="5554D5B9" w14:textId="77777777" w:rsidR="009A5394" w:rsidRPr="00C726E1" w:rsidRDefault="009A5394" w:rsidP="00752E6A">
                  <w:pPr>
                    <w:spacing w:before="60" w:after="60"/>
                    <w:rPr>
                      <w:rFonts w:asciiTheme="minorHAnsi" w:hAnsiTheme="minorHAnsi"/>
                    </w:rPr>
                  </w:pPr>
                </w:p>
              </w:tc>
              <w:tc>
                <w:tcPr>
                  <w:tcW w:w="3257" w:type="dxa"/>
                  <w:gridSpan w:val="2"/>
                  <w:tcBorders>
                    <w:top w:val="dotted" w:sz="4" w:space="0" w:color="auto"/>
                    <w:left w:val="dotted" w:sz="4" w:space="0" w:color="auto"/>
                    <w:bottom w:val="single" w:sz="4" w:space="0" w:color="auto"/>
                    <w:right w:val="dotted" w:sz="4" w:space="0" w:color="auto"/>
                  </w:tcBorders>
                </w:tcPr>
                <w:p w14:paraId="329808CD" w14:textId="77777777" w:rsidR="009A5394" w:rsidRPr="00C726E1" w:rsidRDefault="009A5394" w:rsidP="00752E6A">
                  <w:pPr>
                    <w:spacing w:before="60" w:after="60"/>
                    <w:rPr>
                      <w:rFonts w:asciiTheme="minorHAnsi" w:hAnsiTheme="minorHAnsi"/>
                    </w:rPr>
                  </w:pPr>
                </w:p>
              </w:tc>
              <w:tc>
                <w:tcPr>
                  <w:tcW w:w="2560" w:type="dxa"/>
                  <w:gridSpan w:val="2"/>
                  <w:tcBorders>
                    <w:top w:val="dotted" w:sz="4" w:space="0" w:color="auto"/>
                    <w:left w:val="dotted" w:sz="4" w:space="0" w:color="auto"/>
                    <w:bottom w:val="single" w:sz="4" w:space="0" w:color="auto"/>
                    <w:right w:val="single" w:sz="4" w:space="0" w:color="auto"/>
                  </w:tcBorders>
                  <w:vAlign w:val="bottom"/>
                </w:tcPr>
                <w:p w14:paraId="0D967E36" w14:textId="77777777" w:rsidR="009A5394" w:rsidRPr="00C726E1" w:rsidRDefault="009A5394" w:rsidP="00752E6A">
                  <w:pPr>
                    <w:spacing w:before="60" w:after="60"/>
                    <w:rPr>
                      <w:rFonts w:asciiTheme="minorHAnsi" w:hAnsiTheme="minorHAnsi"/>
                    </w:rPr>
                  </w:pPr>
                </w:p>
              </w:tc>
            </w:tr>
          </w:tbl>
          <w:p w14:paraId="51452800" w14:textId="77777777" w:rsidR="009A5394" w:rsidRPr="00C726E1" w:rsidRDefault="009A5394" w:rsidP="00752E6A">
            <w:pPr>
              <w:spacing w:before="60" w:after="60"/>
              <w:rPr>
                <w:rFonts w:asciiTheme="minorHAnsi" w:hAnsiTheme="minorHAnsi"/>
                <w:b/>
                <w:i/>
                <w:caps/>
              </w:rPr>
            </w:pPr>
          </w:p>
          <w:p w14:paraId="651C69B4" w14:textId="77777777" w:rsidR="009A5394" w:rsidRPr="00C726E1" w:rsidRDefault="009A5394" w:rsidP="00752E6A">
            <w:pPr>
              <w:spacing w:before="60" w:after="60"/>
              <w:rPr>
                <w:rFonts w:asciiTheme="minorHAnsi" w:hAnsiTheme="minorHAnsi"/>
                <w:caps/>
              </w:rPr>
            </w:pPr>
            <w:r w:rsidRPr="00C726E1">
              <w:rPr>
                <w:rFonts w:asciiTheme="minorHAnsi" w:hAnsiTheme="minorHAnsi"/>
                <w:b/>
                <w:i/>
                <w:caps/>
              </w:rPr>
              <w:t>(per tutte le società DI CAPITALI e i consorzi-</w:t>
            </w:r>
            <w:r w:rsidRPr="00C726E1">
              <w:rPr>
                <w:rFonts w:asciiTheme="minorHAnsi" w:eastAsia="Calibri" w:hAnsiTheme="minorHAnsi"/>
              </w:rPr>
              <w:t xml:space="preserve"> </w:t>
            </w:r>
            <w:r w:rsidRPr="00C726E1">
              <w:rPr>
                <w:rFonts w:asciiTheme="minorHAnsi" w:hAnsiTheme="minorHAnsi"/>
                <w:b/>
                <w:i/>
                <w:caps/>
              </w:rPr>
              <w:t>INDICARE I SOGGETTI SOTTO ELENCATI)</w:t>
            </w:r>
          </w:p>
        </w:tc>
      </w:tr>
      <w:tr w:rsidR="009A5394" w:rsidRPr="00C726E1" w14:paraId="3F4D1676" w14:textId="77777777" w:rsidTr="00752E6A">
        <w:tc>
          <w:tcPr>
            <w:tcW w:w="2984" w:type="dxa"/>
            <w:gridSpan w:val="2"/>
            <w:tcBorders>
              <w:top w:val="nil"/>
              <w:left w:val="nil"/>
              <w:bottom w:val="nil"/>
              <w:right w:val="nil"/>
            </w:tcBorders>
            <w:hideMark/>
          </w:tcPr>
          <w:p w14:paraId="1AA38834" w14:textId="77777777" w:rsidR="009A5394" w:rsidRPr="00C726E1" w:rsidRDefault="009A5394" w:rsidP="00752E6A">
            <w:pPr>
              <w:autoSpaceDN w:val="0"/>
              <w:spacing w:before="60" w:after="60"/>
              <w:ind w:left="110"/>
              <w:rPr>
                <w:rFonts w:asciiTheme="minorHAnsi" w:hAnsiTheme="minorHAnsi"/>
              </w:rPr>
            </w:pPr>
            <w:r w:rsidRPr="00C726E1">
              <w:rPr>
                <w:rFonts w:asciiTheme="minorHAnsi" w:hAnsiTheme="minorHAnsi"/>
                <w:lang w:val="en-US"/>
              </w:rPr>
              <w:lastRenderedPageBreak/>
              <w:t xml:space="preserve">forma </w:t>
            </w:r>
            <w:r w:rsidRPr="00C726E1">
              <w:rPr>
                <w:rFonts w:asciiTheme="minorHAnsi" w:hAnsiTheme="minorHAnsi"/>
              </w:rPr>
              <w:t>giuridica societaria:</w:t>
            </w:r>
          </w:p>
        </w:tc>
        <w:tc>
          <w:tcPr>
            <w:tcW w:w="2679" w:type="dxa"/>
            <w:gridSpan w:val="2"/>
            <w:tcBorders>
              <w:top w:val="nil"/>
              <w:left w:val="nil"/>
              <w:bottom w:val="dotted" w:sz="4" w:space="0" w:color="auto"/>
              <w:right w:val="nil"/>
            </w:tcBorders>
          </w:tcPr>
          <w:p w14:paraId="0EAD0218" w14:textId="77777777" w:rsidR="009A5394" w:rsidRPr="00C726E1" w:rsidRDefault="009A5394" w:rsidP="00752E6A">
            <w:pPr>
              <w:spacing w:before="60" w:after="60"/>
              <w:rPr>
                <w:rFonts w:asciiTheme="minorHAnsi" w:hAnsiTheme="minorHAnsi"/>
              </w:rPr>
            </w:pPr>
          </w:p>
        </w:tc>
        <w:tc>
          <w:tcPr>
            <w:tcW w:w="2125" w:type="dxa"/>
            <w:gridSpan w:val="3"/>
            <w:tcBorders>
              <w:top w:val="nil"/>
              <w:left w:val="nil"/>
              <w:bottom w:val="nil"/>
              <w:right w:val="nil"/>
            </w:tcBorders>
            <w:hideMark/>
          </w:tcPr>
          <w:p w14:paraId="1E3605F9" w14:textId="77777777" w:rsidR="009A5394" w:rsidRPr="00C726E1" w:rsidRDefault="009A5394" w:rsidP="00752E6A">
            <w:pPr>
              <w:spacing w:before="60" w:after="60"/>
              <w:ind w:left="110"/>
              <w:rPr>
                <w:rFonts w:asciiTheme="minorHAnsi" w:hAnsiTheme="minorHAnsi"/>
              </w:rPr>
            </w:pPr>
            <w:r w:rsidRPr="00C726E1">
              <w:rPr>
                <w:rFonts w:asciiTheme="minorHAnsi" w:hAnsiTheme="minorHAnsi"/>
              </w:rPr>
              <w:t>anno di iscrizione:</w:t>
            </w:r>
          </w:p>
        </w:tc>
        <w:tc>
          <w:tcPr>
            <w:tcW w:w="2135" w:type="dxa"/>
            <w:gridSpan w:val="2"/>
            <w:tcBorders>
              <w:top w:val="nil"/>
              <w:left w:val="nil"/>
              <w:bottom w:val="dotted" w:sz="4" w:space="0" w:color="auto"/>
              <w:right w:val="nil"/>
            </w:tcBorders>
            <w:vAlign w:val="bottom"/>
          </w:tcPr>
          <w:p w14:paraId="198FDE3A" w14:textId="77777777" w:rsidR="009A5394" w:rsidRPr="00C726E1" w:rsidRDefault="009A5394" w:rsidP="00752E6A">
            <w:pPr>
              <w:spacing w:before="60" w:after="60"/>
              <w:rPr>
                <w:rFonts w:asciiTheme="minorHAnsi" w:hAnsiTheme="minorHAnsi"/>
              </w:rPr>
            </w:pPr>
          </w:p>
        </w:tc>
      </w:tr>
      <w:tr w:rsidR="009A5394" w:rsidRPr="00C726E1" w14:paraId="3A192DBE" w14:textId="77777777" w:rsidTr="00752E6A">
        <w:tc>
          <w:tcPr>
            <w:tcW w:w="2984" w:type="dxa"/>
            <w:gridSpan w:val="2"/>
            <w:tcBorders>
              <w:top w:val="nil"/>
              <w:left w:val="nil"/>
              <w:bottom w:val="nil"/>
              <w:right w:val="nil"/>
            </w:tcBorders>
            <w:hideMark/>
          </w:tcPr>
          <w:p w14:paraId="0B6379F9" w14:textId="77777777" w:rsidR="009A5394" w:rsidRPr="00C726E1" w:rsidRDefault="009A5394" w:rsidP="00752E6A">
            <w:pPr>
              <w:spacing w:before="60" w:after="60"/>
              <w:ind w:left="110"/>
              <w:rPr>
                <w:rFonts w:asciiTheme="minorHAnsi" w:hAnsiTheme="minorHAnsi"/>
              </w:rPr>
            </w:pPr>
            <w:r w:rsidRPr="00C726E1">
              <w:rPr>
                <w:rFonts w:asciiTheme="minorHAnsi" w:hAnsiTheme="minorHAnsi"/>
              </w:rPr>
              <w:t>capitale sociale:</w:t>
            </w:r>
          </w:p>
        </w:tc>
        <w:tc>
          <w:tcPr>
            <w:tcW w:w="2679" w:type="dxa"/>
            <w:gridSpan w:val="2"/>
            <w:tcBorders>
              <w:top w:val="nil"/>
              <w:left w:val="nil"/>
              <w:bottom w:val="dotted" w:sz="4" w:space="0" w:color="auto"/>
              <w:right w:val="nil"/>
            </w:tcBorders>
          </w:tcPr>
          <w:p w14:paraId="024AF56A" w14:textId="77777777" w:rsidR="009A5394" w:rsidRPr="00C726E1" w:rsidRDefault="009A5394" w:rsidP="00752E6A">
            <w:pPr>
              <w:spacing w:before="60" w:after="60"/>
              <w:rPr>
                <w:rFonts w:asciiTheme="minorHAnsi" w:hAnsiTheme="minorHAnsi"/>
              </w:rPr>
            </w:pPr>
          </w:p>
        </w:tc>
        <w:tc>
          <w:tcPr>
            <w:tcW w:w="2125" w:type="dxa"/>
            <w:gridSpan w:val="3"/>
            <w:tcBorders>
              <w:top w:val="nil"/>
              <w:left w:val="nil"/>
              <w:bottom w:val="nil"/>
              <w:right w:val="nil"/>
            </w:tcBorders>
            <w:hideMark/>
          </w:tcPr>
          <w:p w14:paraId="10B5A094" w14:textId="77777777" w:rsidR="009A5394" w:rsidRPr="00C726E1" w:rsidRDefault="009A5394" w:rsidP="00752E6A">
            <w:pPr>
              <w:autoSpaceDN w:val="0"/>
              <w:spacing w:before="60" w:after="60"/>
              <w:ind w:left="110"/>
              <w:rPr>
                <w:rFonts w:asciiTheme="minorHAnsi" w:hAnsiTheme="minorHAnsi"/>
                <w:lang w:val="en-US"/>
              </w:rPr>
            </w:pPr>
            <w:r w:rsidRPr="00C726E1">
              <w:rPr>
                <w:rFonts w:asciiTheme="minorHAnsi" w:hAnsiTheme="minorHAnsi"/>
              </w:rPr>
              <w:t>durata</w:t>
            </w:r>
            <w:r w:rsidRPr="00C726E1">
              <w:rPr>
                <w:rFonts w:asciiTheme="minorHAnsi" w:hAnsiTheme="minorHAnsi"/>
                <w:lang w:val="en-US"/>
              </w:rPr>
              <w:t xml:space="preserve"> </w:t>
            </w:r>
            <w:r w:rsidRPr="00C726E1">
              <w:rPr>
                <w:rFonts w:asciiTheme="minorHAnsi" w:hAnsiTheme="minorHAnsi"/>
              </w:rPr>
              <w:t>della</w:t>
            </w:r>
            <w:r w:rsidRPr="00C726E1">
              <w:rPr>
                <w:rFonts w:asciiTheme="minorHAnsi" w:hAnsiTheme="minorHAnsi"/>
                <w:lang w:val="en-US"/>
              </w:rPr>
              <w:t xml:space="preserve"> </w:t>
            </w:r>
            <w:r w:rsidRPr="00C726E1">
              <w:rPr>
                <w:rFonts w:asciiTheme="minorHAnsi" w:hAnsiTheme="minorHAnsi"/>
              </w:rPr>
              <w:t>società</w:t>
            </w:r>
            <w:r w:rsidRPr="00C726E1">
              <w:rPr>
                <w:rFonts w:asciiTheme="minorHAnsi" w:hAnsiTheme="minorHAnsi"/>
                <w:lang w:val="en-US"/>
              </w:rPr>
              <w:t>:</w:t>
            </w:r>
          </w:p>
        </w:tc>
        <w:tc>
          <w:tcPr>
            <w:tcW w:w="2135" w:type="dxa"/>
            <w:gridSpan w:val="2"/>
            <w:tcBorders>
              <w:top w:val="nil"/>
              <w:left w:val="nil"/>
              <w:bottom w:val="dotted" w:sz="4" w:space="0" w:color="auto"/>
              <w:right w:val="nil"/>
            </w:tcBorders>
          </w:tcPr>
          <w:p w14:paraId="22DE02AB" w14:textId="77777777" w:rsidR="009A5394" w:rsidRPr="00C726E1" w:rsidRDefault="009A5394" w:rsidP="00752E6A">
            <w:pPr>
              <w:spacing w:before="60" w:after="60"/>
              <w:rPr>
                <w:rFonts w:asciiTheme="minorHAnsi" w:hAnsiTheme="minorHAnsi"/>
              </w:rPr>
            </w:pPr>
          </w:p>
        </w:tc>
      </w:tr>
      <w:tr w:rsidR="009A5394" w:rsidRPr="00C726E1" w14:paraId="4788A735" w14:textId="77777777" w:rsidTr="00752E6A">
        <w:trPr>
          <w:cantSplit/>
        </w:trPr>
        <w:tc>
          <w:tcPr>
            <w:tcW w:w="9923" w:type="dxa"/>
            <w:gridSpan w:val="9"/>
            <w:tcBorders>
              <w:top w:val="nil"/>
              <w:left w:val="nil"/>
              <w:bottom w:val="single" w:sz="4" w:space="0" w:color="auto"/>
              <w:right w:val="nil"/>
            </w:tcBorders>
            <w:hideMark/>
          </w:tcPr>
          <w:p w14:paraId="72FCA0C5" w14:textId="77777777" w:rsidR="009A5394" w:rsidRPr="00C726E1" w:rsidRDefault="009A5394" w:rsidP="009A5394">
            <w:pPr>
              <w:widowControl w:val="0"/>
              <w:numPr>
                <w:ilvl w:val="0"/>
                <w:numId w:val="21"/>
              </w:numPr>
              <w:spacing w:after="200" w:line="276" w:lineRule="auto"/>
              <w:ind w:left="357" w:right="0" w:hanging="357"/>
              <w:rPr>
                <w:rFonts w:asciiTheme="minorHAnsi" w:hAnsiTheme="minorHAnsi"/>
              </w:rPr>
            </w:pPr>
            <w:r w:rsidRPr="00C726E1">
              <w:rPr>
                <w:rFonts w:asciiTheme="minorHAnsi" w:hAnsiTheme="minorHAnsi"/>
              </w:rPr>
              <w:t>i membri del consiglio di amministrazione cui sia stata conferita la legale rappresentanza;</w:t>
            </w:r>
          </w:p>
          <w:p w14:paraId="60B0A218" w14:textId="77777777" w:rsidR="009A5394" w:rsidRPr="00C726E1" w:rsidRDefault="009A5394" w:rsidP="009A5394">
            <w:pPr>
              <w:widowControl w:val="0"/>
              <w:numPr>
                <w:ilvl w:val="0"/>
                <w:numId w:val="21"/>
              </w:numPr>
              <w:spacing w:after="200" w:line="276" w:lineRule="auto"/>
              <w:ind w:left="357" w:right="0" w:hanging="357"/>
              <w:rPr>
                <w:rFonts w:asciiTheme="minorHAnsi" w:hAnsiTheme="minorHAnsi"/>
              </w:rPr>
            </w:pPr>
            <w:r w:rsidRPr="00C726E1">
              <w:rPr>
                <w:rFonts w:asciiTheme="minorHAnsi" w:hAnsiTheme="minorHAnsi"/>
              </w:rPr>
              <w:t>i procuratori generali e gli institori;</w:t>
            </w:r>
          </w:p>
          <w:p w14:paraId="73476EB9" w14:textId="77777777" w:rsidR="009A5394" w:rsidRPr="00C726E1" w:rsidRDefault="009A5394" w:rsidP="009A5394">
            <w:pPr>
              <w:widowControl w:val="0"/>
              <w:numPr>
                <w:ilvl w:val="0"/>
                <w:numId w:val="21"/>
              </w:numPr>
              <w:spacing w:after="200" w:line="276" w:lineRule="auto"/>
              <w:ind w:left="357" w:right="0" w:hanging="357"/>
              <w:rPr>
                <w:rFonts w:asciiTheme="minorHAnsi" w:hAnsiTheme="minorHAnsi"/>
              </w:rPr>
            </w:pPr>
            <w:r w:rsidRPr="00C726E1">
              <w:rPr>
                <w:rFonts w:asciiTheme="minorHAnsi" w:hAnsiTheme="minorHAnsi"/>
              </w:rPr>
              <w:t>i componenti degli organi con poteri di direzione o di vigilanza o soggetti muniti di poteri di rappresentanza, di direzione o di controllo;</w:t>
            </w:r>
          </w:p>
          <w:p w14:paraId="166FA0A7" w14:textId="77777777" w:rsidR="009A5394" w:rsidRPr="00C726E1" w:rsidRDefault="009A5394" w:rsidP="009A5394">
            <w:pPr>
              <w:widowControl w:val="0"/>
              <w:numPr>
                <w:ilvl w:val="0"/>
                <w:numId w:val="21"/>
              </w:numPr>
              <w:spacing w:after="200" w:line="276" w:lineRule="auto"/>
              <w:ind w:left="357" w:right="0" w:hanging="357"/>
              <w:rPr>
                <w:rFonts w:asciiTheme="minorHAnsi" w:hAnsiTheme="minorHAnsi"/>
              </w:rPr>
            </w:pPr>
            <w:r w:rsidRPr="00C726E1">
              <w:rPr>
                <w:rFonts w:asciiTheme="minorHAnsi" w:hAnsiTheme="minorHAnsi"/>
              </w:rPr>
              <w:t xml:space="preserve">il direttore tecnico, qualunque sia la forma giuridica dell’operatore economico </w:t>
            </w:r>
          </w:p>
          <w:p w14:paraId="5372DA71" w14:textId="77777777" w:rsidR="009A5394" w:rsidRPr="00C726E1" w:rsidRDefault="009A5394" w:rsidP="009A5394">
            <w:pPr>
              <w:widowControl w:val="0"/>
              <w:numPr>
                <w:ilvl w:val="0"/>
                <w:numId w:val="21"/>
              </w:numPr>
              <w:spacing w:after="200" w:line="276" w:lineRule="auto"/>
              <w:ind w:left="357" w:right="0" w:hanging="357"/>
              <w:rPr>
                <w:rFonts w:asciiTheme="minorHAnsi" w:hAnsiTheme="minorHAnsi"/>
              </w:rPr>
            </w:pPr>
            <w:r w:rsidRPr="00C726E1">
              <w:rPr>
                <w:rFonts w:asciiTheme="minorHAnsi" w:hAnsiTheme="minorHAnsi"/>
              </w:rPr>
              <w:t>il socio unico;</w:t>
            </w:r>
          </w:p>
          <w:p w14:paraId="78330E98" w14:textId="77777777" w:rsidR="009A5394" w:rsidRPr="00C726E1" w:rsidRDefault="009A5394" w:rsidP="009A5394">
            <w:pPr>
              <w:widowControl w:val="0"/>
              <w:numPr>
                <w:ilvl w:val="0"/>
                <w:numId w:val="21"/>
              </w:numPr>
              <w:spacing w:after="200" w:line="276" w:lineRule="auto"/>
              <w:ind w:left="357" w:right="0" w:hanging="357"/>
              <w:rPr>
                <w:rFonts w:asciiTheme="minorHAnsi" w:hAnsiTheme="minorHAnsi"/>
              </w:rPr>
            </w:pPr>
            <w:r w:rsidRPr="00C726E1">
              <w:rPr>
                <w:rFonts w:asciiTheme="minorHAnsi" w:hAnsiTheme="minorHAnsi"/>
              </w:rPr>
              <w:t xml:space="preserve">l’eventuale “amministratore di fatto” ai sensi dell’articolo 2639 del </w:t>
            </w:r>
            <w:proofErr w:type="gramStart"/>
            <w:r w:rsidRPr="00C726E1">
              <w:rPr>
                <w:rFonts w:asciiTheme="minorHAnsi" w:hAnsiTheme="minorHAnsi"/>
              </w:rPr>
              <w:t>Codice Civile</w:t>
            </w:r>
            <w:proofErr w:type="gramEnd"/>
            <w:r w:rsidRPr="00C726E1">
              <w:rPr>
                <w:rFonts w:asciiTheme="minorHAnsi" w:hAnsiTheme="minorHAnsi"/>
              </w:rPr>
              <w:t>;</w:t>
            </w:r>
          </w:p>
          <w:p w14:paraId="59C3CC7C" w14:textId="77777777" w:rsidR="009A5394" w:rsidRPr="00C726E1" w:rsidRDefault="009A5394" w:rsidP="00752E6A">
            <w:pPr>
              <w:widowControl w:val="0"/>
              <w:rPr>
                <w:rFonts w:asciiTheme="minorHAnsi" w:hAnsiTheme="minorHAnsi"/>
                <w:b/>
              </w:rPr>
            </w:pPr>
            <w:r w:rsidRPr="00C726E1">
              <w:rPr>
                <w:rFonts w:asciiTheme="minorHAnsi" w:hAnsiTheme="minorHAnsi"/>
                <w:b/>
              </w:rPr>
              <w:t>sono così indicati:</w:t>
            </w:r>
          </w:p>
        </w:tc>
      </w:tr>
      <w:tr w:rsidR="009A5394" w:rsidRPr="00C726E1" w14:paraId="4D0C07CB" w14:textId="77777777" w:rsidTr="00752E6A">
        <w:trPr>
          <w:trHeight w:val="493"/>
        </w:trPr>
        <w:tc>
          <w:tcPr>
            <w:tcW w:w="3826" w:type="dxa"/>
            <w:gridSpan w:val="3"/>
            <w:tcBorders>
              <w:top w:val="single" w:sz="4" w:space="0" w:color="auto"/>
              <w:left w:val="single" w:sz="4" w:space="0" w:color="auto"/>
              <w:bottom w:val="single" w:sz="4" w:space="0" w:color="auto"/>
              <w:right w:val="dotted" w:sz="4" w:space="0" w:color="auto"/>
            </w:tcBorders>
            <w:vAlign w:val="center"/>
            <w:hideMark/>
          </w:tcPr>
          <w:p w14:paraId="60838740" w14:textId="77777777" w:rsidR="009A5394" w:rsidRPr="00C726E1" w:rsidRDefault="009A5394" w:rsidP="00752E6A">
            <w:pPr>
              <w:jc w:val="center"/>
              <w:rPr>
                <w:rFonts w:asciiTheme="minorHAnsi" w:hAnsiTheme="minorHAnsi"/>
                <w:i/>
                <w:iCs/>
              </w:rPr>
            </w:pPr>
            <w:r w:rsidRPr="00C726E1">
              <w:rPr>
                <w:rFonts w:asciiTheme="minorHAnsi" w:hAnsiTheme="minorHAnsi"/>
                <w:i/>
                <w:iCs/>
              </w:rPr>
              <w:t>Cognome e nome</w:t>
            </w:r>
          </w:p>
        </w:tc>
        <w:tc>
          <w:tcPr>
            <w:tcW w:w="3404" w:type="dxa"/>
            <w:gridSpan w:val="3"/>
            <w:tcBorders>
              <w:top w:val="single" w:sz="4" w:space="0" w:color="auto"/>
              <w:left w:val="dotted" w:sz="4" w:space="0" w:color="auto"/>
              <w:bottom w:val="single" w:sz="4" w:space="0" w:color="auto"/>
              <w:right w:val="dotted" w:sz="4" w:space="0" w:color="auto"/>
            </w:tcBorders>
            <w:vAlign w:val="center"/>
            <w:hideMark/>
          </w:tcPr>
          <w:p w14:paraId="30E88AC7" w14:textId="77777777" w:rsidR="009A5394" w:rsidRPr="00C726E1" w:rsidRDefault="009A5394" w:rsidP="00752E6A">
            <w:pPr>
              <w:jc w:val="center"/>
              <w:rPr>
                <w:rFonts w:asciiTheme="minorHAnsi" w:hAnsiTheme="minorHAnsi"/>
                <w:i/>
                <w:iCs/>
              </w:rPr>
            </w:pPr>
            <w:r w:rsidRPr="00C726E1">
              <w:rPr>
                <w:rFonts w:asciiTheme="minorHAnsi" w:hAnsiTheme="minorHAnsi"/>
                <w:i/>
                <w:iCs/>
              </w:rPr>
              <w:t>codice fiscale</w:t>
            </w:r>
          </w:p>
        </w:tc>
        <w:tc>
          <w:tcPr>
            <w:tcW w:w="2693" w:type="dxa"/>
            <w:gridSpan w:val="3"/>
            <w:tcBorders>
              <w:top w:val="single" w:sz="4" w:space="0" w:color="auto"/>
              <w:left w:val="dotted" w:sz="4" w:space="0" w:color="auto"/>
              <w:bottom w:val="single" w:sz="4" w:space="0" w:color="auto"/>
              <w:right w:val="single" w:sz="4" w:space="0" w:color="auto"/>
            </w:tcBorders>
            <w:vAlign w:val="center"/>
            <w:hideMark/>
          </w:tcPr>
          <w:p w14:paraId="6420B6AD" w14:textId="77777777" w:rsidR="009A5394" w:rsidRPr="00C726E1" w:rsidRDefault="009A5394" w:rsidP="00752E6A">
            <w:pPr>
              <w:jc w:val="center"/>
              <w:rPr>
                <w:rFonts w:asciiTheme="minorHAnsi" w:hAnsiTheme="minorHAnsi"/>
                <w:i/>
                <w:iCs/>
              </w:rPr>
            </w:pPr>
            <w:r w:rsidRPr="00C726E1">
              <w:rPr>
                <w:rFonts w:asciiTheme="minorHAnsi" w:hAnsiTheme="minorHAnsi"/>
                <w:i/>
                <w:iCs/>
              </w:rPr>
              <w:t>Carica/ruolo ricoperti</w:t>
            </w:r>
          </w:p>
          <w:p w14:paraId="560D0880" w14:textId="77777777" w:rsidR="009A5394" w:rsidRPr="00C726E1" w:rsidRDefault="009A5394" w:rsidP="00752E6A">
            <w:pPr>
              <w:jc w:val="center"/>
              <w:rPr>
                <w:rFonts w:asciiTheme="minorHAnsi" w:hAnsiTheme="minorHAnsi"/>
                <w:i/>
                <w:iCs/>
              </w:rPr>
            </w:pPr>
            <w:r w:rsidRPr="00C726E1">
              <w:rPr>
                <w:rFonts w:asciiTheme="minorHAnsi" w:hAnsiTheme="minorHAnsi"/>
                <w:i/>
                <w:iCs/>
              </w:rPr>
              <w:t xml:space="preserve">Socio Unico </w:t>
            </w:r>
          </w:p>
        </w:tc>
      </w:tr>
      <w:tr w:rsidR="009A5394" w:rsidRPr="00C726E1" w14:paraId="4DCDD94C" w14:textId="77777777" w:rsidTr="00752E6A">
        <w:tc>
          <w:tcPr>
            <w:tcW w:w="3826" w:type="dxa"/>
            <w:gridSpan w:val="3"/>
            <w:tcBorders>
              <w:top w:val="single" w:sz="4" w:space="0" w:color="auto"/>
              <w:left w:val="single" w:sz="4" w:space="0" w:color="auto"/>
              <w:bottom w:val="dotted" w:sz="4" w:space="0" w:color="auto"/>
              <w:right w:val="dotted" w:sz="4" w:space="0" w:color="auto"/>
            </w:tcBorders>
          </w:tcPr>
          <w:p w14:paraId="6193C2CC" w14:textId="77777777" w:rsidR="009A5394" w:rsidRPr="00C726E1" w:rsidRDefault="009A5394" w:rsidP="00752E6A">
            <w:pPr>
              <w:spacing w:before="60" w:after="60"/>
              <w:rPr>
                <w:rFonts w:asciiTheme="minorHAnsi" w:hAnsiTheme="minorHAnsi"/>
              </w:rPr>
            </w:pPr>
          </w:p>
        </w:tc>
        <w:tc>
          <w:tcPr>
            <w:tcW w:w="3404" w:type="dxa"/>
            <w:gridSpan w:val="3"/>
            <w:tcBorders>
              <w:top w:val="single" w:sz="4" w:space="0" w:color="auto"/>
              <w:left w:val="dotted" w:sz="4" w:space="0" w:color="auto"/>
              <w:bottom w:val="dotted" w:sz="4" w:space="0" w:color="auto"/>
              <w:right w:val="dotted" w:sz="4" w:space="0" w:color="auto"/>
            </w:tcBorders>
          </w:tcPr>
          <w:p w14:paraId="7CA4F3F5" w14:textId="77777777" w:rsidR="009A5394" w:rsidRPr="00C726E1" w:rsidRDefault="009A5394" w:rsidP="00752E6A">
            <w:pPr>
              <w:spacing w:before="60" w:after="60"/>
              <w:rPr>
                <w:rFonts w:asciiTheme="minorHAnsi" w:hAnsiTheme="minorHAnsi"/>
              </w:rPr>
            </w:pPr>
          </w:p>
        </w:tc>
        <w:tc>
          <w:tcPr>
            <w:tcW w:w="2693" w:type="dxa"/>
            <w:gridSpan w:val="3"/>
            <w:tcBorders>
              <w:top w:val="single" w:sz="4" w:space="0" w:color="auto"/>
              <w:left w:val="dotted" w:sz="4" w:space="0" w:color="auto"/>
              <w:bottom w:val="dotted" w:sz="4" w:space="0" w:color="auto"/>
              <w:right w:val="single" w:sz="4" w:space="0" w:color="auto"/>
            </w:tcBorders>
            <w:vAlign w:val="bottom"/>
          </w:tcPr>
          <w:p w14:paraId="5F2FF4C4" w14:textId="77777777" w:rsidR="009A5394" w:rsidRPr="00C726E1" w:rsidRDefault="009A5394" w:rsidP="00752E6A">
            <w:pPr>
              <w:spacing w:before="60" w:after="60"/>
              <w:jc w:val="center"/>
              <w:rPr>
                <w:rFonts w:asciiTheme="minorHAnsi" w:hAnsiTheme="minorHAnsi"/>
              </w:rPr>
            </w:pPr>
          </w:p>
        </w:tc>
      </w:tr>
      <w:tr w:rsidR="009A5394" w:rsidRPr="00C726E1" w14:paraId="65CAD776" w14:textId="77777777" w:rsidTr="00752E6A">
        <w:tc>
          <w:tcPr>
            <w:tcW w:w="3826" w:type="dxa"/>
            <w:gridSpan w:val="3"/>
            <w:tcBorders>
              <w:top w:val="dotted" w:sz="4" w:space="0" w:color="auto"/>
              <w:left w:val="single" w:sz="4" w:space="0" w:color="auto"/>
              <w:bottom w:val="dotted" w:sz="4" w:space="0" w:color="auto"/>
              <w:right w:val="dotted" w:sz="4" w:space="0" w:color="auto"/>
            </w:tcBorders>
          </w:tcPr>
          <w:p w14:paraId="68753B6B" w14:textId="77777777" w:rsidR="009A5394" w:rsidRPr="00C726E1" w:rsidRDefault="009A5394" w:rsidP="00752E6A">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74755D9F" w14:textId="77777777" w:rsidR="009A5394" w:rsidRPr="00C726E1" w:rsidRDefault="009A5394" w:rsidP="00752E6A">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5595903A" w14:textId="77777777" w:rsidR="009A5394" w:rsidRPr="00C726E1" w:rsidRDefault="009A5394" w:rsidP="00752E6A">
            <w:pPr>
              <w:spacing w:before="60" w:after="60"/>
              <w:jc w:val="center"/>
              <w:rPr>
                <w:rFonts w:asciiTheme="minorHAnsi" w:hAnsiTheme="minorHAnsi"/>
              </w:rPr>
            </w:pPr>
          </w:p>
        </w:tc>
      </w:tr>
      <w:tr w:rsidR="009A5394" w:rsidRPr="00C726E1" w14:paraId="1A7C4675" w14:textId="77777777" w:rsidTr="00752E6A">
        <w:tc>
          <w:tcPr>
            <w:tcW w:w="3826" w:type="dxa"/>
            <w:gridSpan w:val="3"/>
            <w:tcBorders>
              <w:top w:val="dotted" w:sz="4" w:space="0" w:color="auto"/>
              <w:left w:val="single" w:sz="4" w:space="0" w:color="auto"/>
              <w:bottom w:val="dotted" w:sz="4" w:space="0" w:color="auto"/>
              <w:right w:val="dotted" w:sz="4" w:space="0" w:color="auto"/>
            </w:tcBorders>
          </w:tcPr>
          <w:p w14:paraId="58ADAACC" w14:textId="77777777" w:rsidR="009A5394" w:rsidRPr="00C726E1" w:rsidRDefault="009A5394" w:rsidP="00752E6A">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197E3C7D" w14:textId="77777777" w:rsidR="009A5394" w:rsidRPr="00C726E1" w:rsidRDefault="009A5394" w:rsidP="00752E6A">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1AE33BDD" w14:textId="77777777" w:rsidR="009A5394" w:rsidRPr="00C726E1" w:rsidRDefault="009A5394" w:rsidP="00752E6A">
            <w:pPr>
              <w:spacing w:before="60" w:after="60"/>
              <w:jc w:val="center"/>
              <w:rPr>
                <w:rFonts w:asciiTheme="minorHAnsi" w:hAnsiTheme="minorHAnsi"/>
              </w:rPr>
            </w:pPr>
          </w:p>
        </w:tc>
      </w:tr>
      <w:tr w:rsidR="009A5394" w:rsidRPr="00C726E1" w14:paraId="318E4A52" w14:textId="77777777" w:rsidTr="00752E6A">
        <w:tc>
          <w:tcPr>
            <w:tcW w:w="3826" w:type="dxa"/>
            <w:gridSpan w:val="3"/>
            <w:tcBorders>
              <w:top w:val="dotted" w:sz="4" w:space="0" w:color="auto"/>
              <w:left w:val="single" w:sz="4" w:space="0" w:color="auto"/>
              <w:bottom w:val="dotted" w:sz="4" w:space="0" w:color="auto"/>
              <w:right w:val="dotted" w:sz="4" w:space="0" w:color="auto"/>
            </w:tcBorders>
          </w:tcPr>
          <w:p w14:paraId="777392F0" w14:textId="77777777" w:rsidR="009A5394" w:rsidRPr="00C726E1" w:rsidRDefault="009A5394" w:rsidP="00752E6A">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27D8FA80" w14:textId="77777777" w:rsidR="009A5394" w:rsidRPr="00C726E1" w:rsidRDefault="009A5394" w:rsidP="00752E6A">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4A0EB6F9" w14:textId="77777777" w:rsidR="009A5394" w:rsidRPr="00C726E1" w:rsidRDefault="009A5394" w:rsidP="00752E6A">
            <w:pPr>
              <w:spacing w:before="60" w:after="60"/>
              <w:jc w:val="center"/>
              <w:rPr>
                <w:rFonts w:asciiTheme="minorHAnsi" w:hAnsiTheme="minorHAnsi"/>
              </w:rPr>
            </w:pPr>
          </w:p>
        </w:tc>
      </w:tr>
      <w:tr w:rsidR="009A5394" w:rsidRPr="00C726E1" w14:paraId="469C01DB" w14:textId="77777777" w:rsidTr="00752E6A">
        <w:tc>
          <w:tcPr>
            <w:tcW w:w="3826" w:type="dxa"/>
            <w:gridSpan w:val="3"/>
            <w:tcBorders>
              <w:top w:val="dotted" w:sz="4" w:space="0" w:color="auto"/>
              <w:left w:val="single" w:sz="4" w:space="0" w:color="auto"/>
              <w:bottom w:val="dotted" w:sz="4" w:space="0" w:color="auto"/>
              <w:right w:val="dotted" w:sz="4" w:space="0" w:color="auto"/>
            </w:tcBorders>
          </w:tcPr>
          <w:p w14:paraId="37388DEB" w14:textId="77777777" w:rsidR="009A5394" w:rsidRPr="00C726E1" w:rsidRDefault="009A5394" w:rsidP="00752E6A">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0FA954C7" w14:textId="77777777" w:rsidR="009A5394" w:rsidRPr="00C726E1" w:rsidRDefault="009A5394" w:rsidP="00752E6A">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6E26190D" w14:textId="77777777" w:rsidR="009A5394" w:rsidRPr="00C726E1" w:rsidRDefault="009A5394" w:rsidP="00752E6A">
            <w:pPr>
              <w:spacing w:before="60" w:after="60"/>
              <w:jc w:val="center"/>
              <w:rPr>
                <w:rFonts w:asciiTheme="minorHAnsi" w:hAnsiTheme="minorHAnsi"/>
              </w:rPr>
            </w:pPr>
          </w:p>
        </w:tc>
      </w:tr>
      <w:tr w:rsidR="009A5394" w:rsidRPr="00C726E1" w14:paraId="6CE2C062" w14:textId="77777777" w:rsidTr="00752E6A">
        <w:tc>
          <w:tcPr>
            <w:tcW w:w="3826" w:type="dxa"/>
            <w:gridSpan w:val="3"/>
            <w:tcBorders>
              <w:top w:val="dotted" w:sz="4" w:space="0" w:color="auto"/>
              <w:left w:val="single" w:sz="4" w:space="0" w:color="auto"/>
              <w:bottom w:val="dotted" w:sz="4" w:space="0" w:color="auto"/>
              <w:right w:val="dotted" w:sz="4" w:space="0" w:color="auto"/>
            </w:tcBorders>
          </w:tcPr>
          <w:p w14:paraId="26BB9DB4" w14:textId="77777777" w:rsidR="009A5394" w:rsidRPr="00C726E1" w:rsidRDefault="009A5394" w:rsidP="00752E6A">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069DDABC" w14:textId="77777777" w:rsidR="009A5394" w:rsidRPr="00C726E1" w:rsidRDefault="009A5394" w:rsidP="00752E6A">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70DD17B0" w14:textId="77777777" w:rsidR="009A5394" w:rsidRPr="00C726E1" w:rsidRDefault="009A5394" w:rsidP="00752E6A">
            <w:pPr>
              <w:spacing w:before="60" w:after="60"/>
              <w:jc w:val="center"/>
              <w:rPr>
                <w:rFonts w:asciiTheme="minorHAnsi" w:hAnsiTheme="minorHAnsi"/>
              </w:rPr>
            </w:pPr>
          </w:p>
        </w:tc>
      </w:tr>
      <w:tr w:rsidR="009A5394" w:rsidRPr="00C726E1" w14:paraId="3D0FCD88" w14:textId="77777777" w:rsidTr="00752E6A">
        <w:tc>
          <w:tcPr>
            <w:tcW w:w="3826" w:type="dxa"/>
            <w:gridSpan w:val="3"/>
            <w:tcBorders>
              <w:top w:val="dotted" w:sz="4" w:space="0" w:color="auto"/>
              <w:left w:val="single" w:sz="4" w:space="0" w:color="auto"/>
              <w:bottom w:val="dotted" w:sz="4" w:space="0" w:color="auto"/>
              <w:right w:val="dotted" w:sz="4" w:space="0" w:color="auto"/>
            </w:tcBorders>
          </w:tcPr>
          <w:p w14:paraId="2243FE5D" w14:textId="77777777" w:rsidR="009A5394" w:rsidRPr="00C726E1" w:rsidRDefault="009A5394" w:rsidP="00752E6A">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2581F015" w14:textId="77777777" w:rsidR="009A5394" w:rsidRPr="00C726E1" w:rsidRDefault="009A5394" w:rsidP="00752E6A">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04E4153F" w14:textId="77777777" w:rsidR="009A5394" w:rsidRPr="00C726E1" w:rsidRDefault="009A5394" w:rsidP="00752E6A">
            <w:pPr>
              <w:spacing w:before="60" w:after="60"/>
              <w:jc w:val="center"/>
              <w:rPr>
                <w:rFonts w:asciiTheme="minorHAnsi" w:hAnsiTheme="minorHAnsi"/>
              </w:rPr>
            </w:pPr>
          </w:p>
        </w:tc>
      </w:tr>
      <w:tr w:rsidR="009A5394" w:rsidRPr="00C726E1" w14:paraId="6C1FA058" w14:textId="77777777" w:rsidTr="00752E6A">
        <w:tc>
          <w:tcPr>
            <w:tcW w:w="3826" w:type="dxa"/>
            <w:gridSpan w:val="3"/>
            <w:tcBorders>
              <w:top w:val="dotted" w:sz="4" w:space="0" w:color="auto"/>
              <w:left w:val="single" w:sz="4" w:space="0" w:color="auto"/>
              <w:bottom w:val="dotted" w:sz="4" w:space="0" w:color="auto"/>
              <w:right w:val="dotted" w:sz="4" w:space="0" w:color="auto"/>
            </w:tcBorders>
          </w:tcPr>
          <w:p w14:paraId="570A9FB5" w14:textId="77777777" w:rsidR="009A5394" w:rsidRPr="00C726E1" w:rsidRDefault="009A5394" w:rsidP="00752E6A">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4D9DC1FD" w14:textId="77777777" w:rsidR="009A5394" w:rsidRPr="00C726E1" w:rsidRDefault="009A5394" w:rsidP="00752E6A">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3827DB94" w14:textId="77777777" w:rsidR="009A5394" w:rsidRPr="00C726E1" w:rsidRDefault="009A5394" w:rsidP="00752E6A">
            <w:pPr>
              <w:spacing w:before="60" w:after="60"/>
              <w:jc w:val="center"/>
              <w:rPr>
                <w:rFonts w:asciiTheme="minorHAnsi" w:hAnsiTheme="minorHAnsi"/>
              </w:rPr>
            </w:pPr>
          </w:p>
        </w:tc>
      </w:tr>
      <w:tr w:rsidR="009A5394" w:rsidRPr="00C726E1" w14:paraId="5EC97E62" w14:textId="77777777" w:rsidTr="00752E6A">
        <w:tc>
          <w:tcPr>
            <w:tcW w:w="3826" w:type="dxa"/>
            <w:gridSpan w:val="3"/>
            <w:tcBorders>
              <w:top w:val="dotted" w:sz="4" w:space="0" w:color="auto"/>
              <w:left w:val="single" w:sz="4" w:space="0" w:color="auto"/>
              <w:bottom w:val="dotted" w:sz="4" w:space="0" w:color="auto"/>
              <w:right w:val="dotted" w:sz="4" w:space="0" w:color="auto"/>
            </w:tcBorders>
          </w:tcPr>
          <w:p w14:paraId="07F37D5B" w14:textId="77777777" w:rsidR="009A5394" w:rsidRPr="00C726E1" w:rsidRDefault="009A5394" w:rsidP="00752E6A">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231CAF21" w14:textId="77777777" w:rsidR="009A5394" w:rsidRPr="00C726E1" w:rsidRDefault="009A5394" w:rsidP="00752E6A">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1E7738C4" w14:textId="77777777" w:rsidR="009A5394" w:rsidRPr="00C726E1" w:rsidRDefault="009A5394" w:rsidP="00752E6A">
            <w:pPr>
              <w:spacing w:before="60" w:after="60"/>
              <w:jc w:val="center"/>
              <w:rPr>
                <w:rFonts w:asciiTheme="minorHAnsi" w:hAnsiTheme="minorHAnsi"/>
              </w:rPr>
            </w:pPr>
          </w:p>
        </w:tc>
      </w:tr>
      <w:tr w:rsidR="009A5394" w:rsidRPr="00C726E1" w14:paraId="51BE12F2" w14:textId="77777777" w:rsidTr="00752E6A">
        <w:tc>
          <w:tcPr>
            <w:tcW w:w="3826" w:type="dxa"/>
            <w:gridSpan w:val="3"/>
            <w:tcBorders>
              <w:top w:val="dotted" w:sz="4" w:space="0" w:color="auto"/>
              <w:left w:val="single" w:sz="4" w:space="0" w:color="auto"/>
              <w:bottom w:val="single" w:sz="4" w:space="0" w:color="auto"/>
              <w:right w:val="dotted" w:sz="4" w:space="0" w:color="auto"/>
            </w:tcBorders>
          </w:tcPr>
          <w:p w14:paraId="31B8B444" w14:textId="77777777" w:rsidR="009A5394" w:rsidRPr="00C726E1" w:rsidRDefault="009A5394" w:rsidP="00752E6A">
            <w:pPr>
              <w:spacing w:before="60" w:after="60"/>
              <w:rPr>
                <w:rFonts w:asciiTheme="minorHAnsi" w:hAnsiTheme="minorHAnsi"/>
              </w:rPr>
            </w:pPr>
          </w:p>
        </w:tc>
        <w:tc>
          <w:tcPr>
            <w:tcW w:w="3404" w:type="dxa"/>
            <w:gridSpan w:val="3"/>
            <w:tcBorders>
              <w:top w:val="dotted" w:sz="4" w:space="0" w:color="auto"/>
              <w:left w:val="dotted" w:sz="4" w:space="0" w:color="auto"/>
              <w:bottom w:val="single" w:sz="4" w:space="0" w:color="auto"/>
              <w:right w:val="dotted" w:sz="4" w:space="0" w:color="auto"/>
            </w:tcBorders>
          </w:tcPr>
          <w:p w14:paraId="15E86BD9" w14:textId="77777777" w:rsidR="009A5394" w:rsidRPr="00C726E1" w:rsidRDefault="009A5394" w:rsidP="00752E6A">
            <w:pPr>
              <w:spacing w:before="60" w:after="60"/>
              <w:rPr>
                <w:rFonts w:asciiTheme="minorHAnsi" w:hAnsiTheme="minorHAnsi"/>
              </w:rPr>
            </w:pPr>
          </w:p>
        </w:tc>
        <w:tc>
          <w:tcPr>
            <w:tcW w:w="2693" w:type="dxa"/>
            <w:gridSpan w:val="3"/>
            <w:tcBorders>
              <w:top w:val="dotted" w:sz="4" w:space="0" w:color="auto"/>
              <w:left w:val="dotted" w:sz="4" w:space="0" w:color="auto"/>
              <w:bottom w:val="single" w:sz="4" w:space="0" w:color="auto"/>
              <w:right w:val="single" w:sz="4" w:space="0" w:color="auto"/>
            </w:tcBorders>
            <w:vAlign w:val="bottom"/>
          </w:tcPr>
          <w:p w14:paraId="107E20D4" w14:textId="77777777" w:rsidR="009A5394" w:rsidRPr="00C726E1" w:rsidRDefault="009A5394" w:rsidP="00752E6A">
            <w:pPr>
              <w:spacing w:before="60" w:after="60"/>
              <w:jc w:val="center"/>
              <w:rPr>
                <w:rFonts w:asciiTheme="minorHAnsi" w:hAnsiTheme="minorHAnsi"/>
              </w:rPr>
            </w:pPr>
          </w:p>
        </w:tc>
      </w:tr>
      <w:bookmarkEnd w:id="0"/>
      <w:tr w:rsidR="009A5394" w:rsidRPr="00C726E1" w14:paraId="728F156E" w14:textId="77777777" w:rsidTr="009A5394">
        <w:trPr>
          <w:cantSplit/>
          <w:trHeight w:val="1814"/>
        </w:trPr>
        <w:tc>
          <w:tcPr>
            <w:tcW w:w="9923" w:type="dxa"/>
            <w:gridSpan w:val="9"/>
            <w:tcBorders>
              <w:top w:val="nil"/>
              <w:left w:val="nil"/>
              <w:bottom w:val="nil"/>
              <w:right w:val="nil"/>
            </w:tcBorders>
            <w:hideMark/>
          </w:tcPr>
          <w:p w14:paraId="03E9B505" w14:textId="77777777" w:rsidR="009A5394" w:rsidRPr="00C726E1" w:rsidRDefault="009A5394" w:rsidP="009A5394">
            <w:pPr>
              <w:widowControl w:val="0"/>
              <w:spacing w:before="60" w:after="60"/>
              <w:rPr>
                <w:rFonts w:asciiTheme="minorHAnsi" w:hAnsiTheme="minorHAnsi"/>
                <w:b/>
                <w:i/>
              </w:rPr>
            </w:pPr>
          </w:p>
          <w:p w14:paraId="37D231E5" w14:textId="77777777" w:rsidR="009A5394" w:rsidRPr="00C726E1" w:rsidRDefault="009A5394" w:rsidP="009A5394">
            <w:pPr>
              <w:widowControl w:val="0"/>
              <w:spacing w:before="60" w:after="60"/>
              <w:rPr>
                <w:rFonts w:asciiTheme="minorHAnsi" w:hAnsiTheme="minorHAnsi"/>
                <w:b/>
                <w:bCs/>
                <w:i/>
                <w:iCs/>
              </w:rPr>
            </w:pPr>
            <w:r w:rsidRPr="00C726E1">
              <w:rPr>
                <w:rFonts w:asciiTheme="minorHAnsi" w:hAnsiTheme="minorHAnsi"/>
                <w:b/>
                <w:bCs/>
                <w:i/>
                <w:iCs/>
              </w:rPr>
              <w:t>NB: PER LE SOCIETA’ IN CUI IL SOCIO UNICO SIA UNA PERSONA GIURIDICA (INDICARE):</w:t>
            </w:r>
          </w:p>
          <w:p w14:paraId="15D0F70F" w14:textId="77777777" w:rsidR="009A5394" w:rsidRPr="00C726E1" w:rsidRDefault="009A5394" w:rsidP="009A5394">
            <w:pPr>
              <w:widowControl w:val="0"/>
              <w:spacing w:before="60" w:after="60"/>
              <w:rPr>
                <w:rFonts w:asciiTheme="minorHAnsi" w:hAnsiTheme="minorHAnsi"/>
              </w:rPr>
            </w:pPr>
            <w:r w:rsidRPr="00C726E1">
              <w:rPr>
                <w:rFonts w:asciiTheme="minorHAnsi" w:hAnsiTheme="minorHAnsi"/>
              </w:rPr>
              <w:t>o Di dichiarare che, per quanto di propria conoscenza, gli amministratori della persona giuridica socio unico dell’operatore economico non versano in alcuna delle cause di esclusione di cui all’articolo 94 del D. Lgs 36/2023.</w:t>
            </w:r>
          </w:p>
          <w:p w14:paraId="28C0411F" w14:textId="77777777" w:rsidR="009A5394" w:rsidRPr="00C726E1" w:rsidRDefault="009A5394" w:rsidP="009A5394">
            <w:pPr>
              <w:widowControl w:val="0"/>
              <w:spacing w:before="60" w:after="60"/>
              <w:jc w:val="center"/>
              <w:rPr>
                <w:rFonts w:asciiTheme="minorHAnsi" w:hAnsiTheme="minorHAnsi"/>
              </w:rPr>
            </w:pPr>
            <w:r w:rsidRPr="00C726E1">
              <w:rPr>
                <w:rFonts w:asciiTheme="minorHAnsi" w:hAnsiTheme="minorHAnsi"/>
                <w:b/>
                <w:i/>
              </w:rPr>
              <w:t>(in ogni caso: scegliere tra le due opzioni)</w:t>
            </w:r>
          </w:p>
        </w:tc>
      </w:tr>
      <w:tr w:rsidR="009A5394" w:rsidRPr="00C726E1" w14:paraId="33DA409C" w14:textId="77777777" w:rsidTr="00752E6A">
        <w:tc>
          <w:tcPr>
            <w:tcW w:w="9923" w:type="dxa"/>
            <w:gridSpan w:val="9"/>
            <w:tcBorders>
              <w:top w:val="nil"/>
              <w:left w:val="nil"/>
              <w:bottom w:val="nil"/>
              <w:right w:val="nil"/>
            </w:tcBorders>
            <w:hideMark/>
          </w:tcPr>
          <w:p w14:paraId="76360EA0" w14:textId="77777777" w:rsidR="009A5394" w:rsidRPr="00C726E1" w:rsidRDefault="009A5394" w:rsidP="00752E6A">
            <w:pPr>
              <w:autoSpaceDE w:val="0"/>
              <w:autoSpaceDN w:val="0"/>
              <w:adjustRightInd w:val="0"/>
              <w:spacing w:before="40" w:after="40"/>
              <w:rPr>
                <w:rFonts w:asciiTheme="minorHAnsi" w:hAnsiTheme="minorHAnsi"/>
              </w:rPr>
            </w:pPr>
            <w:r w:rsidRPr="00C726E1">
              <w:rPr>
                <w:rFonts w:asciiTheme="minorHAnsi" w:hAnsiTheme="minorHAnsi"/>
              </w:rPr>
              <w:t>dichiara infine di:</w:t>
            </w:r>
            <w:r w:rsidRPr="00C726E1">
              <w:rPr>
                <w:rFonts w:asciiTheme="minorHAnsi" w:hAnsiTheme="minorHAnsi"/>
                <w:vertAlign w:val="superscript"/>
              </w:rPr>
              <w:footnoteReference w:id="1"/>
            </w:r>
            <w:r w:rsidRPr="00C726E1">
              <w:rPr>
                <w:rFonts w:asciiTheme="minorHAnsi" w:hAnsiTheme="minorHAnsi"/>
              </w:rPr>
              <w:t xml:space="preserve"> </w:t>
            </w:r>
          </w:p>
          <w:p w14:paraId="12DBFF19" w14:textId="3E7D1BD4" w:rsidR="009A5394" w:rsidRPr="00C726E1" w:rsidRDefault="009A5394" w:rsidP="00752E6A">
            <w:pPr>
              <w:autoSpaceDE w:val="0"/>
              <w:autoSpaceDN w:val="0"/>
              <w:adjustRightInd w:val="0"/>
              <w:spacing w:before="40" w:after="40"/>
              <w:rPr>
                <w:rFonts w:asciiTheme="minorHAnsi" w:hAnsiTheme="minorHAnsi"/>
              </w:rPr>
            </w:pPr>
            <w:r>
              <w:rPr>
                <w:noProof/>
                <w:position w:val="-3"/>
              </w:rPr>
              <mc:AlternateContent>
                <mc:Choice Requires="wpg">
                  <w:drawing>
                    <wp:inline distT="0" distB="0" distL="0" distR="0" wp14:anchorId="60A15E45" wp14:editId="29AA5722">
                      <wp:extent cx="135890" cy="135890"/>
                      <wp:effectExtent l="0" t="0" r="0" b="0"/>
                      <wp:docPr id="34077835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0963229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238195"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7Rlkcm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" filled="f" strokecolor="#000006" strokeweight=".25397mm">
                        <v:path arrowok="t"/>
                      </v:rect>
                      <w10:anchorlock/>
                    </v:group>
                  </w:pict>
                </mc:Fallback>
              </mc:AlternateContent>
            </w:r>
            <w:r w:rsidRPr="00C726E1">
              <w:rPr>
                <w:rFonts w:asciiTheme="minorHAnsi" w:hAnsiTheme="minorHAnsi"/>
              </w:rPr>
              <w:t xml:space="preserve">- essere </w:t>
            </w:r>
          </w:p>
          <w:p w14:paraId="1CD61603" w14:textId="371B6D25" w:rsidR="009A5394" w:rsidRPr="00C726E1" w:rsidRDefault="009A5394" w:rsidP="00752E6A">
            <w:pPr>
              <w:autoSpaceDE w:val="0"/>
              <w:autoSpaceDN w:val="0"/>
              <w:adjustRightInd w:val="0"/>
              <w:spacing w:before="40" w:after="40"/>
              <w:rPr>
                <w:rFonts w:asciiTheme="minorHAnsi" w:hAnsiTheme="minorHAnsi"/>
              </w:rPr>
            </w:pPr>
            <w:r>
              <w:rPr>
                <w:noProof/>
                <w:position w:val="-3"/>
              </w:rPr>
              <mc:AlternateContent>
                <mc:Choice Requires="wpg">
                  <w:drawing>
                    <wp:inline distT="0" distB="0" distL="0" distR="0" wp14:anchorId="3236FFEE" wp14:editId="03051EFD">
                      <wp:extent cx="135890" cy="135890"/>
                      <wp:effectExtent l="0" t="0" r="0" b="0"/>
                      <wp:docPr id="35932820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4701797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EC7DE41"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bermD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" filled="f" strokecolor="#000006" strokeweight=".25397mm">
                        <v:path arrowok="t"/>
                      </v:rect>
                      <w10:anchorlock/>
                    </v:group>
                  </w:pict>
                </mc:Fallback>
              </mc:AlternateContent>
            </w:r>
            <w:r w:rsidRPr="00C726E1">
              <w:rPr>
                <w:rFonts w:asciiTheme="minorHAnsi" w:hAnsiTheme="minorHAnsi"/>
              </w:rPr>
              <w:t xml:space="preserve">- non essere </w:t>
            </w:r>
          </w:p>
          <w:p w14:paraId="5C171FD8" w14:textId="77777777" w:rsidR="009A5394" w:rsidRDefault="009A5394" w:rsidP="009A5394">
            <w:pPr>
              <w:autoSpaceDE w:val="0"/>
              <w:autoSpaceDN w:val="0"/>
              <w:adjustRightInd w:val="0"/>
              <w:spacing w:before="40" w:after="40"/>
              <w:ind w:right="141"/>
              <w:rPr>
                <w:rFonts w:asciiTheme="minorHAnsi" w:hAnsiTheme="minorHAnsi"/>
              </w:rPr>
            </w:pPr>
            <w:r w:rsidRPr="00C726E1">
              <w:rPr>
                <w:rFonts w:asciiTheme="minorHAnsi" w:hAnsiTheme="minorHAnsi"/>
              </w:rPr>
              <w:t xml:space="preserve">una micro, piccola o media impresa, come definita dall’articolo 2 dell’allegato alla Raccomandazione della Commissione europea 2003/361/CE del 6 maggio 2003 (G.U.U.E. n. L 124 del 20 maggio 2003) e all’articolo 2 del </w:t>
            </w:r>
            <w:proofErr w:type="spellStart"/>
            <w:r w:rsidRPr="00C726E1">
              <w:rPr>
                <w:rFonts w:asciiTheme="minorHAnsi" w:hAnsiTheme="minorHAnsi"/>
              </w:rPr>
              <w:t>d.m.</w:t>
            </w:r>
            <w:proofErr w:type="spellEnd"/>
            <w:r w:rsidRPr="00C726E1">
              <w:rPr>
                <w:rFonts w:asciiTheme="minorHAnsi" w:hAnsiTheme="minorHAnsi"/>
              </w:rPr>
              <w:t xml:space="preserve"> 18 aprile 2005, pubblicato nella G.U. n. 238 del 12 ottobre 2005;</w:t>
            </w:r>
            <w:r w:rsidRPr="00C726E1">
              <w:rPr>
                <w:rFonts w:asciiTheme="minorHAnsi" w:hAnsiTheme="minorHAnsi"/>
                <w:vertAlign w:val="superscript"/>
              </w:rPr>
              <w:footnoteReference w:id="2"/>
            </w:r>
            <w:r w:rsidRPr="00C726E1">
              <w:rPr>
                <w:rFonts w:asciiTheme="minorHAnsi" w:hAnsiTheme="minorHAnsi"/>
              </w:rPr>
              <w:t xml:space="preserve"> </w:t>
            </w:r>
          </w:p>
          <w:p w14:paraId="3322E46F" w14:textId="77777777" w:rsidR="009A5394" w:rsidRPr="00C726E1" w:rsidRDefault="009A5394" w:rsidP="00752E6A">
            <w:pPr>
              <w:autoSpaceDE w:val="0"/>
              <w:autoSpaceDN w:val="0"/>
              <w:adjustRightInd w:val="0"/>
              <w:spacing w:before="40" w:after="40"/>
              <w:rPr>
                <w:rFonts w:asciiTheme="minorHAnsi" w:hAnsiTheme="minorHAnsi"/>
                <w:bCs/>
              </w:rPr>
            </w:pPr>
          </w:p>
          <w:p w14:paraId="7E2D887E" w14:textId="77777777" w:rsidR="009A5394" w:rsidRPr="00C726E1" w:rsidRDefault="009A5394" w:rsidP="00752E6A">
            <w:pPr>
              <w:autoSpaceDE w:val="0"/>
              <w:autoSpaceDN w:val="0"/>
              <w:adjustRightInd w:val="0"/>
              <w:spacing w:before="40" w:after="40"/>
              <w:rPr>
                <w:rFonts w:asciiTheme="minorHAnsi" w:hAnsiTheme="minorHAnsi"/>
              </w:rPr>
            </w:pPr>
          </w:p>
        </w:tc>
      </w:tr>
      <w:tr w:rsidR="009A5394" w:rsidRPr="00C726E1" w14:paraId="5493A7EB" w14:textId="77777777" w:rsidTr="00752E6A">
        <w:tblPrEx>
          <w:tblCellMar>
            <w:left w:w="108" w:type="dxa"/>
            <w:right w:w="108" w:type="dxa"/>
          </w:tblCellMar>
        </w:tblPrEx>
        <w:trPr>
          <w:gridBefore w:val="1"/>
          <w:gridAfter w:val="1"/>
          <w:wBefore w:w="34" w:type="dxa"/>
          <w:wAfter w:w="47" w:type="dxa"/>
        </w:trPr>
        <w:tc>
          <w:tcPr>
            <w:tcW w:w="9842" w:type="dxa"/>
            <w:gridSpan w:val="7"/>
            <w:shd w:val="clear" w:color="auto" w:fill="auto"/>
          </w:tcPr>
          <w:p w14:paraId="56ED7DCF" w14:textId="3470AB8C" w:rsidR="009A5394" w:rsidRPr="00C726E1" w:rsidRDefault="009A5394" w:rsidP="00752E6A">
            <w:pPr>
              <w:tabs>
                <w:tab w:val="left" w:pos="1068"/>
              </w:tabs>
              <w:jc w:val="center"/>
              <w:rPr>
                <w:rFonts w:asciiTheme="minorHAnsi" w:hAnsiTheme="minorHAnsi"/>
                <w:b/>
              </w:rPr>
            </w:pPr>
            <w:r>
              <w:rPr>
                <w:rFonts w:asciiTheme="minorHAnsi" w:hAnsiTheme="minorHAnsi"/>
                <w:b/>
              </w:rPr>
              <w:t>C</w:t>
            </w:r>
            <w:r w:rsidRPr="00C726E1">
              <w:rPr>
                <w:rFonts w:asciiTheme="minorHAnsi" w:hAnsiTheme="minorHAnsi"/>
                <w:b/>
              </w:rPr>
              <w:t>. REQUISITI DI ORDINE GENERALE E ASSENZA DELLE CAUSE DI ESCLUSIONE AUTOMATICA</w:t>
            </w:r>
          </w:p>
          <w:p w14:paraId="70003F92" w14:textId="77777777" w:rsidR="009A5394" w:rsidRPr="00C726E1" w:rsidRDefault="009A5394" w:rsidP="00752E6A">
            <w:pPr>
              <w:tabs>
                <w:tab w:val="left" w:pos="1068"/>
              </w:tabs>
              <w:jc w:val="center"/>
              <w:rPr>
                <w:rFonts w:asciiTheme="minorHAnsi" w:hAnsiTheme="minorHAnsi"/>
                <w:b/>
              </w:rPr>
            </w:pPr>
            <w:r w:rsidRPr="00C726E1">
              <w:rPr>
                <w:rFonts w:asciiTheme="minorHAnsi" w:hAnsiTheme="minorHAnsi"/>
                <w:b/>
              </w:rPr>
              <w:t xml:space="preserve">di cui all’ articolo 94 del </w:t>
            </w:r>
            <w:proofErr w:type="spellStart"/>
            <w:r w:rsidRPr="00C726E1">
              <w:rPr>
                <w:rFonts w:asciiTheme="minorHAnsi" w:hAnsiTheme="minorHAnsi"/>
                <w:b/>
              </w:rPr>
              <w:t>D.Lgs</w:t>
            </w:r>
            <w:proofErr w:type="spellEnd"/>
            <w:r w:rsidRPr="00C726E1">
              <w:rPr>
                <w:rFonts w:asciiTheme="minorHAnsi" w:hAnsiTheme="minorHAnsi"/>
                <w:b/>
              </w:rPr>
              <w:t xml:space="preserve"> 36/2023 </w:t>
            </w:r>
          </w:p>
        </w:tc>
      </w:tr>
    </w:tbl>
    <w:p w14:paraId="3F9DC128" w14:textId="77777777" w:rsidR="009A5394" w:rsidRPr="00C726E1" w:rsidRDefault="009A5394" w:rsidP="009A5394">
      <w:pPr>
        <w:ind w:left="284" w:hanging="284"/>
        <w:rPr>
          <w:rFonts w:asciiTheme="minorHAnsi" w:hAnsiTheme="minorHAnsi"/>
          <w:b/>
        </w:rPr>
      </w:pPr>
    </w:p>
    <w:p w14:paraId="2207ECC1" w14:textId="77777777" w:rsidR="009A5394" w:rsidRPr="00C726E1" w:rsidRDefault="009A5394" w:rsidP="009A5394">
      <w:pPr>
        <w:ind w:left="284" w:hanging="284"/>
        <w:jc w:val="center"/>
        <w:rPr>
          <w:rFonts w:asciiTheme="minorHAnsi" w:hAnsiTheme="minorHAnsi"/>
          <w:b/>
        </w:rPr>
      </w:pPr>
      <w:r w:rsidRPr="00C726E1">
        <w:rPr>
          <w:rFonts w:asciiTheme="minorHAnsi" w:hAnsiTheme="minorHAnsi"/>
          <w:b/>
        </w:rPr>
        <w:t>DICHIARA</w:t>
      </w:r>
    </w:p>
    <w:p w14:paraId="43503508" w14:textId="77777777" w:rsidR="003331BE" w:rsidRPr="00C726E1" w:rsidRDefault="003331BE" w:rsidP="003331BE">
      <w:pPr>
        <w:widowControl w:val="0"/>
        <w:rPr>
          <w:rFonts w:asciiTheme="minorHAnsi" w:hAnsiTheme="minorHAnsi"/>
          <w:b/>
        </w:rPr>
      </w:pPr>
      <w:r w:rsidRPr="00C726E1">
        <w:rPr>
          <w:rFonts w:asciiTheme="minorHAnsi" w:hAnsiTheme="minorHAnsi"/>
          <w:b/>
        </w:rPr>
        <w:t xml:space="preserve">1. </w:t>
      </w:r>
    </w:p>
    <w:p w14:paraId="770F4400" w14:textId="7D0F05BA" w:rsidR="003331BE" w:rsidRPr="00C726E1" w:rsidRDefault="003331BE" w:rsidP="003331BE">
      <w:pPr>
        <w:widowControl w:val="0"/>
        <w:ind w:left="313" w:right="-5" w:hanging="313"/>
        <w:rPr>
          <w:rFonts w:asciiTheme="minorHAnsi" w:hAnsiTheme="minorHAnsi"/>
        </w:rPr>
      </w:pPr>
      <w:r>
        <w:rPr>
          <w:noProof/>
          <w:position w:val="-3"/>
        </w:rPr>
        <mc:AlternateContent>
          <mc:Choice Requires="wpg">
            <w:drawing>
              <wp:inline distT="0" distB="0" distL="0" distR="0" wp14:anchorId="48E95514" wp14:editId="3A71B3D0">
                <wp:extent cx="135890" cy="135890"/>
                <wp:effectExtent l="0" t="0" r="0" b="0"/>
                <wp:docPr id="1157789316"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5877049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902DC08"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xFkDR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" filled="f" strokecolor="#000006" strokeweight=".25397mm">
                  <v:path arrowok="t"/>
                </v:rect>
                <w10:anchorlock/>
              </v:group>
            </w:pict>
          </mc:Fallback>
        </mc:AlternateContent>
      </w:r>
      <w:r>
        <w:rPr>
          <w:rFonts w:asciiTheme="minorHAnsi" w:hAnsiTheme="minorHAnsi"/>
        </w:rPr>
        <w:t xml:space="preserve"> </w:t>
      </w:r>
      <w:r w:rsidRPr="00C726E1">
        <w:rPr>
          <w:rFonts w:asciiTheme="minorHAnsi" w:hAnsiTheme="minorHAnsi"/>
        </w:rPr>
        <w:t>che né il sottoscrittore dell’offerta, né alcun altro dei soggetti indicati al comma 3 dell’art.</w:t>
      </w:r>
      <w:r>
        <w:rPr>
          <w:rFonts w:asciiTheme="minorHAnsi" w:hAnsiTheme="minorHAnsi"/>
        </w:rPr>
        <w:t xml:space="preserve"> </w:t>
      </w:r>
      <w:r w:rsidRPr="00C726E1">
        <w:rPr>
          <w:rFonts w:asciiTheme="minorHAnsi" w:hAnsiTheme="minorHAnsi"/>
        </w:rPr>
        <w:t xml:space="preserve">94 del </w:t>
      </w:r>
      <w:r>
        <w:rPr>
          <w:rFonts w:asciiTheme="minorHAnsi" w:hAnsiTheme="minorHAnsi"/>
        </w:rPr>
        <w:t>d.l</w:t>
      </w:r>
      <w:r w:rsidRPr="00C726E1">
        <w:rPr>
          <w:rFonts w:asciiTheme="minorHAnsi" w:hAnsiTheme="minorHAnsi"/>
        </w:rPr>
        <w:t>gs. 36/2023,  ascritti all’operatore economico come da indicazione riportata nel precedente Paragrafo A, hanno riportato  condanna con sentenza definitiva o decreto penale di condanna divenuto irrevocabile per i reati elencati al comma 1 dello stesso art.</w:t>
      </w:r>
      <w:r w:rsidR="005636B8">
        <w:rPr>
          <w:rFonts w:asciiTheme="minorHAnsi" w:hAnsiTheme="minorHAnsi"/>
        </w:rPr>
        <w:t xml:space="preserve"> </w:t>
      </w:r>
      <w:r w:rsidRPr="00C726E1">
        <w:rPr>
          <w:rFonts w:asciiTheme="minorHAnsi" w:hAnsiTheme="minorHAnsi"/>
        </w:rPr>
        <w:t>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w:t>
      </w:r>
      <w:r w:rsidRPr="00C726E1">
        <w:rPr>
          <w:rFonts w:asciiTheme="minorHAnsi" w:hAnsiTheme="minorHAnsi"/>
          <w:vertAlign w:val="superscript"/>
        </w:rPr>
        <w:footnoteReference w:id="3"/>
      </w:r>
      <w:r w:rsidRPr="00C726E1">
        <w:rPr>
          <w:rFonts w:asciiTheme="minorHAnsi" w:hAnsiTheme="minorHAnsi"/>
        </w:rPr>
        <w:t>;</w:t>
      </w:r>
    </w:p>
    <w:p w14:paraId="1FB0BAE0" w14:textId="77777777" w:rsidR="003331BE" w:rsidRDefault="003331BE" w:rsidP="00752E6A">
      <w:pPr>
        <w:widowControl w:val="0"/>
        <w:rPr>
          <w:rFonts w:asciiTheme="minorHAnsi" w:hAnsiTheme="minorHAnsi"/>
        </w:rPr>
      </w:pPr>
    </w:p>
    <w:p w14:paraId="59FDD50D" w14:textId="77777777" w:rsidR="003331BE" w:rsidRPr="00B83D39" w:rsidRDefault="003331BE" w:rsidP="003331BE">
      <w:pPr>
        <w:widowControl w:val="0"/>
        <w:rPr>
          <w:rFonts w:asciiTheme="minorHAnsi" w:hAnsiTheme="minorHAnsi"/>
          <w:b/>
          <w:bCs/>
        </w:rPr>
      </w:pPr>
      <w:r w:rsidRPr="00B83D39">
        <w:rPr>
          <w:rFonts w:asciiTheme="minorHAnsi" w:hAnsiTheme="minorHAnsi"/>
          <w:b/>
          <w:bCs/>
        </w:rPr>
        <w:t xml:space="preserve">2. </w:t>
      </w:r>
    </w:p>
    <w:p w14:paraId="79E33DF8" w14:textId="58753D78" w:rsidR="003331BE" w:rsidRDefault="003331BE" w:rsidP="003331BE">
      <w:pPr>
        <w:widowControl w:val="0"/>
        <w:ind w:left="313" w:right="-5" w:hanging="313"/>
        <w:rPr>
          <w:rFonts w:asciiTheme="minorHAnsi" w:hAnsiTheme="minorHAnsi"/>
        </w:rPr>
      </w:pPr>
      <w:r>
        <w:rPr>
          <w:noProof/>
          <w:position w:val="-3"/>
        </w:rPr>
        <mc:AlternateContent>
          <mc:Choice Requires="wpg">
            <w:drawing>
              <wp:inline distT="0" distB="0" distL="0" distR="0" wp14:anchorId="370BFA58" wp14:editId="618FDC41">
                <wp:extent cx="135890" cy="135890"/>
                <wp:effectExtent l="0" t="0" r="0" b="0"/>
                <wp:docPr id="123093621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43774432"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CE05A58"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qPiTIW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" filled="f" strokecolor="#000006" strokeweight=".25397mm">
                  <v:path arrowok="t"/>
                </v:rect>
                <w10:anchorlock/>
              </v:group>
            </w:pict>
          </mc:Fallback>
        </mc:AlternateContent>
      </w:r>
      <w:r>
        <w:rPr>
          <w:rFonts w:asciiTheme="minorHAnsi" w:hAnsiTheme="minorHAnsi"/>
        </w:rPr>
        <w:t xml:space="preserve"> </w:t>
      </w:r>
      <w:r w:rsidRPr="00C726E1">
        <w:rPr>
          <w:rFonts w:asciiTheme="minorHAnsi" w:hAnsiTheme="minorHAnsi"/>
        </w:rPr>
        <w:t>che né per il sottoscrittore dell’offerta, né per alcun altro dei soggetti indicati al comma 3 dell’art.</w:t>
      </w:r>
      <w:r>
        <w:rPr>
          <w:rFonts w:asciiTheme="minorHAnsi" w:hAnsiTheme="minorHAnsi"/>
        </w:rPr>
        <w:t xml:space="preserve"> </w:t>
      </w:r>
      <w:r w:rsidRPr="00C726E1">
        <w:rPr>
          <w:rFonts w:asciiTheme="minorHAnsi" w:hAnsiTheme="minorHAnsi"/>
        </w:rPr>
        <w:t xml:space="preserve">94 del </w:t>
      </w:r>
      <w:r>
        <w:rPr>
          <w:rFonts w:asciiTheme="minorHAnsi" w:hAnsiTheme="minorHAnsi"/>
        </w:rPr>
        <w:t>d.l</w:t>
      </w:r>
      <w:r w:rsidRPr="00C726E1">
        <w:rPr>
          <w:rFonts w:asciiTheme="minorHAnsi" w:hAnsiTheme="minorHAnsi"/>
        </w:rPr>
        <w:t>gs. 36/2023,  ascritti all’operatore economico come da indicazione riportata nel precedente Paragrafo A,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w:t>
      </w:r>
      <w:r w:rsidRPr="00C726E1">
        <w:rPr>
          <w:rFonts w:asciiTheme="minorHAnsi" w:hAnsiTheme="minorHAnsi"/>
          <w:vertAlign w:val="superscript"/>
        </w:rPr>
        <w:footnoteReference w:id="4"/>
      </w:r>
    </w:p>
    <w:p w14:paraId="6116CE69" w14:textId="77777777" w:rsidR="00C255F0" w:rsidRPr="00C726E1" w:rsidRDefault="00C255F0" w:rsidP="003331BE">
      <w:pPr>
        <w:widowControl w:val="0"/>
        <w:ind w:left="313" w:right="-5" w:hanging="313"/>
        <w:rPr>
          <w:rFonts w:asciiTheme="minorHAnsi" w:hAnsiTheme="minorHAnsi"/>
        </w:rPr>
      </w:pPr>
    </w:p>
    <w:p w14:paraId="04CA7009" w14:textId="77777777" w:rsidR="003331BE" w:rsidRPr="00C726E1" w:rsidRDefault="003331BE" w:rsidP="00752E6A">
      <w:pPr>
        <w:widowControl w:val="0"/>
        <w:rPr>
          <w:rFonts w:asciiTheme="minorHAnsi" w:hAnsiTheme="minorHAnsi"/>
          <w:b/>
        </w:rPr>
      </w:pPr>
      <w:r w:rsidRPr="00C726E1">
        <w:rPr>
          <w:rFonts w:asciiTheme="minorHAnsi" w:hAnsiTheme="minorHAnsi"/>
          <w:b/>
        </w:rPr>
        <w:t xml:space="preserve">3. </w:t>
      </w:r>
    </w:p>
    <w:p w14:paraId="6538B480" w14:textId="70360CFF" w:rsidR="003331BE" w:rsidRPr="00C726E1" w:rsidRDefault="005636B8" w:rsidP="005636B8">
      <w:pPr>
        <w:widowControl w:val="0"/>
        <w:ind w:left="313" w:right="-5" w:hanging="313"/>
        <w:rPr>
          <w:rFonts w:asciiTheme="minorHAnsi" w:hAnsiTheme="minorHAnsi"/>
        </w:rPr>
      </w:pPr>
      <w:r>
        <w:rPr>
          <w:noProof/>
          <w:position w:val="-3"/>
        </w:rPr>
        <mc:AlternateContent>
          <mc:Choice Requires="wpg">
            <w:drawing>
              <wp:inline distT="0" distB="0" distL="0" distR="0" wp14:anchorId="731B6F4A" wp14:editId="7E8960CA">
                <wp:extent cx="135890" cy="135890"/>
                <wp:effectExtent l="0" t="0" r="0" b="0"/>
                <wp:docPr id="3964775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4494933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B46D3D3"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dCWc9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" filled="f" strokecolor="#000006" strokeweight=".25397mm">
                  <v:path arrowok="t"/>
                </v:rect>
                <w10:anchorlock/>
              </v:group>
            </w:pict>
          </mc:Fallback>
        </mc:AlternateContent>
      </w:r>
      <w:r>
        <w:rPr>
          <w:rFonts w:asciiTheme="minorHAnsi" w:hAnsiTheme="minorHAnsi"/>
          <w:bCs/>
        </w:rPr>
        <w:t xml:space="preserve"> </w:t>
      </w:r>
      <w:r w:rsidR="003331BE" w:rsidRPr="00C726E1">
        <w:rPr>
          <w:rFonts w:asciiTheme="minorHAnsi" w:hAnsiTheme="minorHAnsi"/>
          <w:bCs/>
        </w:rPr>
        <w:t>di non versare nelle cause di esclusione di cui ai commi 1 e 2 dell’articolo 94 del D. Lgs 36/2023, non essendo stata emessa nei confronti dell’operatore economico sentenza, o decreto oppure misura interdittiva ai sensi e nei termini di cui al decreto legislativo 8 giugno 2001 n. 231</w:t>
      </w:r>
      <w:r w:rsidR="003331BE" w:rsidRPr="00C726E1">
        <w:rPr>
          <w:rFonts w:asciiTheme="minorHAnsi" w:hAnsiTheme="minorHAnsi"/>
        </w:rPr>
        <w:t>;</w:t>
      </w:r>
    </w:p>
    <w:p w14:paraId="4B718B49" w14:textId="77777777" w:rsidR="003331BE" w:rsidRPr="00C726E1" w:rsidRDefault="003331BE" w:rsidP="00752E6A">
      <w:pPr>
        <w:widowControl w:val="0"/>
        <w:rPr>
          <w:rFonts w:asciiTheme="minorHAnsi" w:hAnsiTheme="minorHAnsi"/>
        </w:rPr>
      </w:pPr>
    </w:p>
    <w:p w14:paraId="5DF941DD" w14:textId="77777777" w:rsidR="003331BE" w:rsidRPr="00C726E1" w:rsidRDefault="003331BE" w:rsidP="00752E6A">
      <w:pPr>
        <w:widowControl w:val="0"/>
        <w:rPr>
          <w:rFonts w:asciiTheme="minorHAnsi" w:hAnsiTheme="minorHAnsi"/>
          <w:b/>
        </w:rPr>
      </w:pPr>
      <w:r w:rsidRPr="00C726E1">
        <w:rPr>
          <w:rFonts w:asciiTheme="minorHAnsi" w:hAnsiTheme="minorHAnsi"/>
          <w:b/>
        </w:rPr>
        <w:t xml:space="preserve">4. </w:t>
      </w:r>
    </w:p>
    <w:p w14:paraId="3E60AD07" w14:textId="6988AFE7" w:rsidR="003331BE" w:rsidRPr="00C726E1" w:rsidRDefault="005636B8" w:rsidP="005636B8">
      <w:pPr>
        <w:widowControl w:val="0"/>
        <w:ind w:left="313" w:right="-5" w:hanging="313"/>
        <w:rPr>
          <w:rFonts w:asciiTheme="minorHAnsi" w:hAnsiTheme="minorHAnsi"/>
        </w:rPr>
      </w:pPr>
      <w:r>
        <w:rPr>
          <w:noProof/>
          <w:position w:val="-3"/>
        </w:rPr>
        <mc:AlternateContent>
          <mc:Choice Requires="wpg">
            <w:drawing>
              <wp:inline distT="0" distB="0" distL="0" distR="0" wp14:anchorId="0B2B5E76" wp14:editId="19D38785">
                <wp:extent cx="135890" cy="135890"/>
                <wp:effectExtent l="0" t="0" r="0" b="0"/>
                <wp:docPr id="904186076"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1914792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3396844"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GF+8ep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w:t>
      </w:r>
      <w:r w:rsidR="003331BE" w:rsidRPr="00C726E1">
        <w:rPr>
          <w:rFonts w:asciiTheme="minorHAnsi" w:hAnsiTheme="minorHAnsi"/>
        </w:rPr>
        <w:t>che l’operatore economico non è stato destinatario della sanzione interdittiva di cui all’articolo 9, comma 2 lettera c) del decreto legislativo 8 giugno 2001 n.231, o di altra sanzione che comporta il divieto di contrarre con la pubblica amministrazione, compresi i provvedimenti interdittivi di cui all’articolo 14 del decreto legislativo 9 aprile 2008, n.81;</w:t>
      </w:r>
    </w:p>
    <w:p w14:paraId="1DDAB50B" w14:textId="77777777" w:rsidR="003331BE" w:rsidRPr="00C726E1" w:rsidRDefault="003331BE" w:rsidP="00752E6A">
      <w:pPr>
        <w:widowControl w:val="0"/>
        <w:rPr>
          <w:rFonts w:asciiTheme="minorHAnsi" w:hAnsiTheme="minorHAnsi"/>
        </w:rPr>
      </w:pPr>
    </w:p>
    <w:p w14:paraId="6A60361E" w14:textId="77777777" w:rsidR="003331BE" w:rsidRPr="005636B8" w:rsidRDefault="003331BE" w:rsidP="00752E6A">
      <w:pPr>
        <w:widowControl w:val="0"/>
        <w:rPr>
          <w:rFonts w:asciiTheme="minorHAnsi" w:hAnsiTheme="minorHAnsi"/>
          <w:b/>
        </w:rPr>
      </w:pPr>
      <w:r w:rsidRPr="005636B8">
        <w:rPr>
          <w:rFonts w:asciiTheme="minorHAnsi" w:hAnsiTheme="minorHAnsi"/>
          <w:b/>
        </w:rPr>
        <w:t>5.</w:t>
      </w:r>
    </w:p>
    <w:p w14:paraId="080915E9" w14:textId="0EDA43EF" w:rsidR="003331BE" w:rsidRPr="00C726E1" w:rsidRDefault="005636B8" w:rsidP="005636B8">
      <w:pPr>
        <w:widowControl w:val="0"/>
        <w:ind w:left="313" w:right="-5" w:hanging="313"/>
        <w:rPr>
          <w:rFonts w:asciiTheme="minorHAnsi" w:hAnsiTheme="minorHAnsi"/>
        </w:rPr>
      </w:pPr>
      <w:r>
        <w:rPr>
          <w:noProof/>
          <w:position w:val="-3"/>
        </w:rPr>
        <mc:AlternateContent>
          <mc:Choice Requires="wpg">
            <w:drawing>
              <wp:inline distT="0" distB="0" distL="0" distR="0" wp14:anchorId="5F0395B9" wp14:editId="2793C14F">
                <wp:extent cx="135890" cy="135890"/>
                <wp:effectExtent l="0" t="0" r="0" b="0"/>
                <wp:docPr id="54544717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63495276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F0C5599"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0sg2LGkCAAAv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" filled="f" strokecolor="#000006" strokeweight=".25397mm">
                  <v:path arrowok="t"/>
                </v:rect>
                <w10:anchorlock/>
              </v:group>
            </w:pict>
          </mc:Fallback>
        </mc:AlternateContent>
      </w:r>
      <w:r>
        <w:rPr>
          <w:rFonts w:asciiTheme="minorHAnsi" w:hAnsiTheme="minorHAnsi"/>
        </w:rPr>
        <w:t xml:space="preserve"> </w:t>
      </w:r>
      <w:r w:rsidR="003331BE" w:rsidRPr="00C726E1">
        <w:rPr>
          <w:rFonts w:asciiTheme="minorHAnsi" w:hAnsiTheme="minorHAnsi"/>
        </w:rPr>
        <w:t>che, ai sensi delle disposizioni di cui alla legge 68/1999:</w:t>
      </w:r>
    </w:p>
    <w:p w14:paraId="5F9A4C88" w14:textId="77777777" w:rsidR="003331BE" w:rsidRPr="00C726E1" w:rsidRDefault="003331BE" w:rsidP="005636B8">
      <w:pPr>
        <w:widowControl w:val="0"/>
        <w:ind w:left="313" w:right="-5" w:firstLine="113"/>
        <w:rPr>
          <w:rFonts w:asciiTheme="minorHAnsi" w:hAnsiTheme="minorHAnsi"/>
        </w:rPr>
      </w:pPr>
      <w:r w:rsidRPr="00C726E1">
        <w:rPr>
          <w:rFonts w:asciiTheme="minorHAnsi" w:hAnsiTheme="minorHAnsi"/>
        </w:rPr>
        <w:t>questo operatore economico</w:t>
      </w:r>
    </w:p>
    <w:p w14:paraId="3D76E2C9" w14:textId="783195A2" w:rsidR="003331BE" w:rsidRPr="00C726E1" w:rsidRDefault="005636B8" w:rsidP="005636B8">
      <w:pPr>
        <w:widowControl w:val="0"/>
        <w:ind w:left="313" w:right="-5" w:firstLine="113"/>
        <w:rPr>
          <w:rFonts w:asciiTheme="minorHAnsi" w:hAnsiTheme="minorHAnsi"/>
        </w:rPr>
      </w:pPr>
      <w:r>
        <w:rPr>
          <w:noProof/>
          <w:position w:val="-3"/>
        </w:rPr>
        <mc:AlternateContent>
          <mc:Choice Requires="wpg">
            <w:drawing>
              <wp:inline distT="0" distB="0" distL="0" distR="0" wp14:anchorId="21466CA0" wp14:editId="25C20ADF">
                <wp:extent cx="135890" cy="135890"/>
                <wp:effectExtent l="0" t="0" r="0" b="0"/>
                <wp:docPr id="87497073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45857568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8B86DD7"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AaO/sT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" filled="f" strokecolor="#000006" strokeweight=".25397mm">
                  <v:path arrowok="t"/>
                </v:rect>
                <w10:anchorlock/>
              </v:group>
            </w:pict>
          </mc:Fallback>
        </mc:AlternateContent>
      </w:r>
      <w:r w:rsidR="003331BE" w:rsidRPr="00C726E1">
        <w:rPr>
          <w:rFonts w:asciiTheme="minorHAnsi" w:hAnsiTheme="minorHAnsi"/>
        </w:rPr>
        <w:t xml:space="preserve"> è in regola</w:t>
      </w:r>
    </w:p>
    <w:p w14:paraId="14E709A5" w14:textId="47806F5A" w:rsidR="003331BE" w:rsidRPr="00C726E1" w:rsidRDefault="005636B8" w:rsidP="005636B8">
      <w:pPr>
        <w:widowControl w:val="0"/>
        <w:ind w:left="313" w:right="-5" w:firstLine="113"/>
        <w:rPr>
          <w:rFonts w:asciiTheme="minorHAnsi" w:hAnsiTheme="minorHAnsi"/>
        </w:rPr>
      </w:pPr>
      <w:r>
        <w:rPr>
          <w:noProof/>
          <w:position w:val="-3"/>
        </w:rPr>
        <mc:AlternateContent>
          <mc:Choice Requires="wpg">
            <w:drawing>
              <wp:inline distT="0" distB="0" distL="0" distR="0" wp14:anchorId="1E33CDB8" wp14:editId="4467CCF5">
                <wp:extent cx="135890" cy="135890"/>
                <wp:effectExtent l="0" t="0" r="0" b="0"/>
                <wp:docPr id="181686168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50865009"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25EB149"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VYkSxGkCAAAv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w:t>
      </w:r>
      <w:r w:rsidR="003331BE" w:rsidRPr="00C726E1">
        <w:rPr>
          <w:rFonts w:asciiTheme="minorHAnsi" w:hAnsiTheme="minorHAnsi"/>
        </w:rPr>
        <w:t>non è in regola</w:t>
      </w:r>
    </w:p>
    <w:p w14:paraId="7E69C37F" w14:textId="77777777" w:rsidR="003331BE" w:rsidRPr="00C726E1" w:rsidRDefault="003331BE" w:rsidP="005636B8">
      <w:pPr>
        <w:widowControl w:val="0"/>
        <w:ind w:left="313" w:right="-5" w:firstLine="113"/>
        <w:rPr>
          <w:rFonts w:asciiTheme="minorHAnsi" w:hAnsiTheme="minorHAnsi"/>
        </w:rPr>
      </w:pPr>
      <w:r w:rsidRPr="00C726E1">
        <w:rPr>
          <w:rFonts w:asciiTheme="minorHAnsi" w:hAnsiTheme="minorHAnsi"/>
        </w:rPr>
        <w:t>con le norme che disciplinano il diritto al lavoro dei disabili,</w:t>
      </w:r>
    </w:p>
    <w:p w14:paraId="3A7DE70F" w14:textId="77777777" w:rsidR="003331BE" w:rsidRPr="00C726E1" w:rsidRDefault="003331BE" w:rsidP="005636B8">
      <w:pPr>
        <w:widowControl w:val="0"/>
        <w:ind w:left="313" w:right="-5" w:firstLine="113"/>
        <w:rPr>
          <w:rFonts w:asciiTheme="minorHAnsi" w:hAnsiTheme="minorHAnsi"/>
        </w:rPr>
      </w:pPr>
      <w:r w:rsidRPr="00C726E1">
        <w:rPr>
          <w:rFonts w:asciiTheme="minorHAnsi" w:hAnsiTheme="minorHAnsi"/>
        </w:rPr>
        <w:t>Che questo operatore economico ha un numero di dipendenti pari a _______ unità;</w:t>
      </w:r>
    </w:p>
    <w:p w14:paraId="0B15F11C" w14:textId="77777777" w:rsidR="003331BE" w:rsidRPr="00C726E1" w:rsidRDefault="003331BE" w:rsidP="005636B8">
      <w:pPr>
        <w:widowControl w:val="0"/>
        <w:ind w:left="313" w:right="-5" w:firstLine="113"/>
        <w:rPr>
          <w:rFonts w:asciiTheme="minorHAnsi" w:hAnsiTheme="minorHAnsi"/>
        </w:rPr>
      </w:pPr>
      <w:r w:rsidRPr="00C726E1">
        <w:rPr>
          <w:rFonts w:asciiTheme="minorHAnsi" w:hAnsiTheme="minorHAnsi"/>
        </w:rPr>
        <w:t>Che questo operatore economico</w:t>
      </w:r>
    </w:p>
    <w:p w14:paraId="63CF7DA9" w14:textId="221E6B81" w:rsidR="003331BE" w:rsidRPr="00C726E1" w:rsidRDefault="005636B8" w:rsidP="005636B8">
      <w:pPr>
        <w:widowControl w:val="0"/>
        <w:ind w:left="313" w:right="-5" w:firstLine="113"/>
        <w:rPr>
          <w:rFonts w:asciiTheme="minorHAnsi" w:hAnsiTheme="minorHAnsi"/>
        </w:rPr>
      </w:pPr>
      <w:r>
        <w:rPr>
          <w:noProof/>
          <w:position w:val="-3"/>
        </w:rPr>
        <mc:AlternateContent>
          <mc:Choice Requires="wpg">
            <w:drawing>
              <wp:inline distT="0" distB="0" distL="0" distR="0" wp14:anchorId="040F077D" wp14:editId="4F9EEECC">
                <wp:extent cx="135890" cy="135890"/>
                <wp:effectExtent l="0" t="0" r="0" b="0"/>
                <wp:docPr id="47945514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640286262"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52F411D"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oRzWn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" filled="f" strokecolor="#000006" strokeweight=".25397mm">
                  <v:path arrowok="t"/>
                </v:rect>
                <w10:anchorlock/>
              </v:group>
            </w:pict>
          </mc:Fallback>
        </mc:AlternateContent>
      </w:r>
      <w:r w:rsidR="003331BE" w:rsidRPr="00C726E1">
        <w:rPr>
          <w:rFonts w:asciiTheme="minorHAnsi" w:hAnsiTheme="minorHAnsi"/>
        </w:rPr>
        <w:t xml:space="preserve"> ha ottemperato</w:t>
      </w:r>
    </w:p>
    <w:p w14:paraId="067036A7" w14:textId="13A76AC2" w:rsidR="003331BE" w:rsidRPr="00C726E1" w:rsidRDefault="005636B8" w:rsidP="005636B8">
      <w:pPr>
        <w:widowControl w:val="0"/>
        <w:ind w:left="709" w:right="-5" w:hanging="283"/>
        <w:rPr>
          <w:rFonts w:asciiTheme="minorHAnsi" w:hAnsiTheme="minorHAnsi"/>
        </w:rPr>
      </w:pPr>
      <w:r>
        <w:rPr>
          <w:noProof/>
          <w:position w:val="-3"/>
        </w:rPr>
        <mc:AlternateContent>
          <mc:Choice Requires="wpg">
            <w:drawing>
              <wp:inline distT="0" distB="0" distL="0" distR="0" wp14:anchorId="25CA4B9B" wp14:editId="5CC338B2">
                <wp:extent cx="135890" cy="135890"/>
                <wp:effectExtent l="0" t="0" r="0" b="0"/>
                <wp:docPr id="78030555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1349457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2642D1C"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CByfDt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" filled="f" strokecolor="#000006" strokeweight=".25397mm">
                  <v:path arrowok="t"/>
                </v:rect>
                <w10:anchorlock/>
              </v:group>
            </w:pict>
          </mc:Fallback>
        </mc:AlternateContent>
      </w:r>
      <w:r w:rsidR="003331BE" w:rsidRPr="00C726E1">
        <w:rPr>
          <w:rFonts w:asciiTheme="minorHAnsi" w:hAnsiTheme="minorHAnsi"/>
        </w:rPr>
        <w:t xml:space="preserve"> non ha ottemperato</w:t>
      </w:r>
      <w:r>
        <w:rPr>
          <w:rFonts w:asciiTheme="minorHAnsi" w:hAnsiTheme="minorHAnsi"/>
        </w:rPr>
        <w:t xml:space="preserve"> </w:t>
      </w:r>
      <w:r w:rsidR="003331BE" w:rsidRPr="00C726E1">
        <w:rPr>
          <w:rFonts w:asciiTheme="minorHAnsi" w:hAnsiTheme="minorHAnsi"/>
        </w:rPr>
        <w:t>alle norme di cui alla Legge n. 68/1999, avendo inviato in data _________ all’ufficio competente il</w:t>
      </w:r>
      <w:r>
        <w:rPr>
          <w:rFonts w:asciiTheme="minorHAnsi" w:hAnsiTheme="minorHAnsi"/>
        </w:rPr>
        <w:t xml:space="preserve"> </w:t>
      </w:r>
      <w:r w:rsidR="003331BE" w:rsidRPr="00C726E1">
        <w:rPr>
          <w:rFonts w:asciiTheme="minorHAnsi" w:hAnsiTheme="minorHAnsi"/>
        </w:rPr>
        <w:t>prospetto di cui all’art. 9 della medesima legge,</w:t>
      </w:r>
    </w:p>
    <w:p w14:paraId="422A4BCD" w14:textId="3302B627" w:rsidR="003331BE" w:rsidRPr="00C726E1" w:rsidRDefault="005636B8" w:rsidP="005636B8">
      <w:pPr>
        <w:widowControl w:val="0"/>
        <w:ind w:left="709" w:hanging="283"/>
        <w:rPr>
          <w:rFonts w:asciiTheme="minorHAnsi" w:hAnsiTheme="minorHAnsi"/>
        </w:rPr>
      </w:pPr>
      <w:r>
        <w:rPr>
          <w:noProof/>
          <w:position w:val="-3"/>
        </w:rPr>
        <mc:AlternateContent>
          <mc:Choice Requires="wpg">
            <w:drawing>
              <wp:inline distT="0" distB="0" distL="0" distR="0" wp14:anchorId="0A12B2CA" wp14:editId="0A61A0D7">
                <wp:extent cx="135890" cy="135890"/>
                <wp:effectExtent l="0" t="0" r="0" b="0"/>
                <wp:docPr id="17643361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6066059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01B6BB6"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JcUyI1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" filled="f" strokecolor="#000006" strokeweight=".25397mm">
                  <v:path arrowok="t"/>
                </v:rect>
                <w10:anchorlock/>
              </v:group>
            </w:pict>
          </mc:Fallback>
        </mc:AlternateContent>
      </w:r>
      <w:r w:rsidR="003331BE" w:rsidRPr="00C726E1">
        <w:rPr>
          <w:rFonts w:asciiTheme="minorHAnsi" w:hAnsiTheme="minorHAnsi"/>
        </w:rPr>
        <w:t xml:space="preserve"> (eventuale, in caso di situazioni particolari), avendo altresì proposto la convenzione, ovvero avendo richiesto esonero parziale,</w:t>
      </w:r>
    </w:p>
    <w:p w14:paraId="35ECBA79" w14:textId="02B1FC5E" w:rsidR="003331BE" w:rsidRPr="00C726E1" w:rsidRDefault="005636B8" w:rsidP="005636B8">
      <w:pPr>
        <w:widowControl w:val="0"/>
        <w:ind w:left="709" w:right="-5" w:hanging="283"/>
        <w:rPr>
          <w:rFonts w:asciiTheme="minorHAnsi" w:hAnsiTheme="minorHAnsi"/>
        </w:rPr>
      </w:pPr>
      <w:r>
        <w:rPr>
          <w:noProof/>
          <w:position w:val="-3"/>
        </w:rPr>
        <mc:AlternateContent>
          <mc:Choice Requires="wpg">
            <w:drawing>
              <wp:inline distT="0" distB="0" distL="0" distR="0" wp14:anchorId="085B0D26" wp14:editId="28140D6C">
                <wp:extent cx="135890" cy="135890"/>
                <wp:effectExtent l="0" t="0" r="0" b="0"/>
                <wp:docPr id="63584859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1908288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4DA197F"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RVqHX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c</w:t>
      </w:r>
      <w:r w:rsidR="003331BE" w:rsidRPr="00C726E1">
        <w:rPr>
          <w:rFonts w:asciiTheme="minorHAnsi" w:hAnsiTheme="minorHAnsi"/>
        </w:rPr>
        <w:t>he tale situazione di ottemperanza alla legge può essere certificata dal competente Ufficio Provinciale di _________</w:t>
      </w:r>
      <w:r>
        <w:rPr>
          <w:rFonts w:asciiTheme="minorHAnsi" w:hAnsiTheme="minorHAnsi"/>
        </w:rPr>
        <w:t>_____________</w:t>
      </w:r>
      <w:r w:rsidR="003331BE" w:rsidRPr="00C726E1">
        <w:rPr>
          <w:rFonts w:asciiTheme="minorHAnsi" w:hAnsiTheme="minorHAnsi"/>
        </w:rPr>
        <w:t>_</w:t>
      </w:r>
      <w:r>
        <w:rPr>
          <w:rFonts w:asciiTheme="minorHAnsi" w:hAnsiTheme="minorHAnsi"/>
        </w:rPr>
        <w:t xml:space="preserve"> </w:t>
      </w:r>
      <w:r w:rsidR="003331BE" w:rsidRPr="00C726E1">
        <w:rPr>
          <w:rFonts w:asciiTheme="minorHAnsi" w:hAnsiTheme="minorHAnsi"/>
        </w:rPr>
        <w:t>(in alternativa alla dichiarazione può essere presentata certificazione di cui all’articolo 17 della Legge 68/99).</w:t>
      </w:r>
    </w:p>
    <w:p w14:paraId="55BA8C85" w14:textId="77777777" w:rsidR="003331BE" w:rsidRPr="00C726E1" w:rsidRDefault="003331BE" w:rsidP="00752E6A">
      <w:pPr>
        <w:widowControl w:val="0"/>
        <w:rPr>
          <w:rFonts w:asciiTheme="minorHAnsi" w:hAnsiTheme="minorHAnsi"/>
        </w:rPr>
      </w:pPr>
    </w:p>
    <w:p w14:paraId="4847674D" w14:textId="77777777" w:rsidR="00C255F0" w:rsidRPr="00C255F0" w:rsidRDefault="003331BE" w:rsidP="00752E6A">
      <w:pPr>
        <w:widowControl w:val="0"/>
        <w:rPr>
          <w:rFonts w:asciiTheme="minorHAnsi" w:hAnsiTheme="minorHAnsi"/>
          <w:b/>
          <w:bCs/>
        </w:rPr>
      </w:pPr>
      <w:r w:rsidRPr="00C255F0">
        <w:rPr>
          <w:rFonts w:asciiTheme="minorHAnsi" w:hAnsiTheme="minorHAnsi"/>
          <w:b/>
          <w:bCs/>
        </w:rPr>
        <w:t>6.</w:t>
      </w:r>
    </w:p>
    <w:p w14:paraId="548475E7" w14:textId="316812EA" w:rsidR="003331BE" w:rsidRDefault="00C255F0" w:rsidP="00C255F0">
      <w:pPr>
        <w:widowControl w:val="0"/>
        <w:ind w:left="313" w:right="-5" w:hanging="313"/>
        <w:rPr>
          <w:rFonts w:asciiTheme="minorHAnsi" w:hAnsiTheme="minorHAnsi"/>
          <w:b/>
          <w:bCs/>
        </w:rPr>
      </w:pPr>
      <w:r>
        <w:rPr>
          <w:noProof/>
          <w:position w:val="-3"/>
        </w:rPr>
        <mc:AlternateContent>
          <mc:Choice Requires="wpg">
            <w:drawing>
              <wp:inline distT="0" distB="0" distL="0" distR="0" wp14:anchorId="54E5D576" wp14:editId="103B0343">
                <wp:extent cx="135890" cy="135890"/>
                <wp:effectExtent l="0" t="0" r="0" b="0"/>
                <wp:docPr id="49938001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6498290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B122383"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MaT6JG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" filled="f" strokecolor="#000006" strokeweight=".25397mm">
                  <v:path arrowok="t"/>
                </v:rect>
                <w10:anchorlock/>
              </v:group>
            </w:pict>
          </mc:Fallback>
        </mc:AlternateContent>
      </w:r>
      <w:r>
        <w:rPr>
          <w:rFonts w:asciiTheme="minorHAnsi" w:hAnsiTheme="minorHAnsi"/>
        </w:rPr>
        <w:t xml:space="preserve"> d</w:t>
      </w:r>
      <w:r w:rsidR="003331BE" w:rsidRPr="00C726E1">
        <w:rPr>
          <w:rFonts w:asciiTheme="minorHAnsi" w:hAnsiTheme="minorHAnsi"/>
        </w:rPr>
        <w:t>i non versare nella causa di esclusione di cui all’articolo 94 comma 5 lettera c) del D. Lgs 36/2023 in quanto, essendo operatore economico tenuto alla redazione del rapporto sulla situazione del personale, ai sensi dell’articolo 46 del codice delle pari opportunità tra uomo e donna, di cui al decreto legislativo 11 aprile 2006, n. 198, ha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r w:rsidR="003331BE" w:rsidRPr="00C726E1">
        <w:rPr>
          <w:rFonts w:asciiTheme="minorHAnsi" w:hAnsiTheme="minorHAnsi"/>
          <w:b/>
          <w:bCs/>
        </w:rPr>
        <w:t>;</w:t>
      </w:r>
    </w:p>
    <w:p w14:paraId="2A9CFF31" w14:textId="77777777" w:rsidR="00C255F0" w:rsidRPr="00C726E1" w:rsidRDefault="00C255F0" w:rsidP="00752E6A">
      <w:pPr>
        <w:widowControl w:val="0"/>
        <w:rPr>
          <w:rFonts w:asciiTheme="minorHAnsi" w:hAnsiTheme="minorHAnsi"/>
          <w:b/>
          <w:bCs/>
        </w:rPr>
      </w:pPr>
    </w:p>
    <w:p w14:paraId="78AC0D22" w14:textId="77777777" w:rsidR="003331BE" w:rsidRPr="00C726E1" w:rsidRDefault="003331BE" w:rsidP="00752E6A">
      <w:pPr>
        <w:widowControl w:val="0"/>
        <w:rPr>
          <w:rFonts w:asciiTheme="minorHAnsi" w:hAnsiTheme="minorHAnsi"/>
          <w:b/>
          <w:bCs/>
        </w:rPr>
      </w:pPr>
      <w:r w:rsidRPr="00C726E1">
        <w:rPr>
          <w:rFonts w:asciiTheme="minorHAnsi" w:hAnsiTheme="minorHAnsi"/>
          <w:b/>
          <w:bCs/>
        </w:rPr>
        <w:t>7.</w:t>
      </w:r>
    </w:p>
    <w:p w14:paraId="1910999B" w14:textId="71DAF233" w:rsidR="003331BE" w:rsidRPr="00C726E1" w:rsidRDefault="00C255F0" w:rsidP="00C255F0">
      <w:pPr>
        <w:widowControl w:val="0"/>
        <w:ind w:left="313" w:right="-5" w:hanging="313"/>
        <w:rPr>
          <w:rFonts w:asciiTheme="minorHAnsi" w:hAnsiTheme="minorHAnsi"/>
        </w:rPr>
      </w:pPr>
      <w:r>
        <w:rPr>
          <w:noProof/>
          <w:position w:val="-3"/>
        </w:rPr>
        <mc:AlternateContent>
          <mc:Choice Requires="wpg">
            <w:drawing>
              <wp:inline distT="0" distB="0" distL="0" distR="0" wp14:anchorId="267568E4" wp14:editId="0145ABE4">
                <wp:extent cx="135890" cy="135890"/>
                <wp:effectExtent l="0" t="0" r="0" b="0"/>
                <wp:docPr id="180144993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858649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B20F083"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AvYxH2aAIAAC4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d</w:t>
      </w:r>
      <w:r w:rsidR="003331BE" w:rsidRPr="00C726E1">
        <w:rPr>
          <w:rFonts w:asciiTheme="minorHAnsi" w:hAnsiTheme="minorHAnsi"/>
        </w:rPr>
        <w:t>i non essere sottoposto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Lgs 36/2023</w:t>
      </w:r>
      <w:r w:rsidR="003331BE" w:rsidRPr="00C726E1">
        <w:rPr>
          <w:rFonts w:asciiTheme="minorHAnsi" w:hAnsiTheme="minorHAnsi"/>
          <w:vertAlign w:val="superscript"/>
        </w:rPr>
        <w:footnoteReference w:id="5"/>
      </w:r>
      <w:r w:rsidR="003331BE" w:rsidRPr="00C726E1">
        <w:rPr>
          <w:rFonts w:asciiTheme="minorHAnsi" w:hAnsiTheme="minorHAnsi"/>
        </w:rPr>
        <w:t>.</w:t>
      </w:r>
    </w:p>
    <w:p w14:paraId="2CE19E5C" w14:textId="77777777" w:rsidR="003331BE" w:rsidRPr="00C726E1" w:rsidRDefault="003331BE" w:rsidP="00752E6A">
      <w:pPr>
        <w:widowControl w:val="0"/>
        <w:rPr>
          <w:rFonts w:asciiTheme="minorHAnsi" w:hAnsiTheme="minorHAnsi"/>
        </w:rPr>
      </w:pPr>
    </w:p>
    <w:p w14:paraId="6684FB19" w14:textId="77777777" w:rsidR="003331BE" w:rsidRPr="00C255F0" w:rsidRDefault="003331BE" w:rsidP="00752E6A">
      <w:pPr>
        <w:widowControl w:val="0"/>
        <w:rPr>
          <w:rFonts w:asciiTheme="minorHAnsi" w:hAnsiTheme="minorHAnsi"/>
          <w:b/>
          <w:bCs/>
        </w:rPr>
      </w:pPr>
      <w:r w:rsidRPr="00C255F0">
        <w:rPr>
          <w:rFonts w:asciiTheme="minorHAnsi" w:hAnsiTheme="minorHAnsi"/>
          <w:b/>
          <w:bCs/>
        </w:rPr>
        <w:t>8.</w:t>
      </w:r>
    </w:p>
    <w:p w14:paraId="5A201C25" w14:textId="1F169EFB" w:rsidR="003331BE" w:rsidRPr="00C726E1" w:rsidRDefault="00C255F0" w:rsidP="00C255F0">
      <w:pPr>
        <w:widowControl w:val="0"/>
        <w:ind w:left="313" w:right="-5" w:hanging="313"/>
        <w:rPr>
          <w:rFonts w:asciiTheme="minorHAnsi" w:hAnsiTheme="minorHAnsi"/>
        </w:rPr>
      </w:pPr>
      <w:r>
        <w:rPr>
          <w:noProof/>
          <w:position w:val="-3"/>
        </w:rPr>
        <mc:AlternateContent>
          <mc:Choice Requires="wpg">
            <w:drawing>
              <wp:inline distT="0" distB="0" distL="0" distR="0" wp14:anchorId="1989CDFF" wp14:editId="56B06F1A">
                <wp:extent cx="135890" cy="135890"/>
                <wp:effectExtent l="0" t="0" r="0" b="0"/>
                <wp:docPr id="158141704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2752999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12C5ADB"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V5dqc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" filled="f" strokecolor="#000006" strokeweight=".25397mm">
                  <v:path arrowok="t"/>
                </v:rect>
                <w10:anchorlock/>
              </v:group>
            </w:pict>
          </mc:Fallback>
        </mc:AlternateContent>
      </w:r>
      <w:r>
        <w:rPr>
          <w:rFonts w:asciiTheme="minorHAnsi" w:hAnsiTheme="minorHAnsi"/>
        </w:rPr>
        <w:t xml:space="preserve"> </w:t>
      </w:r>
      <w:r w:rsidR="003331BE" w:rsidRPr="00C726E1">
        <w:rPr>
          <w:rFonts w:asciiTheme="minorHAnsi" w:hAnsiTheme="minorHAnsi"/>
        </w:rPr>
        <w:t>di non essere iscritto nel casellario informatico tenuto dall’ANAC per aver presentato false dichiarazioni o falsa documentazione nelle procedure di gara e negli affidamenti di subappalti;</w:t>
      </w:r>
    </w:p>
    <w:p w14:paraId="1CE48B97" w14:textId="77777777" w:rsidR="003331BE" w:rsidRDefault="003331BE" w:rsidP="00752E6A">
      <w:pPr>
        <w:widowControl w:val="0"/>
        <w:rPr>
          <w:rFonts w:asciiTheme="minorHAnsi" w:hAnsiTheme="minorHAnsi"/>
        </w:rPr>
      </w:pPr>
    </w:p>
    <w:p w14:paraId="6EFBE20C" w14:textId="77777777" w:rsidR="00C255F0" w:rsidRPr="00C726E1" w:rsidRDefault="00C255F0" w:rsidP="00752E6A">
      <w:pPr>
        <w:widowControl w:val="0"/>
        <w:rPr>
          <w:rFonts w:asciiTheme="minorHAnsi" w:hAnsiTheme="minorHAnsi"/>
        </w:rPr>
      </w:pPr>
    </w:p>
    <w:p w14:paraId="06CBD2A9" w14:textId="77777777" w:rsidR="003331BE" w:rsidRPr="00C255F0" w:rsidRDefault="003331BE" w:rsidP="00752E6A">
      <w:pPr>
        <w:widowControl w:val="0"/>
        <w:rPr>
          <w:rFonts w:asciiTheme="minorHAnsi" w:hAnsiTheme="minorHAnsi"/>
          <w:b/>
          <w:bCs/>
        </w:rPr>
      </w:pPr>
      <w:r w:rsidRPr="00C255F0">
        <w:rPr>
          <w:rFonts w:asciiTheme="minorHAnsi" w:hAnsiTheme="minorHAnsi"/>
          <w:b/>
          <w:bCs/>
        </w:rPr>
        <w:t>9.</w:t>
      </w:r>
    </w:p>
    <w:p w14:paraId="1BD48299" w14:textId="4DCA81AB" w:rsidR="003331BE" w:rsidRPr="00C726E1" w:rsidRDefault="00C255F0" w:rsidP="00C255F0">
      <w:pPr>
        <w:widowControl w:val="0"/>
        <w:ind w:left="313" w:right="-5" w:hanging="313"/>
        <w:rPr>
          <w:rFonts w:asciiTheme="minorHAnsi" w:hAnsiTheme="minorHAnsi"/>
        </w:rPr>
      </w:pPr>
      <w:r>
        <w:rPr>
          <w:noProof/>
          <w:position w:val="-3"/>
        </w:rPr>
        <mc:AlternateContent>
          <mc:Choice Requires="wpg">
            <w:drawing>
              <wp:inline distT="0" distB="0" distL="0" distR="0" wp14:anchorId="730B53AC" wp14:editId="1495F58F">
                <wp:extent cx="135890" cy="135890"/>
                <wp:effectExtent l="0" t="0" r="0" b="0"/>
                <wp:docPr id="68789762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9366084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18507C9"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NbDIv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d</w:t>
      </w:r>
      <w:r w:rsidR="003331BE" w:rsidRPr="00C726E1">
        <w:rPr>
          <w:rFonts w:asciiTheme="minorHAnsi" w:hAnsiTheme="minorHAnsi"/>
        </w:rPr>
        <w:t>i non essere iscritto nel casellario informatico tenuto dall'ANAC per aver presentato false dichiarazioni o falsa documentazione ai fini del rilascio di attestazioni di qualificazione, per il periodo durante il quale perdura l’iscrizione;</w:t>
      </w:r>
    </w:p>
    <w:p w14:paraId="42A2F270" w14:textId="77777777" w:rsidR="003331BE" w:rsidRPr="00C726E1" w:rsidRDefault="003331BE" w:rsidP="00752E6A">
      <w:pPr>
        <w:widowControl w:val="0"/>
        <w:rPr>
          <w:rFonts w:asciiTheme="minorHAnsi" w:hAnsiTheme="minorHAnsi"/>
        </w:rPr>
      </w:pPr>
    </w:p>
    <w:p w14:paraId="003B77C7" w14:textId="77777777" w:rsidR="003331BE" w:rsidRPr="00C726E1" w:rsidRDefault="003331BE" w:rsidP="00752E6A">
      <w:pPr>
        <w:widowControl w:val="0"/>
        <w:rPr>
          <w:rFonts w:asciiTheme="minorHAnsi" w:hAnsiTheme="minorHAnsi"/>
          <w:b/>
        </w:rPr>
      </w:pPr>
      <w:r w:rsidRPr="00C726E1">
        <w:rPr>
          <w:rFonts w:asciiTheme="minorHAnsi" w:hAnsiTheme="minorHAnsi"/>
          <w:b/>
        </w:rPr>
        <w:t xml:space="preserve">10. </w:t>
      </w:r>
    </w:p>
    <w:p w14:paraId="046EAC8B" w14:textId="676C44A5" w:rsidR="003331BE" w:rsidRPr="00C726E1" w:rsidRDefault="00C255F0" w:rsidP="00C255F0">
      <w:pPr>
        <w:widowControl w:val="0"/>
        <w:ind w:left="313" w:right="-5" w:hanging="313"/>
        <w:rPr>
          <w:rFonts w:asciiTheme="minorHAnsi" w:hAnsiTheme="minorHAnsi"/>
        </w:rPr>
      </w:pPr>
      <w:r>
        <w:rPr>
          <w:noProof/>
          <w:position w:val="-3"/>
        </w:rPr>
        <mc:AlternateContent>
          <mc:Choice Requires="wpg">
            <w:drawing>
              <wp:inline distT="0" distB="0" distL="0" distR="0" wp14:anchorId="3F40FBF9" wp14:editId="3B0F466A">
                <wp:extent cx="135890" cy="135890"/>
                <wp:effectExtent l="0" t="0" r="0" b="0"/>
                <wp:docPr id="36992381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69566599"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9CC4B95"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UELCI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" filled="f" strokecolor="#000006" strokeweight=".25397mm">
                  <v:path arrowok="t"/>
                </v:rect>
                <w10:anchorlock/>
              </v:group>
            </w:pict>
          </mc:Fallback>
        </mc:AlternateContent>
      </w:r>
      <w:r w:rsidR="003E43C0">
        <w:rPr>
          <w:rFonts w:asciiTheme="minorHAnsi" w:hAnsiTheme="minorHAnsi"/>
        </w:rPr>
        <w:t xml:space="preserve"> </w:t>
      </w:r>
      <w:r w:rsidR="003331BE" w:rsidRPr="00C726E1">
        <w:rPr>
          <w:rFonts w:asciiTheme="minorHAnsi" w:hAnsiTheme="minorHAnsi"/>
        </w:rPr>
        <w:t xml:space="preserve">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w:t>
      </w:r>
      <w:proofErr w:type="spellStart"/>
      <w:r w:rsidR="003331BE" w:rsidRPr="00C726E1">
        <w:rPr>
          <w:rFonts w:asciiTheme="minorHAnsi" w:hAnsiTheme="minorHAnsi"/>
        </w:rPr>
        <w:t>D.Lgs</w:t>
      </w:r>
      <w:proofErr w:type="spellEnd"/>
      <w:r w:rsidR="003331BE" w:rsidRPr="00C726E1">
        <w:rPr>
          <w:rFonts w:asciiTheme="minorHAnsi" w:hAnsiTheme="minorHAnsi"/>
        </w:rPr>
        <w:t xml:space="preserve"> 36/2023)</w:t>
      </w:r>
      <w:r w:rsidR="003331BE" w:rsidRPr="00C726E1">
        <w:rPr>
          <w:rFonts w:asciiTheme="minorHAnsi" w:hAnsiTheme="minorHAnsi"/>
          <w:vertAlign w:val="superscript"/>
        </w:rPr>
        <w:footnoteReference w:id="6"/>
      </w:r>
      <w:r w:rsidR="003331BE" w:rsidRPr="00C726E1">
        <w:rPr>
          <w:rFonts w:asciiTheme="minorHAnsi" w:hAnsiTheme="minorHAnsi"/>
        </w:rPr>
        <w:t xml:space="preserve">; </w:t>
      </w:r>
    </w:p>
    <w:p w14:paraId="24DDFA29" w14:textId="77777777" w:rsidR="003331BE" w:rsidRDefault="003331BE" w:rsidP="00752E6A">
      <w:pPr>
        <w:widowControl w:val="0"/>
        <w:rPr>
          <w:rFonts w:asciiTheme="minorHAnsi" w:hAnsiTheme="minorHAnsi"/>
        </w:rPr>
      </w:pPr>
    </w:p>
    <w:p w14:paraId="4EB99588" w14:textId="77777777" w:rsidR="003E43C0" w:rsidRPr="00C726E1" w:rsidRDefault="003E43C0" w:rsidP="00752E6A">
      <w:pPr>
        <w:widowControl w:val="0"/>
        <w:rPr>
          <w:rFonts w:asciiTheme="minorHAnsi" w:hAnsiTheme="minorHAnsi"/>
        </w:rPr>
      </w:pPr>
    </w:p>
    <w:p w14:paraId="72D2B871" w14:textId="77777777" w:rsidR="003331BE" w:rsidRPr="00C726E1" w:rsidRDefault="003331BE" w:rsidP="00752E6A">
      <w:pPr>
        <w:tabs>
          <w:tab w:val="left" w:pos="1068"/>
        </w:tabs>
        <w:jc w:val="center"/>
        <w:rPr>
          <w:rFonts w:asciiTheme="minorHAnsi" w:hAnsiTheme="minorHAnsi"/>
          <w:b/>
        </w:rPr>
      </w:pPr>
      <w:r w:rsidRPr="00C726E1">
        <w:rPr>
          <w:rFonts w:asciiTheme="minorHAnsi" w:hAnsiTheme="minorHAnsi"/>
          <w:b/>
        </w:rPr>
        <w:t>C. ASSENZA DELLE CAUSE DI ESCLUSIONE NON AUTOMATICA</w:t>
      </w:r>
    </w:p>
    <w:p w14:paraId="18FAADE5" w14:textId="77777777" w:rsidR="003331BE" w:rsidRPr="00C726E1" w:rsidRDefault="003331BE" w:rsidP="00752E6A">
      <w:pPr>
        <w:tabs>
          <w:tab w:val="left" w:pos="1068"/>
        </w:tabs>
        <w:jc w:val="center"/>
        <w:rPr>
          <w:rFonts w:asciiTheme="minorHAnsi" w:hAnsiTheme="minorHAnsi"/>
          <w:b/>
        </w:rPr>
      </w:pPr>
      <w:r w:rsidRPr="00C726E1">
        <w:rPr>
          <w:rFonts w:asciiTheme="minorHAnsi" w:hAnsiTheme="minorHAnsi"/>
          <w:b/>
        </w:rPr>
        <w:t xml:space="preserve">di cui all’articolo 95 del </w:t>
      </w:r>
      <w:proofErr w:type="spellStart"/>
      <w:r w:rsidRPr="00C726E1">
        <w:rPr>
          <w:rFonts w:asciiTheme="minorHAnsi" w:hAnsiTheme="minorHAnsi"/>
          <w:b/>
        </w:rPr>
        <w:t>D.Lgs</w:t>
      </w:r>
      <w:proofErr w:type="spellEnd"/>
      <w:r w:rsidRPr="00C726E1">
        <w:rPr>
          <w:rFonts w:asciiTheme="minorHAnsi" w:hAnsiTheme="minorHAnsi"/>
          <w:b/>
        </w:rPr>
        <w:t xml:space="preserve"> 36/2023 </w:t>
      </w:r>
    </w:p>
    <w:p w14:paraId="613A5EB9" w14:textId="77777777" w:rsidR="003E43C0" w:rsidRPr="00C726E1" w:rsidRDefault="003E43C0" w:rsidP="00752E6A">
      <w:pPr>
        <w:widowControl w:val="0"/>
        <w:rPr>
          <w:rFonts w:asciiTheme="minorHAnsi" w:hAnsiTheme="minorHAnsi"/>
        </w:rPr>
      </w:pPr>
    </w:p>
    <w:p w14:paraId="363E47BA" w14:textId="77777777" w:rsidR="003331BE" w:rsidRPr="00C726E1" w:rsidRDefault="003331BE" w:rsidP="00752E6A">
      <w:pPr>
        <w:widowControl w:val="0"/>
        <w:rPr>
          <w:rFonts w:asciiTheme="minorHAnsi" w:hAnsiTheme="minorHAnsi"/>
        </w:rPr>
      </w:pPr>
      <w:r w:rsidRPr="00C726E1">
        <w:rPr>
          <w:rFonts w:asciiTheme="minorHAnsi" w:hAnsiTheme="minorHAnsi"/>
        </w:rPr>
        <w:t>In riferimento a quanto previsto all’articolo 95 del D. Lgs 36/2023 si dichiara che:</w:t>
      </w:r>
    </w:p>
    <w:p w14:paraId="0E527A13" w14:textId="77777777" w:rsidR="003331BE" w:rsidRPr="00C726E1" w:rsidRDefault="003331BE" w:rsidP="00752E6A">
      <w:pPr>
        <w:widowControl w:val="0"/>
        <w:rPr>
          <w:rFonts w:asciiTheme="minorHAnsi" w:hAnsiTheme="minorHAnsi"/>
        </w:rPr>
      </w:pPr>
    </w:p>
    <w:p w14:paraId="0D21D3AB" w14:textId="77777777" w:rsidR="003331BE" w:rsidRPr="00C726E1" w:rsidRDefault="003331BE" w:rsidP="00752E6A">
      <w:pPr>
        <w:widowControl w:val="0"/>
        <w:rPr>
          <w:rFonts w:asciiTheme="minorHAnsi" w:hAnsiTheme="minorHAnsi"/>
          <w:b/>
        </w:rPr>
      </w:pPr>
      <w:r w:rsidRPr="00C726E1">
        <w:rPr>
          <w:rFonts w:asciiTheme="minorHAnsi" w:hAnsiTheme="minorHAnsi"/>
          <w:b/>
        </w:rPr>
        <w:t xml:space="preserve">11. </w:t>
      </w:r>
    </w:p>
    <w:p w14:paraId="5CA39DAB" w14:textId="29897C57" w:rsidR="003331BE" w:rsidRPr="00C726E1" w:rsidRDefault="003E43C0" w:rsidP="003E43C0">
      <w:pPr>
        <w:widowControl w:val="0"/>
        <w:ind w:left="313" w:right="-5" w:hanging="313"/>
        <w:rPr>
          <w:rFonts w:asciiTheme="minorHAnsi" w:hAnsiTheme="minorHAnsi"/>
        </w:rPr>
      </w:pPr>
      <w:r>
        <w:rPr>
          <w:noProof/>
          <w:position w:val="-3"/>
        </w:rPr>
        <mc:AlternateContent>
          <mc:Choice Requires="wpg">
            <w:drawing>
              <wp:inline distT="0" distB="0" distL="0" distR="0" wp14:anchorId="4015AA39" wp14:editId="1A301338">
                <wp:extent cx="135890" cy="135890"/>
                <wp:effectExtent l="0" t="0" r="0" b="0"/>
                <wp:docPr id="129219002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8152050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E2E8786"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ZHN++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p</w:t>
      </w:r>
      <w:r w:rsidR="003331BE" w:rsidRPr="00C726E1">
        <w:rPr>
          <w:rFonts w:asciiTheme="minorHAnsi" w:hAnsiTheme="minorHAnsi"/>
        </w:rPr>
        <w:t>er l’operatore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r w:rsidR="003331BE" w:rsidRPr="00C726E1">
        <w:rPr>
          <w:rFonts w:asciiTheme="minorHAnsi" w:hAnsiTheme="minorHAnsi"/>
          <w:vertAlign w:val="superscript"/>
        </w:rPr>
        <w:footnoteReference w:id="7"/>
      </w:r>
      <w:r w:rsidR="003331BE" w:rsidRPr="00C726E1">
        <w:rPr>
          <w:rFonts w:asciiTheme="minorHAnsi" w:hAnsiTheme="minorHAnsi"/>
        </w:rPr>
        <w:t>;</w:t>
      </w:r>
    </w:p>
    <w:p w14:paraId="0BE48E81" w14:textId="77777777" w:rsidR="003331BE" w:rsidRPr="00C726E1" w:rsidRDefault="003331BE" w:rsidP="00752E6A">
      <w:pPr>
        <w:widowControl w:val="0"/>
        <w:rPr>
          <w:rFonts w:asciiTheme="minorHAnsi" w:hAnsiTheme="minorHAnsi"/>
        </w:rPr>
      </w:pPr>
    </w:p>
    <w:p w14:paraId="5A3B951F" w14:textId="79CC9A53" w:rsidR="003331BE" w:rsidRPr="003E43C0" w:rsidRDefault="003331BE" w:rsidP="00752E6A">
      <w:pPr>
        <w:widowControl w:val="0"/>
        <w:rPr>
          <w:rFonts w:asciiTheme="minorHAnsi" w:hAnsiTheme="minorHAnsi"/>
          <w:b/>
          <w:bCs/>
        </w:rPr>
      </w:pPr>
      <w:r w:rsidRPr="003E43C0">
        <w:rPr>
          <w:rFonts w:asciiTheme="minorHAnsi" w:hAnsiTheme="minorHAnsi"/>
          <w:b/>
          <w:bCs/>
        </w:rPr>
        <w:t>12</w:t>
      </w:r>
      <w:r w:rsidR="003E43C0">
        <w:rPr>
          <w:rFonts w:asciiTheme="minorHAnsi" w:hAnsiTheme="minorHAnsi"/>
          <w:b/>
          <w:bCs/>
        </w:rPr>
        <w:t>.</w:t>
      </w:r>
    </w:p>
    <w:p w14:paraId="0C9E39A2" w14:textId="7091B820" w:rsidR="003331BE" w:rsidRPr="00C726E1" w:rsidRDefault="003E43C0" w:rsidP="003E43C0">
      <w:pPr>
        <w:widowControl w:val="0"/>
        <w:ind w:left="313" w:right="-5" w:hanging="313"/>
        <w:rPr>
          <w:rFonts w:asciiTheme="minorHAnsi" w:hAnsiTheme="minorHAnsi"/>
        </w:rPr>
      </w:pPr>
      <w:r>
        <w:rPr>
          <w:noProof/>
          <w:position w:val="-3"/>
        </w:rPr>
        <mc:AlternateContent>
          <mc:Choice Requires="wpg">
            <w:drawing>
              <wp:inline distT="0" distB="0" distL="0" distR="0" wp14:anchorId="6A967287" wp14:editId="28B48A0C">
                <wp:extent cx="135890" cy="135890"/>
                <wp:effectExtent l="0" t="0" r="0" b="0"/>
                <wp:docPr id="136196693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8430486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20F6915"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A2SIg0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w:t>
      </w:r>
      <w:r w:rsidR="003331BE" w:rsidRPr="00C726E1">
        <w:rPr>
          <w:rFonts w:asciiTheme="minorHAnsi" w:hAnsiTheme="minorHAnsi"/>
        </w:rPr>
        <w:t>che la partecipazione dell'operatore economico non determina una situazione di conflitto di interesse di cui all’articolo 16 del D. Lgs 36/2023 non diversamente risolvibile</w:t>
      </w:r>
      <w:r w:rsidR="003331BE" w:rsidRPr="00C726E1">
        <w:rPr>
          <w:rFonts w:asciiTheme="minorHAnsi" w:hAnsiTheme="minorHAnsi"/>
          <w:vertAlign w:val="superscript"/>
        </w:rPr>
        <w:footnoteReference w:id="8"/>
      </w:r>
      <w:r w:rsidR="003331BE" w:rsidRPr="00C726E1">
        <w:rPr>
          <w:rFonts w:asciiTheme="minorHAnsi" w:hAnsiTheme="minorHAnsi"/>
        </w:rPr>
        <w:t>;</w:t>
      </w:r>
    </w:p>
    <w:p w14:paraId="2D15C25C" w14:textId="77777777" w:rsidR="003331BE" w:rsidRPr="00C726E1" w:rsidRDefault="003331BE" w:rsidP="00752E6A">
      <w:pPr>
        <w:widowControl w:val="0"/>
        <w:rPr>
          <w:rFonts w:asciiTheme="minorHAnsi" w:hAnsiTheme="minorHAnsi"/>
        </w:rPr>
      </w:pPr>
    </w:p>
    <w:p w14:paraId="36CE1A57" w14:textId="798EE3F8" w:rsidR="003331BE" w:rsidRPr="003E43C0" w:rsidRDefault="003331BE" w:rsidP="00752E6A">
      <w:pPr>
        <w:widowControl w:val="0"/>
        <w:rPr>
          <w:rFonts w:asciiTheme="minorHAnsi" w:hAnsiTheme="minorHAnsi"/>
          <w:b/>
          <w:bCs/>
        </w:rPr>
      </w:pPr>
      <w:r w:rsidRPr="003E43C0">
        <w:rPr>
          <w:rFonts w:asciiTheme="minorHAnsi" w:hAnsiTheme="minorHAnsi"/>
          <w:b/>
          <w:bCs/>
        </w:rPr>
        <w:t>13</w:t>
      </w:r>
      <w:r w:rsidR="003E43C0">
        <w:rPr>
          <w:rFonts w:asciiTheme="minorHAnsi" w:hAnsiTheme="minorHAnsi"/>
          <w:b/>
          <w:bCs/>
        </w:rPr>
        <w:t>.</w:t>
      </w:r>
    </w:p>
    <w:p w14:paraId="6086DBBE" w14:textId="2CC812A9" w:rsidR="003331BE" w:rsidRPr="00C726E1" w:rsidRDefault="003E43C0" w:rsidP="003E43C0">
      <w:pPr>
        <w:widowControl w:val="0"/>
        <w:ind w:left="313" w:right="-5" w:hanging="313"/>
        <w:rPr>
          <w:rFonts w:asciiTheme="minorHAnsi" w:hAnsiTheme="minorHAnsi"/>
        </w:rPr>
      </w:pPr>
      <w:r>
        <w:rPr>
          <w:noProof/>
          <w:position w:val="-3"/>
        </w:rPr>
        <mc:AlternateContent>
          <mc:Choice Requires="wpg">
            <w:drawing>
              <wp:inline distT="0" distB="0" distL="0" distR="0" wp14:anchorId="53C4B0A9" wp14:editId="3BBA2ED8">
                <wp:extent cx="135890" cy="135890"/>
                <wp:effectExtent l="0" t="0" r="0" b="0"/>
                <wp:docPr id="124474281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1422394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DE54926"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7+/x1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c</w:t>
      </w:r>
      <w:r w:rsidR="003331BE" w:rsidRPr="00C726E1">
        <w:rPr>
          <w:rFonts w:asciiTheme="minorHAnsi" w:hAnsiTheme="minorHAnsi"/>
        </w:rPr>
        <w:t>he non sussiste una distorsione della concorrenza derivante dal precedente coinvolgimento degli operatori economici nella preparazione della procedura d'appalto che non possa essere risolta con misure meno intrusive rispetto all’esclusione dalla gara</w:t>
      </w:r>
      <w:r w:rsidR="003331BE" w:rsidRPr="00C726E1">
        <w:rPr>
          <w:rFonts w:asciiTheme="minorHAnsi" w:hAnsiTheme="minorHAnsi"/>
          <w:vertAlign w:val="superscript"/>
        </w:rPr>
        <w:footnoteReference w:id="9"/>
      </w:r>
      <w:r w:rsidR="003331BE" w:rsidRPr="00C726E1">
        <w:rPr>
          <w:rFonts w:asciiTheme="minorHAnsi" w:hAnsiTheme="minorHAnsi"/>
        </w:rPr>
        <w:t>;</w:t>
      </w:r>
    </w:p>
    <w:p w14:paraId="5BBF5801" w14:textId="77777777" w:rsidR="003331BE" w:rsidRPr="00C726E1" w:rsidRDefault="003331BE" w:rsidP="00752E6A">
      <w:pPr>
        <w:widowControl w:val="0"/>
        <w:rPr>
          <w:rFonts w:asciiTheme="minorHAnsi" w:hAnsiTheme="minorHAnsi"/>
        </w:rPr>
      </w:pPr>
    </w:p>
    <w:p w14:paraId="56A00EAE" w14:textId="55B41B79" w:rsidR="003331BE" w:rsidRPr="003E43C0" w:rsidRDefault="003331BE" w:rsidP="00752E6A">
      <w:pPr>
        <w:widowControl w:val="0"/>
        <w:rPr>
          <w:rFonts w:asciiTheme="minorHAnsi" w:hAnsiTheme="minorHAnsi"/>
          <w:b/>
          <w:bCs/>
        </w:rPr>
      </w:pPr>
      <w:r w:rsidRPr="003E43C0">
        <w:rPr>
          <w:rFonts w:asciiTheme="minorHAnsi" w:hAnsiTheme="minorHAnsi"/>
          <w:b/>
          <w:bCs/>
        </w:rPr>
        <w:t>14</w:t>
      </w:r>
      <w:r w:rsidR="003E43C0" w:rsidRPr="003E43C0">
        <w:rPr>
          <w:rFonts w:asciiTheme="minorHAnsi" w:hAnsiTheme="minorHAnsi"/>
          <w:b/>
          <w:bCs/>
        </w:rPr>
        <w:t>.</w:t>
      </w:r>
    </w:p>
    <w:p w14:paraId="60FCE8E6" w14:textId="7172CD0D" w:rsidR="003331BE" w:rsidRPr="00C726E1" w:rsidRDefault="003E43C0" w:rsidP="003E43C0">
      <w:pPr>
        <w:widowControl w:val="0"/>
        <w:ind w:left="313" w:right="-5" w:hanging="313"/>
        <w:rPr>
          <w:rFonts w:asciiTheme="minorHAnsi" w:hAnsiTheme="minorHAnsi"/>
        </w:rPr>
      </w:pPr>
      <w:r>
        <w:rPr>
          <w:noProof/>
          <w:position w:val="-3"/>
        </w:rPr>
        <mc:AlternateContent>
          <mc:Choice Requires="wpg">
            <w:drawing>
              <wp:inline distT="0" distB="0" distL="0" distR="0" wp14:anchorId="6EB1CE16" wp14:editId="363C220C">
                <wp:extent cx="135890" cy="135890"/>
                <wp:effectExtent l="0" t="0" r="0" b="0"/>
                <wp:docPr id="70386045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7642864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7B8D3AB"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cZpepm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" filled="f" strokecolor="#000006" strokeweight=".25397mm">
                  <v:path arrowok="t"/>
                </v:rect>
                <w10:anchorlock/>
              </v:group>
            </w:pict>
          </mc:Fallback>
        </mc:AlternateContent>
      </w:r>
      <w:r>
        <w:rPr>
          <w:rFonts w:asciiTheme="minorHAnsi" w:hAnsiTheme="minorHAnsi"/>
        </w:rPr>
        <w:t xml:space="preserve"> c</w:t>
      </w:r>
      <w:r w:rsidR="003331BE" w:rsidRPr="00C726E1">
        <w:rPr>
          <w:rFonts w:asciiTheme="minorHAnsi" w:hAnsiTheme="minorHAnsi"/>
        </w:rPr>
        <w:t>he l'operatore economico ha presentato la propria offerta autonomamente, senza che essa sia imputabile ad unico centro decisionale a cagione di accordi intercorsi con altri operatori economici partecipanti alla presente procedura</w:t>
      </w:r>
      <w:r w:rsidR="003331BE" w:rsidRPr="00C726E1">
        <w:rPr>
          <w:rFonts w:asciiTheme="minorHAnsi" w:hAnsiTheme="minorHAnsi"/>
          <w:vertAlign w:val="superscript"/>
        </w:rPr>
        <w:footnoteReference w:id="10"/>
      </w:r>
      <w:r w:rsidR="003331BE" w:rsidRPr="00C726E1">
        <w:rPr>
          <w:rFonts w:asciiTheme="minorHAnsi" w:hAnsiTheme="minorHAnsi"/>
        </w:rPr>
        <w:t>;</w:t>
      </w:r>
    </w:p>
    <w:p w14:paraId="4F68E192" w14:textId="77777777" w:rsidR="003E43C0" w:rsidRPr="00C726E1" w:rsidRDefault="003E43C0" w:rsidP="00752E6A">
      <w:pPr>
        <w:widowControl w:val="0"/>
        <w:rPr>
          <w:rFonts w:asciiTheme="minorHAnsi" w:hAnsiTheme="minorHAnsi"/>
        </w:rPr>
      </w:pPr>
    </w:p>
    <w:tbl>
      <w:tblPr>
        <w:tblW w:w="5000" w:type="pct"/>
        <w:tblLook w:val="04A0" w:firstRow="1" w:lastRow="0" w:firstColumn="1" w:lastColumn="0" w:noHBand="0" w:noVBand="1"/>
      </w:tblPr>
      <w:tblGrid>
        <w:gridCol w:w="10028"/>
      </w:tblGrid>
      <w:tr w:rsidR="009A5394" w:rsidRPr="00C726E1" w14:paraId="19B823CF" w14:textId="77777777" w:rsidTr="00752E6A">
        <w:tc>
          <w:tcPr>
            <w:tcW w:w="5000" w:type="pct"/>
            <w:shd w:val="clear" w:color="auto" w:fill="auto"/>
          </w:tcPr>
          <w:p w14:paraId="019CB3AC" w14:textId="77777777" w:rsidR="009A5394" w:rsidRPr="00C726E1" w:rsidRDefault="009A5394" w:rsidP="00752E6A">
            <w:pPr>
              <w:widowControl w:val="0"/>
              <w:rPr>
                <w:rFonts w:asciiTheme="minorHAnsi" w:hAnsiTheme="minorHAnsi"/>
                <w:b/>
              </w:rPr>
            </w:pPr>
            <w:r w:rsidRPr="00C726E1">
              <w:rPr>
                <w:rFonts w:asciiTheme="minorHAnsi" w:hAnsiTheme="minorHAnsi"/>
                <w:b/>
              </w:rPr>
              <w:t>15.</w:t>
            </w:r>
          </w:p>
          <w:p w14:paraId="2E0F3D87" w14:textId="5B047973" w:rsidR="009A5394" w:rsidRPr="00C726E1" w:rsidRDefault="003E43C0" w:rsidP="003E43C0">
            <w:pPr>
              <w:widowControl w:val="0"/>
              <w:ind w:left="313" w:right="-5" w:hanging="313"/>
              <w:rPr>
                <w:rFonts w:asciiTheme="minorHAnsi" w:hAnsiTheme="minorHAnsi"/>
              </w:rPr>
            </w:pPr>
            <w:r>
              <w:rPr>
                <w:noProof/>
                <w:position w:val="-3"/>
              </w:rPr>
              <mc:AlternateContent>
                <mc:Choice Requires="wpg">
                  <w:drawing>
                    <wp:inline distT="0" distB="0" distL="0" distR="0" wp14:anchorId="6C65931B" wp14:editId="0FC9586A">
                      <wp:extent cx="135890" cy="135890"/>
                      <wp:effectExtent l="0" t="0" r="0" b="0"/>
                      <wp:docPr id="74035675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9754319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8F0F5C3"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pyUMRm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" filled="f" strokecolor="#000006" strokeweight=".25397mm">
                        <v:path arrowok="t"/>
                      </v:rect>
                      <w10:anchorlock/>
                    </v:group>
                  </w:pict>
                </mc:Fallback>
              </mc:AlternateContent>
            </w:r>
            <w:r>
              <w:rPr>
                <w:rFonts w:asciiTheme="minorHAnsi" w:hAnsiTheme="minorHAnsi"/>
              </w:rPr>
              <w:t xml:space="preserve"> d</w:t>
            </w:r>
            <w:r w:rsidR="009A5394" w:rsidRPr="00C726E1">
              <w:rPr>
                <w:rFonts w:asciiTheme="minorHAnsi" w:hAnsiTheme="minorHAnsi"/>
              </w:rPr>
              <w:t>i non aver commesso un illecito professionale grave di cui all’articolo 98 del D. Lgs 36/2023, tale da rendere dubbia la propria integrità o affidabilità e pertanto dichiara:</w:t>
            </w:r>
            <w:r w:rsidR="009A5394" w:rsidRPr="00C726E1">
              <w:rPr>
                <w:rFonts w:asciiTheme="minorHAnsi" w:hAnsiTheme="minorHAnsi"/>
                <w:vertAlign w:val="superscript"/>
              </w:rPr>
              <w:footnoteReference w:id="11"/>
            </w:r>
            <w:r w:rsidR="009A5394" w:rsidRPr="00C726E1">
              <w:rPr>
                <w:rFonts w:asciiTheme="minorHAnsi" w:hAnsiTheme="minorHAnsi"/>
              </w:rPr>
              <w:t xml:space="preserve">. </w:t>
            </w:r>
          </w:p>
        </w:tc>
      </w:tr>
    </w:tbl>
    <w:p w14:paraId="08211A15" w14:textId="77777777" w:rsidR="003E43C0" w:rsidRPr="00C726E1" w:rsidRDefault="003E43C0" w:rsidP="00752E6A">
      <w:pPr>
        <w:widowControl w:val="0"/>
        <w:rPr>
          <w:rFonts w:asciiTheme="minorHAnsi" w:hAnsiTheme="minorHAnsi"/>
          <w:b/>
        </w:rPr>
      </w:pPr>
    </w:p>
    <w:p w14:paraId="78F24EC6" w14:textId="77777777" w:rsidR="003E43C0" w:rsidRPr="00C726E1" w:rsidRDefault="003E43C0" w:rsidP="003E43C0">
      <w:pPr>
        <w:widowControl w:val="0"/>
        <w:ind w:left="567" w:right="105"/>
        <w:rPr>
          <w:rFonts w:asciiTheme="minorHAnsi" w:hAnsiTheme="minorHAnsi"/>
          <w:b/>
        </w:rPr>
      </w:pPr>
      <w:r w:rsidRPr="00C726E1">
        <w:rPr>
          <w:rFonts w:asciiTheme="minorHAnsi" w:hAnsiTheme="minorHAnsi"/>
          <w:b/>
        </w:rPr>
        <w:t xml:space="preserve">15 a) o </w:t>
      </w:r>
      <w:r w:rsidRPr="00C726E1">
        <w:rPr>
          <w:rFonts w:asciiTheme="minorHAnsi" w:hAnsiTheme="minorHAnsi"/>
          <w:bCs/>
        </w:rPr>
        <w:t>di non aver ricevuto sanzione esecutiva irrogata dall’Autorità garante della concorrenza e del mercato o da altra autorità di settore, rilevante in relazione all’oggetto specifico dell’appalto</w:t>
      </w:r>
      <w:r w:rsidRPr="00C726E1">
        <w:rPr>
          <w:rFonts w:asciiTheme="minorHAnsi" w:hAnsiTheme="minorHAnsi"/>
          <w:b/>
        </w:rPr>
        <w:t>;</w:t>
      </w:r>
    </w:p>
    <w:p w14:paraId="02C4F626" w14:textId="77777777" w:rsidR="003E43C0" w:rsidRPr="00C726E1" w:rsidRDefault="003E43C0" w:rsidP="003E43C0">
      <w:pPr>
        <w:widowControl w:val="0"/>
        <w:ind w:left="567" w:right="105"/>
        <w:rPr>
          <w:rFonts w:asciiTheme="minorHAnsi" w:hAnsiTheme="minorHAnsi"/>
          <w:b/>
        </w:rPr>
      </w:pPr>
      <w:r w:rsidRPr="00C726E1">
        <w:rPr>
          <w:rFonts w:asciiTheme="minorHAnsi" w:hAnsiTheme="minorHAnsi"/>
          <w:b/>
        </w:rPr>
        <w:t xml:space="preserve">15 b) o </w:t>
      </w:r>
      <w:r w:rsidRPr="00C726E1">
        <w:rPr>
          <w:rFonts w:asciiTheme="minorHAnsi" w:hAnsiTheme="minorHAnsi"/>
          <w:bCs/>
        </w:rPr>
        <w:t>di non aver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sidRPr="00C726E1">
        <w:rPr>
          <w:rFonts w:asciiTheme="minorHAnsi" w:hAnsiTheme="minorHAnsi"/>
          <w:b/>
        </w:rPr>
        <w:t>;</w:t>
      </w:r>
    </w:p>
    <w:p w14:paraId="5923B8CA"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
        </w:rPr>
        <w:t xml:space="preserve">15 c) o </w:t>
      </w:r>
      <w:r w:rsidRPr="00C726E1">
        <w:rPr>
          <w:rFonts w:asciiTheme="minorHAnsi" w:hAnsiTheme="minorHAnsi"/>
          <w:bCs/>
        </w:rPr>
        <w:t>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4A7504F0" w14:textId="77777777" w:rsidR="003E43C0" w:rsidRPr="00C726E1" w:rsidRDefault="003E43C0" w:rsidP="003E43C0">
      <w:pPr>
        <w:widowControl w:val="0"/>
        <w:ind w:left="567" w:right="105"/>
        <w:rPr>
          <w:rFonts w:asciiTheme="minorHAnsi" w:hAnsiTheme="minorHAnsi"/>
          <w:b/>
        </w:rPr>
      </w:pPr>
      <w:r w:rsidRPr="00C726E1">
        <w:rPr>
          <w:rFonts w:asciiTheme="minorHAnsi" w:hAnsiTheme="minorHAnsi"/>
          <w:b/>
        </w:rPr>
        <w:t xml:space="preserve">15 d) o </w:t>
      </w:r>
      <w:r w:rsidRPr="00C726E1">
        <w:rPr>
          <w:rFonts w:asciiTheme="minorHAnsi" w:hAnsiTheme="minorHAnsi"/>
          <w:bCs/>
        </w:rPr>
        <w:t>di non aver commesso grave inadempimento nei confronti di uno o più subappaltatori;</w:t>
      </w:r>
    </w:p>
    <w:p w14:paraId="064B36B8" w14:textId="77777777" w:rsidR="003E43C0" w:rsidRPr="00C726E1" w:rsidRDefault="003E43C0" w:rsidP="003E43C0">
      <w:pPr>
        <w:widowControl w:val="0"/>
        <w:ind w:left="567" w:right="105"/>
        <w:rPr>
          <w:rFonts w:asciiTheme="minorHAnsi" w:hAnsiTheme="minorHAnsi"/>
          <w:b/>
        </w:rPr>
      </w:pPr>
      <w:r w:rsidRPr="00C726E1">
        <w:rPr>
          <w:rFonts w:asciiTheme="minorHAnsi" w:hAnsiTheme="minorHAnsi"/>
          <w:b/>
        </w:rPr>
        <w:t xml:space="preserve">15 e) o </w:t>
      </w:r>
      <w:r w:rsidRPr="00C726E1">
        <w:rPr>
          <w:rFonts w:asciiTheme="minorHAnsi" w:hAnsiTheme="minorHAnsi"/>
          <w:bCs/>
        </w:rPr>
        <w:t>di non aver violato il divieto di intestazione fiduciaria di cui all'articolo 17 della legge 19 marzo 1990, n. 55, o che comunque la violazione è stata rimossa;</w:t>
      </w:r>
    </w:p>
    <w:p w14:paraId="0E7EE7EB" w14:textId="77777777" w:rsidR="003E43C0" w:rsidRPr="00C726E1" w:rsidRDefault="003E43C0" w:rsidP="003E43C0">
      <w:pPr>
        <w:widowControl w:val="0"/>
        <w:ind w:left="567" w:right="105"/>
        <w:rPr>
          <w:rFonts w:asciiTheme="minorHAnsi" w:hAnsiTheme="minorHAnsi"/>
          <w:b/>
        </w:rPr>
      </w:pPr>
      <w:r w:rsidRPr="00C726E1">
        <w:rPr>
          <w:rFonts w:asciiTheme="minorHAnsi" w:hAnsiTheme="minorHAnsi"/>
          <w:b/>
        </w:rPr>
        <w:t>15 f) o</w:t>
      </w:r>
      <w:r w:rsidRPr="00C726E1">
        <w:rPr>
          <w:rFonts w:asciiTheme="minorHAnsi" w:hAnsiTheme="minorHAnsi"/>
        </w:rPr>
        <w:t xml:space="preserve"> di non aver omesso denuncia all'autorità giudiziaria quale persona offesa dei reati previsti e puniti dagli articoli 317 e 629 del </w:t>
      </w:r>
      <w:proofErr w:type="gramStart"/>
      <w:r w:rsidRPr="00C726E1">
        <w:rPr>
          <w:rFonts w:asciiTheme="minorHAnsi" w:hAnsiTheme="minorHAnsi"/>
        </w:rPr>
        <w:t>codice penale</w:t>
      </w:r>
      <w:proofErr w:type="gramEnd"/>
      <w:r w:rsidRPr="00C726E1">
        <w:rPr>
          <w:rFonts w:asciiTheme="minorHAnsi" w:hAnsiTheme="minorHAnsi"/>
        </w:rPr>
        <w:t xml:space="preserve"> aggravati ai sensi dell’articolo 416-bis.1 del medesimo codice salvo che ricorrano i casi previsti dall'articolo 4, primo comma, della legge 24 novembre 1981, n. 689</w:t>
      </w:r>
      <w:r w:rsidRPr="00C726E1">
        <w:rPr>
          <w:rFonts w:asciiTheme="minorHAnsi" w:hAnsiTheme="minorHAnsi"/>
          <w:vertAlign w:val="superscript"/>
        </w:rPr>
        <w:footnoteReference w:id="12"/>
      </w:r>
      <w:r w:rsidRPr="00C726E1">
        <w:rPr>
          <w:rFonts w:asciiTheme="minorHAnsi" w:hAnsiTheme="minorHAnsi"/>
        </w:rPr>
        <w:t>;</w:t>
      </w:r>
    </w:p>
    <w:p w14:paraId="3593E941" w14:textId="77777777" w:rsidR="003E43C0" w:rsidRPr="00C726E1" w:rsidRDefault="003E43C0" w:rsidP="003E43C0">
      <w:pPr>
        <w:widowControl w:val="0"/>
        <w:ind w:left="567" w:right="105"/>
        <w:rPr>
          <w:rFonts w:asciiTheme="minorHAnsi" w:hAnsiTheme="minorHAnsi"/>
          <w:b/>
        </w:rPr>
      </w:pPr>
      <w:r w:rsidRPr="00C726E1">
        <w:rPr>
          <w:rFonts w:asciiTheme="minorHAnsi" w:hAnsiTheme="minorHAnsi"/>
          <w:b/>
        </w:rPr>
        <w:t>15 g) o</w:t>
      </w:r>
      <w:r w:rsidRPr="00C726E1">
        <w:rPr>
          <w:rFonts w:asciiTheme="minorHAnsi" w:hAnsiTheme="minorHAnsi"/>
        </w:rPr>
        <w:t xml:space="preserve"> che non è stata contestata la commissione da parte dell’operatore economico, ovvero dei soggetti di cui al comma 3 dell’articolo 94 del D. Lgs 36/2023 indicati al precedente paragrafo A di taluno dei reati consumati o tentati di cui al comma 1 del medesimo articolo 94;</w:t>
      </w:r>
    </w:p>
    <w:p w14:paraId="06683603"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
        </w:rPr>
        <w:t xml:space="preserve">15 h) o </w:t>
      </w:r>
      <w:r w:rsidRPr="00C726E1">
        <w:rPr>
          <w:rFonts w:asciiTheme="minorHAnsi" w:hAnsiTheme="minorHAnsi"/>
          <w:bCs/>
        </w:rPr>
        <w:t xml:space="preserve">che non è stata contestata o accertata commissione, da parte dell’operatore economico oppure </w:t>
      </w:r>
      <w:r w:rsidRPr="00C726E1">
        <w:rPr>
          <w:rFonts w:asciiTheme="minorHAnsi" w:hAnsiTheme="minorHAnsi"/>
          <w:bCs/>
        </w:rPr>
        <w:lastRenderedPageBreak/>
        <w:t>dei soggetti di cui al comma 3 dell’articolo 94, sopra indicati al precedente paragrafo A, di taluno dei seguenti reati consumati</w:t>
      </w:r>
      <w:r w:rsidRPr="00C726E1">
        <w:rPr>
          <w:rFonts w:asciiTheme="minorHAnsi" w:hAnsiTheme="minorHAnsi"/>
          <w:bCs/>
          <w:vertAlign w:val="superscript"/>
        </w:rPr>
        <w:footnoteReference w:id="13"/>
      </w:r>
      <w:r w:rsidRPr="00C726E1">
        <w:rPr>
          <w:rFonts w:asciiTheme="minorHAnsi" w:hAnsiTheme="minorHAnsi"/>
          <w:bCs/>
        </w:rPr>
        <w:t>:</w:t>
      </w:r>
    </w:p>
    <w:p w14:paraId="66ECCAEF"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Cs/>
        </w:rPr>
        <w:t xml:space="preserve">1) abusivo esercizio di una professione, ai sensi dell’articolo 348 del </w:t>
      </w:r>
      <w:proofErr w:type="gramStart"/>
      <w:r w:rsidRPr="00C726E1">
        <w:rPr>
          <w:rFonts w:asciiTheme="minorHAnsi" w:hAnsiTheme="minorHAnsi"/>
          <w:bCs/>
        </w:rPr>
        <w:t>codice penale</w:t>
      </w:r>
      <w:proofErr w:type="gramEnd"/>
      <w:r w:rsidRPr="00C726E1">
        <w:rPr>
          <w:rFonts w:asciiTheme="minorHAnsi" w:hAnsiTheme="minorHAnsi"/>
          <w:bCs/>
        </w:rPr>
        <w:t>;</w:t>
      </w:r>
    </w:p>
    <w:p w14:paraId="2532155B"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Cs/>
        </w:rPr>
        <w:t>2) bancarotta semplice, bancarotta fraudolenta, omessa dichiarazione di beni da comprendere nell’inventario fallimentare o ricorso abusivo al credito, di cui agli articoli 216, 217, 218 e 220 del regio decreto 16 marzo 1942, n. 267;</w:t>
      </w:r>
    </w:p>
    <w:p w14:paraId="0D6A186E"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Cs/>
        </w:rPr>
        <w:t xml:space="preserve">3) i reati tributari ai sensi del decreto legislativo 10 marzo 2000, n. 74, i delitti societari di cui agli articoli 2621 e seguenti del </w:t>
      </w:r>
      <w:proofErr w:type="gramStart"/>
      <w:r w:rsidRPr="00C726E1">
        <w:rPr>
          <w:rFonts w:asciiTheme="minorHAnsi" w:hAnsiTheme="minorHAnsi"/>
          <w:bCs/>
        </w:rPr>
        <w:t>codice civile</w:t>
      </w:r>
      <w:proofErr w:type="gramEnd"/>
      <w:r w:rsidRPr="00C726E1">
        <w:rPr>
          <w:rFonts w:asciiTheme="minorHAnsi" w:hAnsiTheme="minorHAnsi"/>
          <w:bCs/>
        </w:rPr>
        <w:t xml:space="preserve"> o i delitti contro l’industria e il commercio di cui agli articoli da 513 a 517 del codice penale;</w:t>
      </w:r>
    </w:p>
    <w:p w14:paraId="3A37FBAB"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Cs/>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10BEA272"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Cs/>
        </w:rPr>
        <w:t>5) i reati previsti dal decreto legislativo 8 giugno 2001, n. 231.</w:t>
      </w:r>
    </w:p>
    <w:p w14:paraId="7C6AA249" w14:textId="77777777" w:rsidR="003E43C0" w:rsidRPr="00C726E1" w:rsidRDefault="003E43C0" w:rsidP="003E43C0">
      <w:pPr>
        <w:widowControl w:val="0"/>
        <w:ind w:left="567" w:right="105"/>
        <w:rPr>
          <w:rFonts w:asciiTheme="minorHAnsi" w:hAnsiTheme="minorHAnsi"/>
          <w:b/>
        </w:rPr>
      </w:pPr>
    </w:p>
    <w:p w14:paraId="21E0D789" w14:textId="77777777" w:rsidR="003E43C0" w:rsidRPr="00C726E1" w:rsidRDefault="003E43C0" w:rsidP="00752E6A">
      <w:pPr>
        <w:widowControl w:val="0"/>
        <w:rPr>
          <w:rFonts w:asciiTheme="minorHAnsi" w:hAnsiTheme="minorHAnsi"/>
          <w:b/>
        </w:rPr>
      </w:pPr>
      <w:r w:rsidRPr="00C726E1">
        <w:rPr>
          <w:rFonts w:asciiTheme="minorHAnsi" w:hAnsiTheme="minorHAnsi"/>
          <w:b/>
        </w:rPr>
        <w:t>NB: Ai sensi dell’articolo 96 comma 10, per queste cause di esclusione, previste all’articolo 95 comma 1 lettera e) esse rilevano, salvo che ricorra la condotta di cui al comma 3, lettera b), dell’articolo 98, per tre anni decorrenti rispettivamente:</w:t>
      </w:r>
    </w:p>
    <w:p w14:paraId="49B976EA" w14:textId="77777777" w:rsidR="003E43C0" w:rsidRPr="00C726E1" w:rsidRDefault="003E43C0" w:rsidP="00752E6A">
      <w:pPr>
        <w:widowControl w:val="0"/>
        <w:rPr>
          <w:rFonts w:asciiTheme="minorHAnsi" w:hAnsiTheme="minorHAnsi"/>
          <w:b/>
        </w:rPr>
      </w:pPr>
      <w:r w:rsidRPr="00C726E1">
        <w:rPr>
          <w:rFonts w:asciiTheme="minorHAnsi" w:hAnsiTheme="minorHAnsi"/>
          <w:b/>
        </w:rPr>
        <w:t>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w:t>
      </w:r>
    </w:p>
    <w:p w14:paraId="6B13C82C" w14:textId="77777777" w:rsidR="003E43C0" w:rsidRPr="00C726E1" w:rsidRDefault="003E43C0" w:rsidP="00752E6A">
      <w:pPr>
        <w:widowControl w:val="0"/>
        <w:rPr>
          <w:rFonts w:asciiTheme="minorHAnsi" w:hAnsiTheme="minorHAnsi"/>
          <w:b/>
        </w:rPr>
      </w:pPr>
      <w:r w:rsidRPr="00C726E1">
        <w:rPr>
          <w:rFonts w:asciiTheme="minorHAnsi" w:hAnsiTheme="minorHAnsi"/>
          <w:b/>
        </w:rPr>
        <w:t xml:space="preserve">2) dalla data del provvedimento sanzionatorio irrogato dall’Autorità garante della concorrenza e del mercato o da altra autorità di settore nel caso in cui la situazione escludente discenda da tale atto; </w:t>
      </w:r>
    </w:p>
    <w:p w14:paraId="70F31FAA" w14:textId="77777777" w:rsidR="003E43C0" w:rsidRPr="00C726E1" w:rsidRDefault="003E43C0" w:rsidP="00752E6A">
      <w:pPr>
        <w:widowControl w:val="0"/>
        <w:rPr>
          <w:rFonts w:asciiTheme="minorHAnsi" w:hAnsiTheme="minorHAnsi"/>
          <w:bCs/>
        </w:rPr>
      </w:pPr>
      <w:r w:rsidRPr="00C726E1">
        <w:rPr>
          <w:rFonts w:asciiTheme="minorHAnsi" w:hAnsiTheme="minorHAnsi"/>
          <w:b/>
        </w:rPr>
        <w:t>3) dalla commissione del fatto in tutti gli altri casi</w:t>
      </w:r>
      <w:r w:rsidRPr="00C726E1">
        <w:rPr>
          <w:rFonts w:asciiTheme="minorHAnsi" w:hAnsiTheme="minorHAnsi"/>
          <w:bCs/>
        </w:rPr>
        <w:t>.</w:t>
      </w:r>
    </w:p>
    <w:p w14:paraId="3A12BB50" w14:textId="77777777" w:rsidR="003E43C0" w:rsidRPr="00C726E1" w:rsidRDefault="003E43C0" w:rsidP="00752E6A">
      <w:pPr>
        <w:widowControl w:val="0"/>
        <w:rPr>
          <w:rFonts w:asciiTheme="minorHAnsi" w:hAnsiTheme="minorHAnsi"/>
          <w:b/>
        </w:rPr>
      </w:pPr>
    </w:p>
    <w:p w14:paraId="7BA8BDF5" w14:textId="77777777" w:rsidR="003E43C0" w:rsidRPr="00C726E1" w:rsidRDefault="003E43C0" w:rsidP="00752E6A">
      <w:pPr>
        <w:widowControl w:val="0"/>
        <w:rPr>
          <w:rFonts w:asciiTheme="minorHAnsi" w:hAnsiTheme="minorHAnsi"/>
          <w:b/>
        </w:rPr>
      </w:pPr>
    </w:p>
    <w:p w14:paraId="138C4E4D" w14:textId="02AED506" w:rsidR="003E43C0" w:rsidRPr="00857B92" w:rsidRDefault="003E43C0" w:rsidP="00752E6A">
      <w:pPr>
        <w:widowControl w:val="0"/>
        <w:tabs>
          <w:tab w:val="left" w:pos="-2127"/>
          <w:tab w:val="left" w:pos="708"/>
        </w:tabs>
        <w:rPr>
          <w:rFonts w:asciiTheme="minorHAnsi" w:hAnsiTheme="minorHAnsi"/>
          <w:b/>
          <w:bCs/>
        </w:rPr>
      </w:pPr>
      <w:r w:rsidRPr="00857B92">
        <w:rPr>
          <w:rFonts w:asciiTheme="minorHAnsi" w:hAnsiTheme="minorHAnsi"/>
          <w:b/>
          <w:bCs/>
        </w:rPr>
        <w:t>16</w:t>
      </w:r>
      <w:r w:rsidR="00857B92">
        <w:rPr>
          <w:rFonts w:asciiTheme="minorHAnsi" w:hAnsiTheme="minorHAnsi"/>
          <w:b/>
          <w:bCs/>
        </w:rPr>
        <w:t>.</w:t>
      </w:r>
    </w:p>
    <w:p w14:paraId="2EE15B9F" w14:textId="03C3E665" w:rsidR="003E43C0" w:rsidRPr="00C726E1" w:rsidRDefault="00857B92" w:rsidP="00857B92">
      <w:pPr>
        <w:widowControl w:val="0"/>
        <w:ind w:left="313" w:right="-5" w:hanging="313"/>
        <w:rPr>
          <w:rFonts w:asciiTheme="minorHAnsi" w:hAnsiTheme="minorHAnsi"/>
        </w:rPr>
      </w:pPr>
      <w:r>
        <w:rPr>
          <w:noProof/>
          <w:position w:val="-3"/>
        </w:rPr>
        <mc:AlternateContent>
          <mc:Choice Requires="wpg">
            <w:drawing>
              <wp:inline distT="0" distB="0" distL="0" distR="0" wp14:anchorId="59C5BCFC" wp14:editId="11EFEA83">
                <wp:extent cx="135890" cy="135890"/>
                <wp:effectExtent l="0" t="0" r="0" b="0"/>
                <wp:docPr id="73664649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87913169"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9E0FE4C"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ihb8K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d</w:t>
      </w:r>
      <w:r w:rsidR="003E43C0" w:rsidRPr="00C726E1">
        <w:rPr>
          <w:rFonts w:asciiTheme="minorHAnsi" w:hAnsiTheme="minorHAnsi"/>
        </w:rPr>
        <w:t xml:space="preserve">i non aver commesso gravi violazioni non definitivamente accertate agli obblighi relativi al pagamento di imposte e tasse o contributi previdenziali. (Costituiscono gravi violazioni non definitivamente accertate in materia fiscale quelle indicate nell’allegato II.10 al </w:t>
      </w:r>
      <w:proofErr w:type="spellStart"/>
      <w:r w:rsidR="003E43C0" w:rsidRPr="00C726E1">
        <w:rPr>
          <w:rFonts w:asciiTheme="minorHAnsi" w:hAnsiTheme="minorHAnsi"/>
        </w:rPr>
        <w:t>D.Lgs</w:t>
      </w:r>
      <w:proofErr w:type="spellEnd"/>
      <w:r w:rsidR="003E43C0" w:rsidRPr="00C726E1">
        <w:rPr>
          <w:rFonts w:asciiTheme="minorHAnsi" w:hAnsiTheme="minorHAnsi"/>
        </w:rPr>
        <w:t xml:space="preserve"> 36/2023)</w:t>
      </w:r>
      <w:r w:rsidR="003E43C0" w:rsidRPr="00C726E1">
        <w:rPr>
          <w:rFonts w:asciiTheme="minorHAnsi" w:hAnsiTheme="minorHAnsi"/>
          <w:vertAlign w:val="superscript"/>
        </w:rPr>
        <w:footnoteReference w:id="14"/>
      </w:r>
      <w:r>
        <w:rPr>
          <w:rFonts w:asciiTheme="minorHAnsi" w:hAnsiTheme="minorHAnsi"/>
        </w:rPr>
        <w:t>;</w:t>
      </w:r>
    </w:p>
    <w:p w14:paraId="1684A42D" w14:textId="77777777" w:rsidR="003E43C0" w:rsidRPr="00C726E1" w:rsidRDefault="003E43C0" w:rsidP="00752E6A">
      <w:pPr>
        <w:widowControl w:val="0"/>
        <w:tabs>
          <w:tab w:val="left" w:pos="-2127"/>
          <w:tab w:val="left" w:pos="708"/>
        </w:tabs>
        <w:rPr>
          <w:rFonts w:asciiTheme="minorHAnsi" w:hAnsiTheme="minorHAnsi"/>
        </w:rPr>
      </w:pPr>
    </w:p>
    <w:p w14:paraId="799B1BC6" w14:textId="77777777" w:rsidR="003E43C0" w:rsidRPr="00C726E1" w:rsidRDefault="003E43C0" w:rsidP="00752E6A">
      <w:pPr>
        <w:widowControl w:val="0"/>
        <w:tabs>
          <w:tab w:val="left" w:pos="-2127"/>
          <w:tab w:val="left" w:pos="708"/>
        </w:tabs>
        <w:rPr>
          <w:rFonts w:asciiTheme="minorHAnsi" w:hAnsiTheme="minorHAnsi"/>
        </w:rPr>
      </w:pPr>
    </w:p>
    <w:tbl>
      <w:tblPr>
        <w:tblW w:w="5000" w:type="pct"/>
        <w:tblLook w:val="04A0" w:firstRow="1" w:lastRow="0" w:firstColumn="1" w:lastColumn="0" w:noHBand="0" w:noVBand="1"/>
      </w:tblPr>
      <w:tblGrid>
        <w:gridCol w:w="10028"/>
      </w:tblGrid>
      <w:tr w:rsidR="009A5394" w:rsidRPr="00C726E1" w14:paraId="26D0C702" w14:textId="77777777" w:rsidTr="00752E6A">
        <w:tc>
          <w:tcPr>
            <w:tcW w:w="5000" w:type="pct"/>
            <w:shd w:val="clear" w:color="auto" w:fill="auto"/>
          </w:tcPr>
          <w:p w14:paraId="1C4D6F0E" w14:textId="77777777" w:rsidR="009A5394" w:rsidRPr="00C726E1" w:rsidRDefault="009A5394" w:rsidP="00752E6A">
            <w:pPr>
              <w:widowControl w:val="0"/>
              <w:rPr>
                <w:rFonts w:asciiTheme="minorHAnsi" w:hAnsiTheme="minorHAnsi"/>
                <w:b/>
              </w:rPr>
            </w:pPr>
            <w:r w:rsidRPr="00C726E1">
              <w:rPr>
                <w:rFonts w:asciiTheme="minorHAnsi" w:hAnsiTheme="minorHAnsi"/>
                <w:b/>
              </w:rPr>
              <w:t>17.</w:t>
            </w:r>
          </w:p>
          <w:p w14:paraId="61AA2B79" w14:textId="4D9EE81E" w:rsidR="009A5394" w:rsidRPr="00C726E1" w:rsidRDefault="00857B92" w:rsidP="00857B92">
            <w:pPr>
              <w:widowControl w:val="0"/>
              <w:ind w:left="313" w:right="-5" w:hanging="313"/>
              <w:rPr>
                <w:rFonts w:asciiTheme="minorHAnsi" w:hAnsiTheme="minorHAnsi"/>
              </w:rPr>
            </w:pPr>
            <w:r>
              <w:rPr>
                <w:noProof/>
                <w:position w:val="-3"/>
              </w:rPr>
              <mc:AlternateContent>
                <mc:Choice Requires="wpg">
                  <w:drawing>
                    <wp:inline distT="0" distB="0" distL="0" distR="0" wp14:anchorId="4704669C" wp14:editId="0EE14D89">
                      <wp:extent cx="135890" cy="135890"/>
                      <wp:effectExtent l="0" t="0" r="0" b="0"/>
                      <wp:docPr id="112742575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5603840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C7C5AC"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LbyOC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&#13;&#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che alla presente procedura non partecipa contemporaneamente</w:t>
            </w:r>
            <w:r w:rsidR="009A5394" w:rsidRPr="00C726E1">
              <w:rPr>
                <w:rFonts w:asciiTheme="minorHAnsi" w:hAnsiTheme="minorHAnsi"/>
                <w:vertAlign w:val="superscript"/>
              </w:rPr>
              <w:footnoteReference w:id="15"/>
            </w:r>
            <w:r w:rsidR="009A5394" w:rsidRPr="00C726E1">
              <w:rPr>
                <w:rFonts w:asciiTheme="minorHAnsi" w:hAnsiTheme="minorHAnsi"/>
              </w:rPr>
              <w:t>:</w:t>
            </w:r>
          </w:p>
          <w:p w14:paraId="5852B46C" w14:textId="77777777" w:rsidR="009A5394" w:rsidRPr="00C726E1" w:rsidRDefault="009A5394" w:rsidP="00857B92">
            <w:pPr>
              <w:widowControl w:val="0"/>
              <w:tabs>
                <w:tab w:val="left" w:pos="-2127"/>
                <w:tab w:val="left" w:pos="708"/>
              </w:tabs>
              <w:ind w:left="603" w:hanging="283"/>
              <w:rPr>
                <w:rFonts w:asciiTheme="minorHAnsi" w:hAnsiTheme="minorHAnsi"/>
              </w:rPr>
            </w:pPr>
            <w:r w:rsidRPr="00C726E1">
              <w:rPr>
                <w:rFonts w:asciiTheme="minorHAnsi" w:hAnsiTheme="minorHAnsi"/>
              </w:rPr>
              <w:t>a) individualmente e in raggruppamento temporaneo o consorzio ordinario, oppure in più di un raggruppamento temporaneo o consorzio ordinario;</w:t>
            </w:r>
          </w:p>
          <w:p w14:paraId="77E0698C" w14:textId="77777777" w:rsidR="009A5394" w:rsidRPr="00C726E1" w:rsidRDefault="009A5394" w:rsidP="00857B92">
            <w:pPr>
              <w:widowControl w:val="0"/>
              <w:ind w:left="603" w:hanging="283"/>
              <w:rPr>
                <w:rFonts w:asciiTheme="minorHAnsi" w:hAnsiTheme="minorHAnsi"/>
              </w:rPr>
            </w:pPr>
            <w:r w:rsidRPr="00C726E1">
              <w:rPr>
                <w:rFonts w:asciiTheme="minorHAnsi" w:hAnsiTheme="minorHAnsi"/>
              </w:rPr>
              <w:t>b) individualmente o in raggruppamento temporaneo o consorzio ordinario e quale consorziata di un consorzio stabile o di un consorzio di cooperative o di imprese artigiane per la quale il consorzio presenta offerta e a tal fine indicata per l’esecuzione;</w:t>
            </w:r>
          </w:p>
          <w:p w14:paraId="773E29A6" w14:textId="77777777" w:rsidR="009A5394" w:rsidRPr="00C726E1" w:rsidRDefault="009A5394" w:rsidP="00752E6A">
            <w:pPr>
              <w:widowControl w:val="0"/>
              <w:rPr>
                <w:rFonts w:asciiTheme="minorHAnsi" w:hAnsiTheme="minorHAnsi"/>
              </w:rPr>
            </w:pPr>
          </w:p>
        </w:tc>
      </w:tr>
    </w:tbl>
    <w:p w14:paraId="53A4B38D" w14:textId="77777777" w:rsidR="00886BE8" w:rsidRDefault="00886BE8" w:rsidP="009A5394">
      <w:pPr>
        <w:ind w:left="284" w:hanging="284"/>
        <w:rPr>
          <w:rFonts w:asciiTheme="minorHAnsi" w:hAnsiTheme="minorHAnsi"/>
          <w:b/>
        </w:rPr>
      </w:pPr>
    </w:p>
    <w:p w14:paraId="44F15516" w14:textId="4F1E2CAC" w:rsidR="009A5394" w:rsidRPr="00C726E1" w:rsidRDefault="009A5394" w:rsidP="009A5394">
      <w:pPr>
        <w:ind w:left="284" w:hanging="284"/>
        <w:rPr>
          <w:rFonts w:asciiTheme="minorHAnsi" w:hAnsiTheme="minorHAnsi"/>
          <w:b/>
        </w:rPr>
      </w:pPr>
      <w:r w:rsidRPr="00C726E1">
        <w:rPr>
          <w:rFonts w:asciiTheme="minorHAnsi" w:hAnsiTheme="minorHAnsi"/>
          <w:b/>
        </w:rPr>
        <w:lastRenderedPageBreak/>
        <w:t>18</w:t>
      </w:r>
      <w:r w:rsidRPr="00C726E1">
        <w:rPr>
          <w:rFonts w:asciiTheme="minorHAnsi" w:hAnsiTheme="minorHAnsi"/>
        </w:rPr>
        <w:t>.</w:t>
      </w:r>
      <w:bookmarkStart w:id="2" w:name="_Hlk137645468"/>
    </w:p>
    <w:bookmarkEnd w:id="2"/>
    <w:p w14:paraId="7959FF7C" w14:textId="04889CD2" w:rsidR="009A5394" w:rsidRPr="00C726E1" w:rsidRDefault="00857B92" w:rsidP="00857B92">
      <w:pPr>
        <w:widowControl w:val="0"/>
        <w:ind w:left="313" w:right="-5" w:hanging="313"/>
        <w:rPr>
          <w:rFonts w:asciiTheme="minorHAnsi" w:hAnsiTheme="minorHAnsi"/>
        </w:rPr>
      </w:pPr>
      <w:r>
        <w:rPr>
          <w:noProof/>
          <w:position w:val="-3"/>
        </w:rPr>
        <mc:AlternateContent>
          <mc:Choice Requires="wpg">
            <w:drawing>
              <wp:inline distT="0" distB="0" distL="0" distR="0" wp14:anchorId="21164041" wp14:editId="6DABB5E2">
                <wp:extent cx="135890" cy="135890"/>
                <wp:effectExtent l="0" t="0" r="0" b="0"/>
                <wp:docPr id="210130599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8655186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DC83CC3"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arHn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 xml:space="preserve">di impegnarsi ad eseguire i lavori secondo le modalità ed i tempi previsti nel Progetto approvato dalla stazione appaltante; </w:t>
      </w:r>
    </w:p>
    <w:p w14:paraId="0CAB37BA" w14:textId="77777777" w:rsidR="009A5394" w:rsidRPr="00C726E1" w:rsidRDefault="009A5394" w:rsidP="009A5394">
      <w:pPr>
        <w:ind w:left="284" w:hanging="284"/>
        <w:rPr>
          <w:rFonts w:asciiTheme="minorHAnsi" w:hAnsiTheme="minorHAnsi"/>
        </w:rPr>
      </w:pPr>
    </w:p>
    <w:p w14:paraId="1F85A1D4" w14:textId="77777777" w:rsidR="009A5394" w:rsidRPr="00C726E1" w:rsidRDefault="009A5394" w:rsidP="009A5394">
      <w:pPr>
        <w:ind w:left="284" w:hanging="284"/>
        <w:rPr>
          <w:rFonts w:asciiTheme="minorHAnsi" w:hAnsiTheme="minorHAnsi"/>
          <w:b/>
        </w:rPr>
      </w:pPr>
      <w:r w:rsidRPr="00C726E1">
        <w:rPr>
          <w:rFonts w:asciiTheme="minorHAnsi" w:hAnsiTheme="minorHAnsi"/>
          <w:b/>
        </w:rPr>
        <w:t xml:space="preserve">19 </w:t>
      </w:r>
    </w:p>
    <w:p w14:paraId="649E11E3" w14:textId="59C9C3B8" w:rsidR="009A5394" w:rsidRPr="00C726E1" w:rsidRDefault="00857B92" w:rsidP="00857B92">
      <w:pPr>
        <w:widowControl w:val="0"/>
        <w:ind w:left="313" w:right="-5" w:hanging="313"/>
        <w:rPr>
          <w:rFonts w:asciiTheme="minorHAnsi" w:eastAsia="Calibri" w:hAnsiTheme="minorHAnsi"/>
        </w:rPr>
      </w:pPr>
      <w:r>
        <w:rPr>
          <w:noProof/>
          <w:position w:val="-3"/>
        </w:rPr>
        <mc:AlternateContent>
          <mc:Choice Requires="wpg">
            <w:drawing>
              <wp:inline distT="0" distB="0" distL="0" distR="0" wp14:anchorId="58A7191F" wp14:editId="1D7BA3EA">
                <wp:extent cx="135890" cy="135890"/>
                <wp:effectExtent l="0" t="0" r="0" b="0"/>
                <wp:docPr id="97897410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576529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6709129"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DrTf0x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&#13;&#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dichiara di essere edotto degli obblighi derivanti dal Protocollo di Legalità/ Codice Etico e di comportamento adottato dalla stazione appaltante,</w:t>
      </w:r>
      <w:r w:rsidR="009A5394" w:rsidRPr="00C726E1">
        <w:rPr>
          <w:rFonts w:asciiTheme="minorHAnsi" w:eastAsia="Calibri" w:hAnsiTheme="minorHAnsi"/>
          <w:i/>
        </w:rPr>
        <w:t xml:space="preserve"> </w:t>
      </w:r>
      <w:r w:rsidR="009A5394" w:rsidRPr="00C726E1">
        <w:rPr>
          <w:rFonts w:asciiTheme="minorHAnsi" w:eastAsia="Calibri" w:hAnsiTheme="minorHAnsi"/>
        </w:rPr>
        <w:t>e si impegna, in caso di aggiudicazione, ad osservare e a far osservare ai propri dipendenti e collaboratori, per quanto applicabile, il suddetto codice, pena la risoluzione del contratto</w:t>
      </w:r>
    </w:p>
    <w:p w14:paraId="1F21236F" w14:textId="77777777" w:rsidR="009A5394" w:rsidRPr="00C726E1" w:rsidRDefault="009A5394" w:rsidP="009A5394">
      <w:pPr>
        <w:ind w:left="284" w:hanging="284"/>
        <w:rPr>
          <w:rFonts w:asciiTheme="minorHAnsi" w:hAnsiTheme="minorHAnsi"/>
        </w:rPr>
      </w:pPr>
    </w:p>
    <w:p w14:paraId="5559175D" w14:textId="227BC783" w:rsidR="009A5394" w:rsidRPr="00C726E1" w:rsidRDefault="009A5394" w:rsidP="009A5394">
      <w:pPr>
        <w:ind w:left="284" w:hanging="284"/>
        <w:rPr>
          <w:rFonts w:asciiTheme="minorHAnsi" w:eastAsia="Calibri" w:hAnsiTheme="minorHAnsi"/>
        </w:rPr>
      </w:pPr>
      <w:r w:rsidRPr="00C726E1">
        <w:rPr>
          <w:rFonts w:asciiTheme="minorHAnsi" w:hAnsiTheme="minorHAnsi"/>
          <w:b/>
        </w:rPr>
        <w:t>20</w:t>
      </w:r>
      <w:r w:rsidR="00857B92">
        <w:rPr>
          <w:rFonts w:asciiTheme="minorHAnsi" w:hAnsiTheme="minorHAnsi"/>
          <w:b/>
        </w:rPr>
        <w:t>.</w:t>
      </w:r>
    </w:p>
    <w:p w14:paraId="55E233E9" w14:textId="335E4560" w:rsidR="009A5394" w:rsidRPr="00C726E1" w:rsidRDefault="00857B92" w:rsidP="00857B92">
      <w:pPr>
        <w:widowControl w:val="0"/>
        <w:ind w:left="313" w:right="-5" w:hanging="313"/>
        <w:rPr>
          <w:rFonts w:asciiTheme="minorHAnsi" w:eastAsia="Calibri" w:hAnsiTheme="minorHAnsi"/>
        </w:rPr>
      </w:pPr>
      <w:r>
        <w:rPr>
          <w:noProof/>
          <w:position w:val="-3"/>
        </w:rPr>
        <mc:AlternateContent>
          <mc:Choice Requires="wpg">
            <w:drawing>
              <wp:inline distT="0" distB="0" distL="0" distR="0" wp14:anchorId="698D2A43" wp14:editId="679B3F0E">
                <wp:extent cx="135890" cy="135890"/>
                <wp:effectExtent l="0" t="0" r="0" b="0"/>
                <wp:docPr id="37269563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1209495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94B570D"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mILMSm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&#13;&#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in ordine alla sussistenza o meno dei «reati» di cui D. Lgs. 36/2023, artt. 94 e 98, di allegare:</w:t>
      </w:r>
    </w:p>
    <w:p w14:paraId="61EE456A" w14:textId="50A1A27E" w:rsidR="009A5394" w:rsidRPr="00C726E1" w:rsidRDefault="00857B92" w:rsidP="009A5394">
      <w:pPr>
        <w:spacing w:line="360" w:lineRule="auto"/>
        <w:ind w:left="426"/>
        <w:contextualSpacing/>
        <w:rPr>
          <w:rFonts w:asciiTheme="minorHAnsi" w:eastAsia="Calibri" w:hAnsiTheme="minorHAnsi"/>
        </w:rPr>
      </w:pPr>
      <w:r>
        <w:rPr>
          <w:noProof/>
          <w:position w:val="-3"/>
        </w:rPr>
        <mc:AlternateContent>
          <mc:Choice Requires="wpg">
            <w:drawing>
              <wp:inline distT="0" distB="0" distL="0" distR="0" wp14:anchorId="68F86AFE" wp14:editId="1D2D8E48">
                <wp:extent cx="135890" cy="135890"/>
                <wp:effectExtent l="0" t="0" r="0" b="0"/>
                <wp:docPr id="190740162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6541368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C0C9351"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vhlqEGkCAAAv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&#13;&#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il DGUE, compilato anche per terzi;</w:t>
      </w:r>
    </w:p>
    <w:p w14:paraId="0CE9D033" w14:textId="682C60FF" w:rsidR="009A5394" w:rsidRPr="00C726E1" w:rsidRDefault="00857B92" w:rsidP="009A5394">
      <w:pPr>
        <w:spacing w:line="360" w:lineRule="auto"/>
        <w:ind w:left="426"/>
        <w:contextualSpacing/>
        <w:rPr>
          <w:rFonts w:asciiTheme="minorHAnsi" w:eastAsia="Calibri" w:hAnsiTheme="minorHAnsi"/>
        </w:rPr>
      </w:pPr>
      <w:r>
        <w:rPr>
          <w:noProof/>
          <w:position w:val="-3"/>
        </w:rPr>
        <mc:AlternateContent>
          <mc:Choice Requires="wpg">
            <w:drawing>
              <wp:inline distT="0" distB="0" distL="0" distR="0" wp14:anchorId="62AF152F" wp14:editId="71CCA083">
                <wp:extent cx="135890" cy="135890"/>
                <wp:effectExtent l="0" t="0" r="0" b="0"/>
                <wp:docPr id="105400922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26556485"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BC9F0AA"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NhkuY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&#13;&#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il DGUE, compilato solo per sé medesimo;</w:t>
      </w:r>
    </w:p>
    <w:p w14:paraId="00E4DC18" w14:textId="646AF7B8" w:rsidR="009A5394" w:rsidRPr="00C726E1" w:rsidRDefault="00857B92" w:rsidP="009A5394">
      <w:pPr>
        <w:spacing w:line="360" w:lineRule="auto"/>
        <w:ind w:left="426"/>
        <w:contextualSpacing/>
        <w:rPr>
          <w:rFonts w:asciiTheme="minorHAnsi" w:eastAsia="Calibri" w:hAnsiTheme="minorHAnsi"/>
        </w:rPr>
      </w:pPr>
      <w:r>
        <w:rPr>
          <w:noProof/>
          <w:position w:val="-3"/>
        </w:rPr>
        <mc:AlternateContent>
          <mc:Choice Requires="wpg">
            <w:drawing>
              <wp:inline distT="0" distB="0" distL="0" distR="0" wp14:anchorId="3F056705" wp14:editId="4D4DF226">
                <wp:extent cx="135890" cy="135890"/>
                <wp:effectExtent l="0" t="0" r="0" b="0"/>
                <wp:docPr id="176369542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929672712"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4E8B27B"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T0FN7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&#13;&#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il DGUE, in parte qua, sottoscritto da ogni diretto interessato.</w:t>
      </w:r>
    </w:p>
    <w:p w14:paraId="66DC3499" w14:textId="77777777" w:rsidR="009A5394" w:rsidRPr="00C726E1" w:rsidRDefault="009A5394" w:rsidP="009A5394">
      <w:pPr>
        <w:rPr>
          <w:rFonts w:asciiTheme="minorHAnsi" w:hAnsiTheme="minorHAnsi"/>
        </w:rPr>
      </w:pPr>
    </w:p>
    <w:p w14:paraId="28DAAE0C" w14:textId="77777777" w:rsidR="009A5394" w:rsidRPr="00C726E1" w:rsidRDefault="009A5394" w:rsidP="009A5394">
      <w:pPr>
        <w:ind w:left="284" w:hanging="284"/>
        <w:rPr>
          <w:rFonts w:asciiTheme="minorHAnsi" w:hAnsiTheme="minorHAnsi"/>
        </w:rPr>
      </w:pPr>
    </w:p>
    <w:p w14:paraId="6853C6D7" w14:textId="77777777" w:rsidR="009A5394" w:rsidRPr="00C726E1" w:rsidRDefault="009A5394" w:rsidP="009A5394">
      <w:pPr>
        <w:widowControl w:val="0"/>
        <w:pBdr>
          <w:top w:val="single" w:sz="4" w:space="1" w:color="auto"/>
          <w:left w:val="single" w:sz="4" w:space="4" w:color="auto"/>
          <w:bottom w:val="single" w:sz="4" w:space="1" w:color="auto"/>
          <w:right w:val="single" w:sz="4" w:space="4" w:color="auto"/>
        </w:pBdr>
        <w:ind w:left="454" w:hanging="454"/>
        <w:jc w:val="center"/>
        <w:rPr>
          <w:rFonts w:asciiTheme="minorHAnsi" w:hAnsiTheme="minorHAnsi"/>
          <w:b/>
          <w:bCs/>
        </w:rPr>
      </w:pPr>
      <w:r w:rsidRPr="00C726E1">
        <w:rPr>
          <w:rFonts w:asciiTheme="minorHAnsi" w:hAnsiTheme="minorHAnsi"/>
          <w:b/>
          <w:bCs/>
          <w:spacing w:val="-4"/>
        </w:rPr>
        <w:t>D. (EVENTUALE) MISURE DI SELF- CLEANING</w:t>
      </w:r>
    </w:p>
    <w:p w14:paraId="7100270E" w14:textId="77777777" w:rsidR="009A5394" w:rsidRPr="00C726E1" w:rsidRDefault="009A5394" w:rsidP="009A5394">
      <w:pPr>
        <w:ind w:left="284" w:hanging="284"/>
        <w:rPr>
          <w:rFonts w:asciiTheme="minorHAnsi" w:hAnsiTheme="minorHAnsi"/>
        </w:rPr>
      </w:pPr>
    </w:p>
    <w:p w14:paraId="2DE73514" w14:textId="7E420FC6" w:rsidR="009A5394" w:rsidRDefault="00886BE8" w:rsidP="00886BE8">
      <w:pPr>
        <w:widowControl w:val="0"/>
        <w:ind w:left="313" w:right="-5" w:hanging="313"/>
        <w:rPr>
          <w:rFonts w:asciiTheme="minorHAnsi" w:hAnsiTheme="minorHAnsi"/>
        </w:rPr>
      </w:pPr>
      <w:r>
        <w:rPr>
          <w:noProof/>
          <w:position w:val="-3"/>
        </w:rPr>
        <mc:AlternateContent>
          <mc:Choice Requires="wpg">
            <w:drawing>
              <wp:inline distT="0" distB="0" distL="0" distR="0" wp14:anchorId="0C532F0A" wp14:editId="6E404B93">
                <wp:extent cx="135890" cy="135890"/>
                <wp:effectExtent l="0" t="0" r="0" b="0"/>
                <wp:docPr id="87901414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7943265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B13AC37"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wPnz2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&#13;&#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L’operatore economico che il sottoscritto rappresenta, versando in una delle situazioni di cui all’articolo 94 (ad eccezione del comma 6)</w:t>
      </w:r>
    </w:p>
    <w:p w14:paraId="2744FFB8" w14:textId="77777777" w:rsidR="00886BE8" w:rsidRPr="00C726E1" w:rsidRDefault="00886BE8" w:rsidP="00886BE8">
      <w:pPr>
        <w:widowControl w:val="0"/>
        <w:ind w:left="313" w:right="-5" w:hanging="313"/>
        <w:rPr>
          <w:rFonts w:asciiTheme="minorHAnsi" w:hAnsiTheme="minorHAnsi"/>
        </w:rPr>
      </w:pPr>
    </w:p>
    <w:p w14:paraId="19EC16CF" w14:textId="77777777" w:rsidR="009A5394" w:rsidRDefault="009A5394" w:rsidP="009A5394">
      <w:pPr>
        <w:rPr>
          <w:rFonts w:asciiTheme="minorHAnsi" w:hAnsiTheme="minorHAnsi"/>
          <w:b/>
          <w:bCs/>
        </w:rPr>
      </w:pPr>
      <w:r w:rsidRPr="00C726E1">
        <w:rPr>
          <w:rFonts w:asciiTheme="minorHAnsi" w:hAnsiTheme="minorHAnsi"/>
          <w:b/>
          <w:bCs/>
        </w:rPr>
        <w:t xml:space="preserve">Ovvero </w:t>
      </w:r>
    </w:p>
    <w:p w14:paraId="53ADCB26" w14:textId="77777777" w:rsidR="00886BE8" w:rsidRPr="00C726E1" w:rsidRDefault="00886BE8" w:rsidP="009A5394">
      <w:pPr>
        <w:rPr>
          <w:rFonts w:asciiTheme="minorHAnsi" w:hAnsiTheme="minorHAnsi"/>
          <w:b/>
          <w:bCs/>
        </w:rPr>
      </w:pPr>
    </w:p>
    <w:p w14:paraId="1133D52D" w14:textId="1E563EC5" w:rsidR="009A5394" w:rsidRPr="00C726E1" w:rsidRDefault="00886BE8" w:rsidP="00886BE8">
      <w:pPr>
        <w:widowControl w:val="0"/>
        <w:ind w:left="313" w:right="-5" w:hanging="313"/>
        <w:rPr>
          <w:rFonts w:asciiTheme="minorHAnsi" w:hAnsiTheme="minorHAnsi"/>
        </w:rPr>
      </w:pPr>
      <w:r>
        <w:rPr>
          <w:noProof/>
          <w:position w:val="-3"/>
        </w:rPr>
        <mc:AlternateContent>
          <mc:Choice Requires="wpg">
            <w:drawing>
              <wp:inline distT="0" distB="0" distL="0" distR="0" wp14:anchorId="63E9311A" wp14:editId="040DB114">
                <wp:extent cx="135890" cy="135890"/>
                <wp:effectExtent l="0" t="0" r="0" b="0"/>
                <wp:docPr id="202615230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61680807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EBF1189"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WKGtk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L’operatore economico che il sottoscritto rappresenta, versando in una delle situazioni di cui all’articolo 95 (ad eccezione del comma 2)</w:t>
      </w:r>
    </w:p>
    <w:p w14:paraId="0C85C7E3" w14:textId="77777777" w:rsidR="009A5394" w:rsidRPr="00C726E1" w:rsidRDefault="009A5394" w:rsidP="009A5394">
      <w:pPr>
        <w:rPr>
          <w:rFonts w:asciiTheme="minorHAnsi" w:hAnsiTheme="minorHAnsi"/>
        </w:rPr>
      </w:pPr>
    </w:p>
    <w:p w14:paraId="03520D36" w14:textId="77777777" w:rsidR="009A5394" w:rsidRPr="00C726E1" w:rsidRDefault="009A5394" w:rsidP="009A5394">
      <w:pPr>
        <w:rPr>
          <w:rFonts w:asciiTheme="minorHAnsi" w:hAnsiTheme="minorHAnsi"/>
          <w:b/>
          <w:bCs/>
        </w:rPr>
      </w:pPr>
      <w:r w:rsidRPr="00C726E1">
        <w:rPr>
          <w:rFonts w:asciiTheme="minorHAnsi" w:hAnsiTheme="minorHAnsi"/>
          <w:b/>
          <w:bCs/>
        </w:rPr>
        <w:t>Qualora la causa di esclusione si sia verificata prima della presentazione dell’offerta</w:t>
      </w:r>
    </w:p>
    <w:p w14:paraId="7DD17780" w14:textId="77777777" w:rsidR="009A5394" w:rsidRPr="00C726E1" w:rsidRDefault="009A5394" w:rsidP="009A5394">
      <w:pPr>
        <w:rPr>
          <w:rFonts w:asciiTheme="minorHAnsi" w:hAnsiTheme="minorHAnsi"/>
        </w:rPr>
      </w:pPr>
    </w:p>
    <w:p w14:paraId="67E2741E" w14:textId="1D48613E" w:rsidR="009A5394" w:rsidRDefault="00886BE8" w:rsidP="00886BE8">
      <w:pPr>
        <w:widowControl w:val="0"/>
        <w:ind w:left="313" w:right="-5" w:hanging="313"/>
        <w:rPr>
          <w:rFonts w:asciiTheme="minorHAnsi" w:hAnsiTheme="minorHAnsi"/>
        </w:rPr>
      </w:pPr>
      <w:r>
        <w:rPr>
          <w:noProof/>
          <w:position w:val="-3"/>
        </w:rPr>
        <mc:AlternateContent>
          <mc:Choice Requires="wpg">
            <w:drawing>
              <wp:inline distT="0" distB="0" distL="0" distR="0" wp14:anchorId="0D13B700" wp14:editId="48603080">
                <wp:extent cx="135890" cy="135890"/>
                <wp:effectExtent l="0" t="0" r="0" b="0"/>
                <wp:docPr id="106908948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85051426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8DB4B82"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OGNWL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&#13;&#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Evidenzia di versare in una causa di esclusione verificatasi prima della presentazione dell’offerta, ossia……………………………………………………………………………………</w:t>
      </w:r>
      <w:proofErr w:type="gramStart"/>
      <w:r w:rsidR="009A5394" w:rsidRPr="00C726E1">
        <w:rPr>
          <w:rFonts w:asciiTheme="minorHAnsi" w:hAnsiTheme="minorHAnsi"/>
        </w:rPr>
        <w:t>…….</w:t>
      </w:r>
      <w:proofErr w:type="gramEnd"/>
      <w:r w:rsidR="009A5394" w:rsidRPr="00C726E1">
        <w:rPr>
          <w:rFonts w:asciiTheme="minorHAnsi" w:hAnsiTheme="minorHAnsi"/>
        </w:rPr>
        <w:t>.e pertanto comunica e comprova con la documentazione allegata di aver adottato le seguenti misure di self-</w:t>
      </w:r>
      <w:proofErr w:type="spellStart"/>
      <w:r w:rsidR="009A5394" w:rsidRPr="00C726E1">
        <w:rPr>
          <w:rFonts w:asciiTheme="minorHAnsi" w:hAnsiTheme="minorHAnsi"/>
        </w:rPr>
        <w:t>cleaning</w:t>
      </w:r>
      <w:proofErr w:type="spellEnd"/>
      <w:r w:rsidR="009A5394" w:rsidRPr="00C726E1">
        <w:rPr>
          <w:rFonts w:asciiTheme="minorHAnsi" w:hAnsiTheme="minorHAnsi"/>
        </w:rPr>
        <w:t>:……………………………………………………………………………………………………..</w:t>
      </w:r>
    </w:p>
    <w:p w14:paraId="7F75BC6F" w14:textId="77777777" w:rsidR="00886BE8" w:rsidRPr="00C726E1" w:rsidRDefault="00886BE8" w:rsidP="009A5394">
      <w:pPr>
        <w:rPr>
          <w:rFonts w:asciiTheme="minorHAnsi" w:hAnsiTheme="minorHAnsi"/>
        </w:rPr>
      </w:pPr>
    </w:p>
    <w:p w14:paraId="758D9529" w14:textId="77777777" w:rsidR="009A5394" w:rsidRPr="00886BE8" w:rsidRDefault="009A5394" w:rsidP="009A5394">
      <w:pPr>
        <w:rPr>
          <w:rFonts w:asciiTheme="minorHAnsi" w:hAnsiTheme="minorHAnsi"/>
          <w:b/>
          <w:bCs/>
        </w:rPr>
      </w:pPr>
      <w:r w:rsidRPr="00886BE8">
        <w:rPr>
          <w:rFonts w:asciiTheme="minorHAnsi" w:hAnsiTheme="minorHAnsi"/>
          <w:b/>
          <w:bCs/>
        </w:rPr>
        <w:t xml:space="preserve">Ovvero </w:t>
      </w:r>
    </w:p>
    <w:p w14:paraId="1B36A4EF" w14:textId="77777777" w:rsidR="00886BE8" w:rsidRPr="00C726E1" w:rsidRDefault="00886BE8" w:rsidP="009A5394">
      <w:pPr>
        <w:rPr>
          <w:rFonts w:asciiTheme="minorHAnsi" w:hAnsiTheme="minorHAnsi"/>
        </w:rPr>
      </w:pPr>
    </w:p>
    <w:p w14:paraId="53A0462C" w14:textId="73CF40D8" w:rsidR="009A5394" w:rsidRPr="00C726E1" w:rsidRDefault="00886BE8" w:rsidP="00886BE8">
      <w:pPr>
        <w:widowControl w:val="0"/>
        <w:ind w:left="313" w:right="-5" w:hanging="313"/>
        <w:rPr>
          <w:rFonts w:asciiTheme="minorHAnsi" w:hAnsiTheme="minorHAnsi"/>
        </w:rPr>
      </w:pPr>
      <w:r>
        <w:rPr>
          <w:noProof/>
          <w:position w:val="-3"/>
        </w:rPr>
        <mc:AlternateContent>
          <mc:Choice Requires="wpg">
            <w:drawing>
              <wp:inline distT="0" distB="0" distL="0" distR="0" wp14:anchorId="0514F650" wp14:editId="103A100A">
                <wp:extent cx="135890" cy="135890"/>
                <wp:effectExtent l="0" t="0" r="0" b="0"/>
                <wp:docPr id="29932848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7317614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8D12E"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BJMX3RnAgAAMA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&#13;&#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non essendo possibile adottare le misure di self-</w:t>
      </w:r>
      <w:proofErr w:type="spellStart"/>
      <w:r w:rsidR="009A5394" w:rsidRPr="00C726E1">
        <w:rPr>
          <w:rFonts w:asciiTheme="minorHAnsi" w:hAnsiTheme="minorHAnsi"/>
        </w:rPr>
        <w:t>cleaning</w:t>
      </w:r>
      <w:proofErr w:type="spellEnd"/>
      <w:r w:rsidR="009A5394" w:rsidRPr="00C726E1">
        <w:rPr>
          <w:rFonts w:asciiTheme="minorHAnsi" w:hAnsiTheme="minorHAnsi"/>
        </w:rPr>
        <w:t xml:space="preserve"> prima della presentazione dell’offerta, in quanto…………………………………………………………………………………………</w:t>
      </w:r>
      <w:proofErr w:type="gramStart"/>
      <w:r w:rsidR="009A5394" w:rsidRPr="00C726E1">
        <w:rPr>
          <w:rFonts w:asciiTheme="minorHAnsi" w:hAnsiTheme="minorHAnsi"/>
        </w:rPr>
        <w:t>…….</w:t>
      </w:r>
      <w:proofErr w:type="gramEnd"/>
      <w:r w:rsidR="009A5394" w:rsidRPr="00C726E1">
        <w:rPr>
          <w:rFonts w:asciiTheme="minorHAnsi" w:hAnsiTheme="minorHAnsi"/>
        </w:rPr>
        <w:t>.si comprova tale impossibilità con la seguente documentazione impegnandosi espressamente ad adottare idonee misure correttive entro il termine di conclusione della procedura comunicandole tempestivamente alla stazione appaltante;</w:t>
      </w:r>
    </w:p>
    <w:p w14:paraId="46B0DEA0" w14:textId="77777777" w:rsidR="009A5394" w:rsidRPr="00C726E1" w:rsidRDefault="009A5394" w:rsidP="009A5394">
      <w:pPr>
        <w:rPr>
          <w:rFonts w:asciiTheme="minorHAnsi" w:hAnsiTheme="minorHAnsi"/>
        </w:rPr>
      </w:pPr>
    </w:p>
    <w:p w14:paraId="0A597566" w14:textId="77777777" w:rsidR="009A5394" w:rsidRPr="00C726E1" w:rsidRDefault="009A5394" w:rsidP="009A5394">
      <w:pPr>
        <w:rPr>
          <w:rFonts w:asciiTheme="minorHAnsi" w:hAnsiTheme="minorHAnsi"/>
        </w:rPr>
      </w:pPr>
    </w:p>
    <w:p w14:paraId="24F9724B" w14:textId="09DB69FD" w:rsidR="009A5394" w:rsidRPr="00C726E1" w:rsidRDefault="00886BE8" w:rsidP="00886BE8">
      <w:pPr>
        <w:widowControl w:val="0"/>
        <w:ind w:left="313" w:right="-5" w:hanging="313"/>
        <w:rPr>
          <w:rFonts w:asciiTheme="minorHAnsi" w:hAnsiTheme="minorHAnsi"/>
        </w:rPr>
      </w:pPr>
      <w:r>
        <w:rPr>
          <w:noProof/>
          <w:position w:val="-3"/>
        </w:rPr>
        <mc:AlternateContent>
          <mc:Choice Requires="wpg">
            <w:drawing>
              <wp:inline distT="0" distB="0" distL="0" distR="0" wp14:anchorId="5B899B06" wp14:editId="490D0F2B">
                <wp:extent cx="135890" cy="135890"/>
                <wp:effectExtent l="0" t="0" r="0" b="0"/>
                <wp:docPr id="93229939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88749325"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1610725"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wF2+xW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" filled="f" strokecolor="#000006" strokeweight=".25397mm">
                  <v:path arrowok="t"/>
                </v:rect>
                <w10:anchorlock/>
              </v:group>
            </w:pict>
          </mc:Fallback>
        </mc:AlternateContent>
      </w:r>
      <w:r>
        <w:rPr>
          <w:rFonts w:asciiTheme="minorHAnsi" w:hAnsiTheme="minorHAnsi"/>
        </w:rPr>
        <w:t xml:space="preserve"> q</w:t>
      </w:r>
      <w:r w:rsidR="009A5394" w:rsidRPr="00C726E1">
        <w:rPr>
          <w:rFonts w:asciiTheme="minorHAnsi" w:hAnsiTheme="minorHAnsi"/>
        </w:rPr>
        <w:t xml:space="preserve">ualora la causa di esclusione si verificasse </w:t>
      </w:r>
      <w:r w:rsidR="009A5394" w:rsidRPr="00C726E1">
        <w:rPr>
          <w:rFonts w:asciiTheme="minorHAnsi" w:hAnsiTheme="minorHAnsi"/>
          <w:b/>
          <w:bCs/>
        </w:rPr>
        <w:t>dopo la presentazione dell’offerta</w:t>
      </w:r>
      <w:r w:rsidR="009A5394" w:rsidRPr="00C726E1">
        <w:rPr>
          <w:rFonts w:asciiTheme="minorHAnsi" w:hAnsiTheme="minorHAnsi"/>
        </w:rPr>
        <w:t xml:space="preserve"> si impegna espressamente all’adozione delle opportune misure correttive, comunicandole tempestivamente alla stazione appaltante.</w:t>
      </w:r>
    </w:p>
    <w:p w14:paraId="10A26F7B" w14:textId="77777777" w:rsidR="009A5394" w:rsidRPr="00C726E1" w:rsidRDefault="009A5394" w:rsidP="009A5394">
      <w:pPr>
        <w:rPr>
          <w:rFonts w:asciiTheme="minorHAnsi" w:hAnsiTheme="minorHAnsi"/>
        </w:rPr>
      </w:pPr>
    </w:p>
    <w:p w14:paraId="429B790E" w14:textId="77777777" w:rsidR="009A5394" w:rsidRPr="00C726E1" w:rsidRDefault="009A5394" w:rsidP="009A5394">
      <w:pPr>
        <w:rPr>
          <w:rFonts w:asciiTheme="minorHAnsi" w:hAnsiTheme="minorHAnsi"/>
        </w:rPr>
      </w:pPr>
    </w:p>
    <w:p w14:paraId="617FF0D7" w14:textId="77777777" w:rsidR="009A5394" w:rsidRPr="00C726E1" w:rsidRDefault="009A5394" w:rsidP="009A5394">
      <w:pPr>
        <w:ind w:left="284" w:hanging="284"/>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3F09D7F2" w14:textId="77777777" w:rsidTr="00752E6A">
        <w:tc>
          <w:tcPr>
            <w:tcW w:w="5000" w:type="pct"/>
            <w:shd w:val="clear" w:color="auto" w:fill="auto"/>
          </w:tcPr>
          <w:p w14:paraId="04475162" w14:textId="77777777" w:rsidR="009A5394" w:rsidRPr="00C726E1" w:rsidRDefault="009A5394" w:rsidP="00752E6A">
            <w:pPr>
              <w:widowControl w:val="0"/>
              <w:ind w:left="454" w:hanging="454"/>
              <w:jc w:val="center"/>
              <w:rPr>
                <w:rFonts w:asciiTheme="minorHAnsi" w:hAnsiTheme="minorHAnsi"/>
                <w:b/>
                <w:bCs/>
              </w:rPr>
            </w:pPr>
            <w:bookmarkStart w:id="3" w:name="_Hlk137645324"/>
            <w:r w:rsidRPr="00C726E1">
              <w:rPr>
                <w:rFonts w:asciiTheme="minorHAnsi" w:hAnsiTheme="minorHAnsi"/>
                <w:b/>
                <w:bCs/>
                <w:spacing w:val="-4"/>
              </w:rPr>
              <w:t>E. REQUISITI DI ORDINE SPECIALE:</w:t>
            </w:r>
          </w:p>
        </w:tc>
      </w:tr>
      <w:bookmarkEnd w:id="3"/>
    </w:tbl>
    <w:p w14:paraId="77AE335B" w14:textId="77777777" w:rsidR="009A5394" w:rsidRPr="00C726E1" w:rsidRDefault="009A5394" w:rsidP="009A5394">
      <w:pPr>
        <w:widowControl w:val="0"/>
        <w:autoSpaceDE w:val="0"/>
        <w:autoSpaceDN w:val="0"/>
        <w:spacing w:before="11"/>
        <w:rPr>
          <w:rFonts w:asciiTheme="minorHAnsi" w:hAnsiTheme="minorHAnsi"/>
          <w:lang w:bidi="it-IT"/>
        </w:rPr>
      </w:pPr>
    </w:p>
    <w:p w14:paraId="70F51F18" w14:textId="77777777" w:rsidR="009A5394" w:rsidRDefault="009A5394" w:rsidP="009A5394">
      <w:pPr>
        <w:widowControl w:val="0"/>
        <w:autoSpaceDE w:val="0"/>
        <w:autoSpaceDN w:val="0"/>
        <w:spacing w:before="11"/>
        <w:rPr>
          <w:rFonts w:asciiTheme="minorHAnsi" w:hAnsiTheme="minorHAnsi"/>
          <w:lang w:bidi="it-IT"/>
        </w:rPr>
      </w:pPr>
      <w:r w:rsidRPr="00C726E1">
        <w:rPr>
          <w:rFonts w:asciiTheme="minorHAnsi" w:hAnsiTheme="minorHAnsi"/>
          <w:lang w:bidi="it-IT"/>
        </w:rPr>
        <w:t>NB: Ai sensi dell’articolo 1 comma 2 dell’Allegato II.12 “l'attestazione di qualificazione rilasciata a norma del presente allegato costituisce condizione necessaria e sufficiente per la dimostrazione dell'esistenza dei requisiti di capacità tecnica e finanziaria ai fini dell'affidamento di lavori pubblici”</w:t>
      </w:r>
    </w:p>
    <w:p w14:paraId="6B5F0B87" w14:textId="77777777" w:rsidR="00EE00DD" w:rsidRPr="00C726E1" w:rsidRDefault="00EE00DD" w:rsidP="009A5394">
      <w:pPr>
        <w:widowControl w:val="0"/>
        <w:autoSpaceDE w:val="0"/>
        <w:autoSpaceDN w:val="0"/>
        <w:spacing w:before="11"/>
        <w:rPr>
          <w:rFonts w:asciiTheme="minorHAnsi" w:hAnsiTheme="minorHAnsi"/>
          <w:b/>
        </w:rPr>
      </w:pPr>
    </w:p>
    <w:p w14:paraId="06B6D16F" w14:textId="77777777" w:rsidR="009A5394" w:rsidRDefault="009A5394" w:rsidP="009A5394">
      <w:pPr>
        <w:widowControl w:val="0"/>
        <w:tabs>
          <w:tab w:val="left" w:pos="1068"/>
        </w:tabs>
        <w:spacing w:before="120" w:after="120"/>
        <w:jc w:val="center"/>
        <w:rPr>
          <w:rFonts w:asciiTheme="minorHAnsi" w:hAnsiTheme="minorHAnsi"/>
          <w:b/>
        </w:rPr>
      </w:pPr>
      <w:r w:rsidRPr="00C726E1">
        <w:rPr>
          <w:rFonts w:asciiTheme="minorHAnsi" w:hAnsiTheme="minorHAnsi"/>
          <w:b/>
        </w:rPr>
        <w:lastRenderedPageBreak/>
        <w:t>SI DICHIARA</w:t>
      </w:r>
    </w:p>
    <w:p w14:paraId="07308980" w14:textId="77777777" w:rsidR="00EE00DD" w:rsidRPr="00C726E1" w:rsidRDefault="00EE00DD" w:rsidP="009A5394">
      <w:pPr>
        <w:widowControl w:val="0"/>
        <w:tabs>
          <w:tab w:val="left" w:pos="1068"/>
        </w:tabs>
        <w:spacing w:before="120" w:after="120"/>
        <w:jc w:val="center"/>
        <w:rPr>
          <w:rFonts w:asciiTheme="minorHAnsi" w:hAnsiTheme="minorHAnsi"/>
          <w:b/>
        </w:rPr>
      </w:pPr>
    </w:p>
    <w:tbl>
      <w:tblPr>
        <w:tblW w:w="0" w:type="auto"/>
        <w:tblLook w:val="04A0" w:firstRow="1" w:lastRow="0" w:firstColumn="1" w:lastColumn="0" w:noHBand="0" w:noVBand="1"/>
      </w:tblPr>
      <w:tblGrid>
        <w:gridCol w:w="10028"/>
      </w:tblGrid>
      <w:tr w:rsidR="009A5394" w:rsidRPr="00C726E1" w14:paraId="0AA1B7DA" w14:textId="77777777" w:rsidTr="00752E6A">
        <w:tc>
          <w:tcPr>
            <w:tcW w:w="10062" w:type="dxa"/>
            <w:shd w:val="clear" w:color="auto" w:fill="auto"/>
          </w:tcPr>
          <w:p w14:paraId="2E8D5097" w14:textId="77777777" w:rsidR="009A5394" w:rsidRPr="00886BE8" w:rsidRDefault="009A5394" w:rsidP="00752E6A">
            <w:pPr>
              <w:widowControl w:val="0"/>
              <w:tabs>
                <w:tab w:val="left" w:pos="1068"/>
              </w:tabs>
              <w:rPr>
                <w:rFonts w:asciiTheme="minorHAnsi" w:hAnsiTheme="minorHAnsi"/>
                <w:b/>
              </w:rPr>
            </w:pPr>
            <w:r w:rsidRPr="00886BE8">
              <w:rPr>
                <w:rFonts w:asciiTheme="minorHAnsi" w:hAnsiTheme="minorHAnsi"/>
                <w:b/>
              </w:rPr>
              <w:t>1.</w:t>
            </w:r>
          </w:p>
          <w:p w14:paraId="7E596C58" w14:textId="77777777" w:rsidR="009A5394" w:rsidRPr="00C726E1" w:rsidRDefault="009A5394" w:rsidP="00752E6A">
            <w:pPr>
              <w:widowControl w:val="0"/>
              <w:tabs>
                <w:tab w:val="left" w:pos="1068"/>
              </w:tabs>
              <w:rPr>
                <w:rFonts w:asciiTheme="minorHAnsi" w:hAnsiTheme="minorHAnsi"/>
                <w:bCs/>
              </w:rPr>
            </w:pPr>
            <w:r w:rsidRPr="00C726E1">
              <w:rPr>
                <w:rFonts w:asciiTheme="minorHAnsi" w:hAnsiTheme="minorHAnsi"/>
                <w:bCs/>
              </w:rPr>
              <w:t>che i requisiti di capacità tecnico-professionale richiesti dall’avviso e dalla lettera-invito sono posseduti da questo operatore economico, e pertanto dichiara:</w:t>
            </w:r>
          </w:p>
          <w:p w14:paraId="479E74B6" w14:textId="77777777" w:rsidR="009A5394" w:rsidRPr="00C726E1" w:rsidRDefault="009A5394" w:rsidP="00752E6A">
            <w:pPr>
              <w:widowControl w:val="0"/>
              <w:tabs>
                <w:tab w:val="left" w:pos="1068"/>
              </w:tabs>
              <w:rPr>
                <w:rFonts w:asciiTheme="minorHAnsi" w:hAnsiTheme="minorHAnsi"/>
                <w:bCs/>
              </w:rPr>
            </w:pPr>
          </w:p>
          <w:p w14:paraId="24F056FD" w14:textId="77777777" w:rsidR="009A5394" w:rsidRPr="00C726E1" w:rsidRDefault="009A5394" w:rsidP="00752E6A">
            <w:pPr>
              <w:widowControl w:val="0"/>
              <w:spacing w:after="120"/>
              <w:rPr>
                <w:rFonts w:asciiTheme="minorHAnsi" w:hAnsiTheme="minorHAnsi"/>
                <w:bCs/>
              </w:rPr>
            </w:pPr>
            <w:r w:rsidRPr="00C726E1">
              <w:rPr>
                <w:rFonts w:asciiTheme="minorHAnsi" w:hAnsiTheme="minorHAnsi"/>
                <w:bCs/>
              </w:rPr>
              <w:t>a) di essere in possesso di attestazione S.O.A. di cui all’Allegato II.12 del D. Lgs 36/2023 (ex articolo 84 D. Lgs.50/2016) in corso di validità che viene allegata in copia che si dichiara conforme all’originale ai sensi dell’articolo 19 del D.P.R. 445/2000: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5"/>
              <w:gridCol w:w="1295"/>
              <w:gridCol w:w="779"/>
              <w:gridCol w:w="2073"/>
              <w:gridCol w:w="796"/>
              <w:gridCol w:w="1118"/>
              <w:gridCol w:w="1114"/>
              <w:gridCol w:w="1277"/>
            </w:tblGrid>
            <w:tr w:rsidR="009A5394" w:rsidRPr="00C726E1" w14:paraId="3CAF2D0F" w14:textId="77777777" w:rsidTr="00752E6A">
              <w:trPr>
                <w:cantSplit/>
              </w:trPr>
              <w:tc>
                <w:tcPr>
                  <w:tcW w:w="1351" w:type="pct"/>
                  <w:gridSpan w:val="2"/>
                  <w:tcBorders>
                    <w:top w:val="nil"/>
                    <w:left w:val="nil"/>
                    <w:bottom w:val="nil"/>
                    <w:right w:val="nil"/>
                  </w:tcBorders>
                </w:tcPr>
                <w:p w14:paraId="3345FED4" w14:textId="77777777" w:rsidR="009A5394" w:rsidRPr="00C726E1" w:rsidRDefault="009A5394" w:rsidP="00752E6A">
                  <w:pPr>
                    <w:spacing w:after="160" w:line="259" w:lineRule="auto"/>
                    <w:rPr>
                      <w:rFonts w:asciiTheme="minorHAnsi" w:eastAsia="Calibri" w:hAnsiTheme="minorHAnsi"/>
                      <w:bCs/>
                    </w:rPr>
                  </w:pPr>
                  <w:r w:rsidRPr="00C726E1">
                    <w:rPr>
                      <w:rFonts w:asciiTheme="minorHAnsi" w:eastAsia="Calibri" w:hAnsiTheme="minorHAnsi"/>
                      <w:bCs/>
                    </w:rPr>
                    <w:t>denominazione S.O.A.:</w:t>
                  </w:r>
                </w:p>
              </w:tc>
              <w:tc>
                <w:tcPr>
                  <w:tcW w:w="1860" w:type="pct"/>
                  <w:gridSpan w:val="3"/>
                  <w:tcBorders>
                    <w:top w:val="nil"/>
                    <w:left w:val="nil"/>
                    <w:bottom w:val="single" w:sz="4" w:space="0" w:color="auto"/>
                    <w:right w:val="nil"/>
                  </w:tcBorders>
                </w:tcPr>
                <w:p w14:paraId="1F4DD978" w14:textId="77777777" w:rsidR="009A5394" w:rsidRPr="00C726E1" w:rsidRDefault="009A5394" w:rsidP="00752E6A">
                  <w:pPr>
                    <w:spacing w:after="160" w:line="259" w:lineRule="auto"/>
                    <w:rPr>
                      <w:rFonts w:asciiTheme="minorHAnsi" w:eastAsia="Calibri" w:hAnsiTheme="minorHAnsi"/>
                      <w:bCs/>
                    </w:rPr>
                  </w:pPr>
                </w:p>
              </w:tc>
              <w:tc>
                <w:tcPr>
                  <w:tcW w:w="1138" w:type="pct"/>
                  <w:gridSpan w:val="2"/>
                  <w:tcBorders>
                    <w:top w:val="nil"/>
                    <w:left w:val="nil"/>
                    <w:bottom w:val="nil"/>
                    <w:right w:val="single" w:sz="4" w:space="0" w:color="auto"/>
                  </w:tcBorders>
                </w:tcPr>
                <w:p w14:paraId="089C8AE4" w14:textId="77777777" w:rsidR="009A5394" w:rsidRPr="00C726E1" w:rsidRDefault="009A5394" w:rsidP="00752E6A">
                  <w:pPr>
                    <w:spacing w:after="160" w:line="259" w:lineRule="auto"/>
                    <w:rPr>
                      <w:rFonts w:asciiTheme="minorHAnsi" w:eastAsia="Calibri" w:hAnsiTheme="minorHAnsi"/>
                      <w:bCs/>
                    </w:rPr>
                  </w:pPr>
                  <w:r w:rsidRPr="00C726E1">
                    <w:rPr>
                      <w:rFonts w:asciiTheme="minorHAnsi" w:eastAsia="Calibri" w:hAnsiTheme="minorHAnsi"/>
                      <w:bCs/>
                    </w:rPr>
                    <w:t xml:space="preserve">attestazione </w:t>
                  </w:r>
                  <w:proofErr w:type="spellStart"/>
                  <w:r w:rsidRPr="00C726E1">
                    <w:rPr>
                      <w:rFonts w:asciiTheme="minorHAnsi" w:eastAsia="Calibri" w:hAnsiTheme="minorHAnsi"/>
                      <w:bCs/>
                    </w:rPr>
                    <w:t>num</w:t>
                  </w:r>
                  <w:proofErr w:type="spellEnd"/>
                  <w:r w:rsidRPr="00C726E1">
                    <w:rPr>
                      <w:rFonts w:asciiTheme="minorHAnsi" w:eastAsia="Calibri" w:hAnsiTheme="minorHAnsi"/>
                      <w:bCs/>
                    </w:rPr>
                    <w:t>.:</w:t>
                  </w:r>
                </w:p>
              </w:tc>
              <w:tc>
                <w:tcPr>
                  <w:tcW w:w="650" w:type="pct"/>
                  <w:tcBorders>
                    <w:top w:val="nil"/>
                    <w:left w:val="single" w:sz="4" w:space="0" w:color="auto"/>
                    <w:bottom w:val="single" w:sz="4" w:space="0" w:color="auto"/>
                    <w:right w:val="single" w:sz="4" w:space="0" w:color="auto"/>
                  </w:tcBorders>
                </w:tcPr>
                <w:p w14:paraId="78890C70" w14:textId="77777777" w:rsidR="009A5394" w:rsidRPr="00C726E1" w:rsidRDefault="009A5394" w:rsidP="00752E6A">
                  <w:pPr>
                    <w:spacing w:after="160" w:line="259" w:lineRule="auto"/>
                    <w:rPr>
                      <w:rFonts w:asciiTheme="minorHAnsi" w:eastAsia="Calibri" w:hAnsiTheme="minorHAnsi"/>
                      <w:bCs/>
                    </w:rPr>
                  </w:pPr>
                </w:p>
              </w:tc>
            </w:tr>
            <w:tr w:rsidR="009A5394" w:rsidRPr="00C726E1" w14:paraId="37ABEDF9" w14:textId="77777777" w:rsidTr="00752E6A">
              <w:tblPrEx>
                <w:tblLook w:val="04A0" w:firstRow="1" w:lastRow="0" w:firstColumn="1" w:lastColumn="0" w:noHBand="0" w:noVBand="1"/>
              </w:tblPrEx>
              <w:trPr>
                <w:cantSplit/>
                <w:trHeight w:val="20"/>
              </w:trPr>
              <w:tc>
                <w:tcPr>
                  <w:tcW w:w="5000" w:type="pct"/>
                  <w:gridSpan w:val="8"/>
                  <w:tcBorders>
                    <w:top w:val="nil"/>
                    <w:left w:val="nil"/>
                    <w:bottom w:val="nil"/>
                    <w:right w:val="nil"/>
                  </w:tcBorders>
                </w:tcPr>
                <w:p w14:paraId="27606268" w14:textId="77777777" w:rsidR="009A5394" w:rsidRPr="00C726E1" w:rsidRDefault="009A5394" w:rsidP="00752E6A">
                  <w:pPr>
                    <w:spacing w:after="160" w:line="259" w:lineRule="auto"/>
                    <w:rPr>
                      <w:rFonts w:asciiTheme="minorHAnsi" w:eastAsia="Calibri" w:hAnsiTheme="minorHAnsi"/>
                      <w:bCs/>
                    </w:rPr>
                  </w:pPr>
                </w:p>
              </w:tc>
            </w:tr>
            <w:tr w:rsidR="009A5394" w:rsidRPr="00C726E1" w14:paraId="2E28EF85" w14:textId="77777777" w:rsidTr="00752E6A">
              <w:tblPrEx>
                <w:tblLook w:val="04A0" w:firstRow="1" w:lastRow="0" w:firstColumn="1" w:lastColumn="0" w:noHBand="0" w:noVBand="1"/>
              </w:tblPrEx>
              <w:trPr>
                <w:cantSplit/>
              </w:trPr>
              <w:tc>
                <w:tcPr>
                  <w:tcW w:w="691" w:type="pct"/>
                  <w:tcBorders>
                    <w:top w:val="nil"/>
                    <w:left w:val="nil"/>
                    <w:bottom w:val="nil"/>
                    <w:right w:val="dotted" w:sz="4" w:space="0" w:color="auto"/>
                  </w:tcBorders>
                  <w:hideMark/>
                </w:tcPr>
                <w:p w14:paraId="59D53A27" w14:textId="77777777" w:rsidR="009A5394" w:rsidRPr="00C726E1" w:rsidRDefault="009A5394" w:rsidP="00752E6A">
                  <w:pPr>
                    <w:spacing w:after="160" w:line="259" w:lineRule="auto"/>
                    <w:rPr>
                      <w:rFonts w:asciiTheme="minorHAnsi" w:eastAsia="Calibri" w:hAnsiTheme="minorHAnsi"/>
                      <w:bCs/>
                    </w:rPr>
                  </w:pPr>
                  <w:r w:rsidRPr="00C726E1">
                    <w:rPr>
                      <w:rFonts w:asciiTheme="minorHAnsi" w:eastAsia="Calibri" w:hAnsiTheme="minorHAnsi"/>
                      <w:bCs/>
                    </w:rPr>
                    <w:t xml:space="preserve">rilasciata il </w:t>
                  </w:r>
                </w:p>
              </w:tc>
              <w:tc>
                <w:tcPr>
                  <w:tcW w:w="1057" w:type="pct"/>
                  <w:gridSpan w:val="2"/>
                  <w:tcBorders>
                    <w:top w:val="nil"/>
                    <w:left w:val="dotted" w:sz="4" w:space="0" w:color="auto"/>
                    <w:bottom w:val="dotted" w:sz="4" w:space="0" w:color="auto"/>
                    <w:right w:val="dotted" w:sz="4" w:space="0" w:color="auto"/>
                  </w:tcBorders>
                </w:tcPr>
                <w:p w14:paraId="6424DC0F" w14:textId="77777777" w:rsidR="009A5394" w:rsidRPr="00C726E1" w:rsidRDefault="009A5394" w:rsidP="00752E6A">
                  <w:pPr>
                    <w:spacing w:after="160" w:line="259" w:lineRule="auto"/>
                    <w:rPr>
                      <w:rFonts w:asciiTheme="minorHAnsi" w:eastAsia="Calibri" w:hAnsiTheme="minorHAnsi"/>
                      <w:bCs/>
                    </w:rPr>
                  </w:pPr>
                </w:p>
              </w:tc>
              <w:tc>
                <w:tcPr>
                  <w:tcW w:w="1057" w:type="pct"/>
                  <w:tcBorders>
                    <w:top w:val="nil"/>
                    <w:left w:val="dotted" w:sz="4" w:space="0" w:color="auto"/>
                    <w:bottom w:val="nil"/>
                    <w:right w:val="dotted" w:sz="4" w:space="0" w:color="auto"/>
                  </w:tcBorders>
                  <w:hideMark/>
                </w:tcPr>
                <w:p w14:paraId="751B08E2" w14:textId="77777777" w:rsidR="009A5394" w:rsidRPr="00C726E1" w:rsidRDefault="009A5394" w:rsidP="00752E6A">
                  <w:pPr>
                    <w:spacing w:after="160" w:line="259" w:lineRule="auto"/>
                    <w:rPr>
                      <w:rFonts w:asciiTheme="minorHAnsi" w:eastAsia="Calibri" w:hAnsiTheme="minorHAnsi"/>
                      <w:bCs/>
                    </w:rPr>
                  </w:pPr>
                  <w:r w:rsidRPr="00C726E1">
                    <w:rPr>
                      <w:rFonts w:asciiTheme="minorHAnsi" w:eastAsia="Calibri" w:hAnsiTheme="minorHAnsi"/>
                      <w:bCs/>
                    </w:rPr>
                    <w:t>con scadenza il</w:t>
                  </w:r>
                </w:p>
              </w:tc>
              <w:tc>
                <w:tcPr>
                  <w:tcW w:w="976" w:type="pct"/>
                  <w:gridSpan w:val="2"/>
                  <w:tcBorders>
                    <w:top w:val="nil"/>
                    <w:left w:val="dotted" w:sz="4" w:space="0" w:color="auto"/>
                    <w:bottom w:val="dotted" w:sz="4" w:space="0" w:color="auto"/>
                    <w:right w:val="dotted" w:sz="4" w:space="0" w:color="auto"/>
                  </w:tcBorders>
                </w:tcPr>
                <w:p w14:paraId="2930B359" w14:textId="77777777" w:rsidR="009A5394" w:rsidRPr="00C726E1" w:rsidRDefault="009A5394" w:rsidP="00752E6A">
                  <w:pPr>
                    <w:spacing w:after="160" w:line="259" w:lineRule="auto"/>
                    <w:rPr>
                      <w:rFonts w:asciiTheme="minorHAnsi" w:eastAsia="Calibri" w:hAnsiTheme="minorHAnsi"/>
                      <w:bCs/>
                    </w:rPr>
                  </w:pPr>
                </w:p>
              </w:tc>
              <w:tc>
                <w:tcPr>
                  <w:tcW w:w="1219" w:type="pct"/>
                  <w:gridSpan w:val="2"/>
                  <w:tcBorders>
                    <w:top w:val="nil"/>
                    <w:left w:val="dotted" w:sz="4" w:space="0" w:color="auto"/>
                    <w:bottom w:val="nil"/>
                    <w:right w:val="nil"/>
                  </w:tcBorders>
                </w:tcPr>
                <w:p w14:paraId="4C5D30E0" w14:textId="77777777" w:rsidR="009A5394" w:rsidRPr="00C726E1" w:rsidRDefault="009A5394" w:rsidP="00752E6A">
                  <w:pPr>
                    <w:spacing w:after="160" w:line="259" w:lineRule="auto"/>
                    <w:rPr>
                      <w:rFonts w:asciiTheme="minorHAnsi" w:eastAsia="Calibri" w:hAnsiTheme="minorHAnsi"/>
                      <w:bCs/>
                    </w:rPr>
                  </w:pPr>
                </w:p>
              </w:tc>
            </w:tr>
          </w:tbl>
          <w:p w14:paraId="73799B9A" w14:textId="3CEC59F7" w:rsidR="009A5394" w:rsidRPr="00C726E1" w:rsidRDefault="009A5394" w:rsidP="00752E6A">
            <w:pPr>
              <w:spacing w:after="160" w:line="259" w:lineRule="auto"/>
              <w:rPr>
                <w:rFonts w:asciiTheme="minorHAnsi" w:eastAsia="Calibri" w:hAnsiTheme="minorHAnsi"/>
                <w:bCs/>
              </w:rPr>
            </w:pPr>
            <w:r w:rsidRPr="00C726E1">
              <w:rPr>
                <w:rFonts w:asciiTheme="minorHAnsi" w:eastAsia="Calibri" w:hAnsiTheme="minorHAnsi"/>
                <w:bCs/>
              </w:rPr>
              <w:t>per le seguenti categorie e classifiche (</w:t>
            </w:r>
            <w:r w:rsidRPr="00C726E1">
              <w:rPr>
                <w:rFonts w:asciiTheme="minorHAnsi" w:eastAsia="Calibri" w:hAnsiTheme="minorHAnsi"/>
                <w:b/>
              </w:rPr>
              <w:t>NB: sono richieste attestazioni SOA in categoria OG1</w:t>
            </w:r>
            <w:r w:rsidR="00886BE8">
              <w:rPr>
                <w:rFonts w:asciiTheme="minorHAnsi" w:eastAsia="Calibri" w:hAnsiTheme="minorHAnsi"/>
                <w:b/>
              </w:rPr>
              <w:t>1</w:t>
            </w:r>
            <w:r w:rsidRPr="00C726E1">
              <w:rPr>
                <w:rFonts w:asciiTheme="minorHAnsi" w:eastAsia="Calibri" w:hAnsiTheme="minorHAnsi"/>
                <w:b/>
              </w:rPr>
              <w:t xml:space="preserve"> </w:t>
            </w:r>
            <w:r w:rsidR="00EE00DD">
              <w:rPr>
                <w:rFonts w:asciiTheme="minorHAnsi" w:eastAsia="Calibri" w:hAnsiTheme="minorHAnsi"/>
                <w:b/>
              </w:rPr>
              <w:t xml:space="preserve">in </w:t>
            </w:r>
            <w:r w:rsidRPr="00C726E1">
              <w:rPr>
                <w:rFonts w:asciiTheme="minorHAnsi" w:eastAsia="Calibri" w:hAnsiTheme="minorHAnsi"/>
                <w:b/>
              </w:rPr>
              <w:t xml:space="preserve">cl. </w:t>
            </w:r>
            <w:r w:rsidR="00EE00DD">
              <w:rPr>
                <w:rFonts w:asciiTheme="minorHAnsi" w:eastAsia="Calibri" w:hAnsiTheme="minorHAnsi"/>
                <w:b/>
              </w:rPr>
              <w:t>V</w:t>
            </w:r>
            <w:r w:rsidRPr="00C726E1">
              <w:rPr>
                <w:rFonts w:asciiTheme="minorHAnsi" w:eastAsia="Calibri" w:hAnsiTheme="minorHAnsi"/>
                <w:b/>
              </w:rPr>
              <w:t xml:space="preserve"> </w:t>
            </w:r>
            <w:r w:rsidR="00EE00DD">
              <w:rPr>
                <w:rFonts w:asciiTheme="minorHAnsi" w:eastAsia="Calibri" w:hAnsiTheme="minorHAnsi"/>
                <w:b/>
              </w:rPr>
              <w:t xml:space="preserve">prevalente </w:t>
            </w:r>
            <w:r w:rsidRPr="00C726E1">
              <w:rPr>
                <w:rFonts w:asciiTheme="minorHAnsi" w:eastAsia="Calibri" w:hAnsiTheme="minorHAnsi"/>
                <w:b/>
              </w:rPr>
              <w:t xml:space="preserve">– </w:t>
            </w:r>
            <w:r w:rsidR="00EE00DD">
              <w:rPr>
                <w:rFonts w:asciiTheme="minorHAnsi" w:eastAsia="Calibri" w:hAnsiTheme="minorHAnsi"/>
                <w:b/>
              </w:rPr>
              <w:t xml:space="preserve">OS3 in cl. III - </w:t>
            </w:r>
            <w:r w:rsidRPr="00C726E1">
              <w:rPr>
                <w:rFonts w:asciiTheme="minorHAnsi" w:eastAsia="Calibri" w:hAnsiTheme="minorHAnsi"/>
                <w:b/>
              </w:rPr>
              <w:t>OS28 in cl. I</w:t>
            </w:r>
            <w:r w:rsidR="00EE00DD">
              <w:rPr>
                <w:rFonts w:asciiTheme="minorHAnsi" w:eastAsia="Calibri" w:hAnsiTheme="minorHAnsi"/>
                <w:b/>
              </w:rPr>
              <w:t>II bis</w:t>
            </w:r>
            <w:r w:rsidRPr="00C726E1">
              <w:rPr>
                <w:rFonts w:asciiTheme="minorHAnsi" w:eastAsia="Calibri" w:hAnsiTheme="minorHAnsi"/>
                <w:b/>
              </w:rPr>
              <w:t xml:space="preserve"> – OS30 in cl. I</w:t>
            </w:r>
            <w:r w:rsidR="00EE00DD">
              <w:rPr>
                <w:rFonts w:asciiTheme="minorHAnsi" w:eastAsia="Calibri" w:hAnsiTheme="minorHAnsi"/>
                <w:b/>
              </w:rPr>
              <w:t>V</w:t>
            </w:r>
            <w:r w:rsidRPr="00C726E1">
              <w:rPr>
                <w:rFonts w:asciiTheme="minorHAnsi" w:eastAsia="Calibri" w:hAnsiTheme="minorHAnsi"/>
                <w:b/>
              </w:rPr>
              <w:t>)</w:t>
            </w:r>
            <w:r w:rsidRPr="00C726E1">
              <w:rPr>
                <w:rFonts w:asciiTheme="minorHAnsi" w:eastAsia="Calibri" w:hAnsiTheme="minorHAnsi"/>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
              <w:gridCol w:w="876"/>
              <w:gridCol w:w="4485"/>
              <w:gridCol w:w="1162"/>
              <w:gridCol w:w="2730"/>
            </w:tblGrid>
            <w:tr w:rsidR="009A5394" w:rsidRPr="00C726E1" w14:paraId="62778A8C" w14:textId="77777777" w:rsidTr="00EE00DD">
              <w:trPr>
                <w:cantSplit/>
              </w:trPr>
              <w:tc>
                <w:tcPr>
                  <w:tcW w:w="281" w:type="pct"/>
                  <w:tcBorders>
                    <w:top w:val="nil"/>
                    <w:left w:val="nil"/>
                    <w:bottom w:val="nil"/>
                    <w:right w:val="single" w:sz="4" w:space="0" w:color="auto"/>
                  </w:tcBorders>
                  <w:vAlign w:val="center"/>
                </w:tcPr>
                <w:p w14:paraId="1B535E6E" w14:textId="77777777" w:rsidR="009A5394" w:rsidRPr="00C726E1" w:rsidRDefault="009A5394" w:rsidP="00EE00DD">
                  <w:pPr>
                    <w:spacing w:after="160" w:line="259" w:lineRule="auto"/>
                    <w:jc w:val="center"/>
                    <w:rPr>
                      <w:rFonts w:asciiTheme="minorHAnsi" w:eastAsia="Calibri" w:hAnsiTheme="minorHAnsi"/>
                      <w:bCs/>
                      <w:i/>
                    </w:rPr>
                  </w:pPr>
                </w:p>
              </w:tc>
              <w:tc>
                <w:tcPr>
                  <w:tcW w:w="2734" w:type="pct"/>
                  <w:gridSpan w:val="2"/>
                  <w:tcBorders>
                    <w:top w:val="single" w:sz="4" w:space="0" w:color="auto"/>
                    <w:left w:val="single" w:sz="4" w:space="0" w:color="auto"/>
                    <w:bottom w:val="single" w:sz="4" w:space="0" w:color="auto"/>
                    <w:right w:val="single" w:sz="4" w:space="0" w:color="auto"/>
                  </w:tcBorders>
                  <w:vAlign w:val="center"/>
                </w:tcPr>
                <w:p w14:paraId="685A629F" w14:textId="77777777" w:rsidR="009A5394" w:rsidRPr="00C726E1" w:rsidRDefault="009A5394" w:rsidP="00752E6A">
                  <w:pPr>
                    <w:spacing w:after="160" w:line="259" w:lineRule="auto"/>
                    <w:rPr>
                      <w:rFonts w:asciiTheme="minorHAnsi" w:eastAsia="Calibri" w:hAnsiTheme="minorHAnsi"/>
                      <w:bCs/>
                      <w:i/>
                    </w:rPr>
                  </w:pPr>
                  <w:r w:rsidRPr="00C726E1">
                    <w:rPr>
                      <w:rFonts w:asciiTheme="minorHAnsi" w:eastAsia="Calibri" w:hAnsiTheme="minorHAnsi"/>
                      <w:bCs/>
                      <w:i/>
                    </w:rPr>
                    <w:t>categoria</w:t>
                  </w:r>
                </w:p>
              </w:tc>
              <w:tc>
                <w:tcPr>
                  <w:tcW w:w="592" w:type="pct"/>
                  <w:tcBorders>
                    <w:top w:val="single" w:sz="4" w:space="0" w:color="auto"/>
                    <w:left w:val="single" w:sz="4" w:space="0" w:color="auto"/>
                    <w:bottom w:val="single" w:sz="4" w:space="0" w:color="auto"/>
                    <w:right w:val="single" w:sz="4" w:space="0" w:color="auto"/>
                  </w:tcBorders>
                  <w:vAlign w:val="center"/>
                </w:tcPr>
                <w:p w14:paraId="6E866498" w14:textId="77777777" w:rsidR="009A5394" w:rsidRPr="00C726E1" w:rsidRDefault="009A5394" w:rsidP="00752E6A">
                  <w:pPr>
                    <w:spacing w:after="160" w:line="259" w:lineRule="auto"/>
                    <w:rPr>
                      <w:rFonts w:asciiTheme="minorHAnsi" w:eastAsia="Calibri" w:hAnsiTheme="minorHAnsi"/>
                      <w:bCs/>
                      <w:i/>
                    </w:rPr>
                  </w:pPr>
                  <w:r w:rsidRPr="00C726E1">
                    <w:rPr>
                      <w:rFonts w:asciiTheme="minorHAnsi" w:eastAsia="Calibri" w:hAnsiTheme="minorHAnsi"/>
                      <w:bCs/>
                      <w:i/>
                    </w:rPr>
                    <w:t>Classifica</w:t>
                  </w:r>
                </w:p>
              </w:tc>
              <w:tc>
                <w:tcPr>
                  <w:tcW w:w="1392" w:type="pct"/>
                  <w:tcBorders>
                    <w:top w:val="single" w:sz="4" w:space="0" w:color="auto"/>
                    <w:left w:val="single" w:sz="4" w:space="0" w:color="auto"/>
                    <w:bottom w:val="single" w:sz="4" w:space="0" w:color="auto"/>
                    <w:right w:val="single" w:sz="4" w:space="0" w:color="auto"/>
                  </w:tcBorders>
                  <w:vAlign w:val="center"/>
                </w:tcPr>
                <w:p w14:paraId="34CE1E92" w14:textId="77777777" w:rsidR="009A5394" w:rsidRPr="00C726E1" w:rsidRDefault="009A5394" w:rsidP="00752E6A">
                  <w:pPr>
                    <w:spacing w:after="160" w:line="259" w:lineRule="auto"/>
                    <w:rPr>
                      <w:rFonts w:asciiTheme="minorHAnsi" w:eastAsia="Calibri" w:hAnsiTheme="minorHAnsi"/>
                      <w:bCs/>
                      <w:i/>
                    </w:rPr>
                  </w:pPr>
                  <w:r w:rsidRPr="00C726E1">
                    <w:rPr>
                      <w:rFonts w:asciiTheme="minorHAnsi" w:eastAsia="Calibri" w:hAnsiTheme="minorHAnsi"/>
                      <w:bCs/>
                      <w:i/>
                    </w:rPr>
                    <w:t xml:space="preserve">Pari a </w:t>
                  </w:r>
                  <w:proofErr w:type="gramStart"/>
                  <w:r w:rsidRPr="00C726E1">
                    <w:rPr>
                      <w:rFonts w:asciiTheme="minorHAnsi" w:eastAsia="Calibri" w:hAnsiTheme="minorHAnsi"/>
                      <w:bCs/>
                      <w:i/>
                    </w:rPr>
                    <w:t>Euro</w:t>
                  </w:r>
                  <w:proofErr w:type="gramEnd"/>
                </w:p>
              </w:tc>
            </w:tr>
            <w:tr w:rsidR="009A5394" w:rsidRPr="00C726E1" w14:paraId="16F5E031" w14:textId="77777777" w:rsidTr="00EE00DD">
              <w:trPr>
                <w:cantSplit/>
              </w:trPr>
              <w:tc>
                <w:tcPr>
                  <w:tcW w:w="281" w:type="pct"/>
                  <w:tcBorders>
                    <w:top w:val="nil"/>
                    <w:left w:val="nil"/>
                    <w:bottom w:val="nil"/>
                    <w:right w:val="dotted" w:sz="4" w:space="0" w:color="auto"/>
                  </w:tcBorders>
                  <w:vAlign w:val="center"/>
                </w:tcPr>
                <w:p w14:paraId="1F0B0FF4" w14:textId="75D2D9C4" w:rsidR="009A5394" w:rsidRPr="00C726E1" w:rsidRDefault="00EE00DD" w:rsidP="00EE00DD">
                  <w:pPr>
                    <w:spacing w:after="160" w:line="259" w:lineRule="auto"/>
                    <w:ind w:left="0"/>
                    <w:jc w:val="center"/>
                    <w:rPr>
                      <w:rFonts w:asciiTheme="minorHAnsi" w:eastAsia="Calibri" w:hAnsiTheme="minorHAnsi"/>
                      <w:bCs/>
                    </w:rPr>
                  </w:pPr>
                  <w:r>
                    <w:rPr>
                      <w:noProof/>
                      <w:position w:val="-3"/>
                    </w:rPr>
                    <mc:AlternateContent>
                      <mc:Choice Requires="wpg">
                        <w:drawing>
                          <wp:inline distT="0" distB="0" distL="0" distR="0" wp14:anchorId="34F9190F" wp14:editId="53431ACE">
                            <wp:extent cx="135890" cy="135890"/>
                            <wp:effectExtent l="0" t="0" r="0" b="0"/>
                            <wp:docPr id="19377569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7949064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41F1D3A"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A82jTZ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" filled="f" strokecolor="#000006" strokeweight=".25397mm">
                              <v:path arrowok="t"/>
                            </v:rect>
                            <w10:anchorlock/>
                          </v:group>
                        </w:pict>
                      </mc:Fallback>
                    </mc:AlternateContent>
                  </w:r>
                </w:p>
              </w:tc>
              <w:tc>
                <w:tcPr>
                  <w:tcW w:w="447" w:type="pct"/>
                  <w:tcBorders>
                    <w:top w:val="single" w:sz="4" w:space="0" w:color="auto"/>
                    <w:left w:val="single" w:sz="4" w:space="0" w:color="auto"/>
                    <w:bottom w:val="dotted" w:sz="4" w:space="0" w:color="auto"/>
                    <w:right w:val="dotted" w:sz="4" w:space="0" w:color="auto"/>
                  </w:tcBorders>
                  <w:vAlign w:val="center"/>
                </w:tcPr>
                <w:p w14:paraId="066FB71F" w14:textId="77777777" w:rsidR="009A5394" w:rsidRPr="00C726E1" w:rsidRDefault="009A5394" w:rsidP="00752E6A">
                  <w:pPr>
                    <w:spacing w:after="160" w:line="259" w:lineRule="auto"/>
                    <w:rPr>
                      <w:rFonts w:asciiTheme="minorHAnsi" w:eastAsia="Calibri" w:hAnsiTheme="minorHAnsi"/>
                      <w:bCs/>
                    </w:rPr>
                  </w:pPr>
                  <w:r w:rsidRPr="00C726E1">
                    <w:rPr>
                      <w:rFonts w:asciiTheme="minorHAnsi" w:eastAsia="Calibri" w:hAnsiTheme="minorHAnsi"/>
                      <w:bCs/>
                    </w:rPr>
                    <w:t>O</w:t>
                  </w:r>
                </w:p>
              </w:tc>
              <w:tc>
                <w:tcPr>
                  <w:tcW w:w="2287" w:type="pct"/>
                  <w:tcBorders>
                    <w:top w:val="single" w:sz="4" w:space="0" w:color="auto"/>
                    <w:left w:val="dotted" w:sz="4" w:space="0" w:color="auto"/>
                    <w:bottom w:val="dotted" w:sz="4" w:space="0" w:color="auto"/>
                  </w:tcBorders>
                  <w:shd w:val="clear" w:color="auto" w:fill="auto"/>
                  <w:vAlign w:val="center"/>
                </w:tcPr>
                <w:p w14:paraId="06D0CB93" w14:textId="77777777" w:rsidR="009A5394" w:rsidRPr="00C726E1" w:rsidRDefault="009A5394" w:rsidP="00752E6A">
                  <w:pPr>
                    <w:spacing w:after="160" w:line="259" w:lineRule="auto"/>
                    <w:rPr>
                      <w:rFonts w:asciiTheme="minorHAnsi" w:eastAsia="Calibri" w:hAnsiTheme="minorHAnsi"/>
                      <w:bCs/>
                    </w:rPr>
                  </w:pPr>
                </w:p>
              </w:tc>
              <w:tc>
                <w:tcPr>
                  <w:tcW w:w="592" w:type="pct"/>
                  <w:tcBorders>
                    <w:top w:val="single" w:sz="4" w:space="0" w:color="auto"/>
                    <w:bottom w:val="dotted" w:sz="4" w:space="0" w:color="auto"/>
                  </w:tcBorders>
                  <w:vAlign w:val="center"/>
                </w:tcPr>
                <w:p w14:paraId="131E796E" w14:textId="77777777" w:rsidR="009A5394" w:rsidRPr="00C726E1" w:rsidRDefault="009A5394" w:rsidP="00752E6A">
                  <w:pPr>
                    <w:spacing w:after="160" w:line="259" w:lineRule="auto"/>
                    <w:rPr>
                      <w:rFonts w:asciiTheme="minorHAnsi" w:eastAsia="Calibri" w:hAnsiTheme="minorHAnsi"/>
                      <w:bCs/>
                    </w:rPr>
                  </w:pPr>
                </w:p>
              </w:tc>
              <w:tc>
                <w:tcPr>
                  <w:tcW w:w="1392" w:type="pct"/>
                  <w:tcBorders>
                    <w:top w:val="single" w:sz="4" w:space="0" w:color="auto"/>
                    <w:bottom w:val="dotted" w:sz="4" w:space="0" w:color="auto"/>
                  </w:tcBorders>
                  <w:vAlign w:val="center"/>
                </w:tcPr>
                <w:p w14:paraId="13253F30" w14:textId="77777777" w:rsidR="009A5394" w:rsidRPr="00C726E1" w:rsidRDefault="009A5394" w:rsidP="00752E6A">
                  <w:pPr>
                    <w:spacing w:after="160" w:line="259" w:lineRule="auto"/>
                    <w:rPr>
                      <w:rFonts w:asciiTheme="minorHAnsi" w:eastAsia="Calibri" w:hAnsiTheme="minorHAnsi"/>
                      <w:bCs/>
                    </w:rPr>
                  </w:pPr>
                </w:p>
              </w:tc>
            </w:tr>
            <w:tr w:rsidR="00EE00DD" w:rsidRPr="00C726E1" w14:paraId="3A633058" w14:textId="77777777" w:rsidTr="00EE00DD">
              <w:trPr>
                <w:cantSplit/>
              </w:trPr>
              <w:tc>
                <w:tcPr>
                  <w:tcW w:w="281" w:type="pct"/>
                  <w:tcBorders>
                    <w:top w:val="nil"/>
                    <w:left w:val="nil"/>
                    <w:bottom w:val="nil"/>
                    <w:right w:val="dotted" w:sz="4" w:space="0" w:color="auto"/>
                  </w:tcBorders>
                  <w:vAlign w:val="center"/>
                </w:tcPr>
                <w:p w14:paraId="71A683C6" w14:textId="13006A23" w:rsidR="00EE00DD" w:rsidRPr="00C726E1" w:rsidRDefault="00EE00DD" w:rsidP="00EE00DD">
                  <w:pPr>
                    <w:spacing w:after="160" w:line="259" w:lineRule="auto"/>
                    <w:jc w:val="center"/>
                    <w:rPr>
                      <w:rFonts w:asciiTheme="minorHAnsi" w:eastAsia="Calibri" w:hAnsiTheme="minorHAnsi"/>
                      <w:bCs/>
                    </w:rPr>
                  </w:pPr>
                  <w:r w:rsidRPr="0021448A">
                    <w:rPr>
                      <w:noProof/>
                      <w:position w:val="-3"/>
                    </w:rPr>
                    <mc:AlternateContent>
                      <mc:Choice Requires="wpg">
                        <w:drawing>
                          <wp:inline distT="0" distB="0" distL="0" distR="0" wp14:anchorId="11F46F53" wp14:editId="695F75E0">
                            <wp:extent cx="135890" cy="135890"/>
                            <wp:effectExtent l="0" t="0" r="0" b="0"/>
                            <wp:docPr id="12305647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23566732"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29E69C5"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bc1G3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" filled="f" strokecolor="#000006" strokeweight=".25397mm">
                              <v:path arrowok="t"/>
                            </v:rect>
                            <w10:anchorlock/>
                          </v:group>
                        </w:pict>
                      </mc:Fallback>
                    </mc:AlternateContent>
                  </w:r>
                </w:p>
              </w:tc>
              <w:tc>
                <w:tcPr>
                  <w:tcW w:w="447" w:type="pct"/>
                  <w:tcBorders>
                    <w:top w:val="dotted" w:sz="4" w:space="0" w:color="auto"/>
                    <w:left w:val="single" w:sz="4" w:space="0" w:color="auto"/>
                    <w:bottom w:val="dotted" w:sz="4" w:space="0" w:color="auto"/>
                    <w:right w:val="dotted" w:sz="4" w:space="0" w:color="auto"/>
                  </w:tcBorders>
                  <w:vAlign w:val="center"/>
                </w:tcPr>
                <w:p w14:paraId="1C1A4A2E" w14:textId="77777777" w:rsidR="00EE00DD" w:rsidRPr="00C726E1" w:rsidRDefault="00EE00DD" w:rsidP="00EE00DD">
                  <w:pPr>
                    <w:spacing w:after="160" w:line="259" w:lineRule="auto"/>
                    <w:rPr>
                      <w:rFonts w:asciiTheme="minorHAnsi" w:eastAsia="Calibri" w:hAnsiTheme="minorHAnsi"/>
                      <w:bCs/>
                    </w:rPr>
                  </w:pPr>
                  <w:r w:rsidRPr="00C726E1">
                    <w:rPr>
                      <w:rFonts w:asciiTheme="minorHAnsi" w:eastAsia="Calibri" w:hAnsiTheme="minorHAnsi"/>
                      <w:bCs/>
                    </w:rPr>
                    <w:t>O</w:t>
                  </w:r>
                </w:p>
              </w:tc>
              <w:tc>
                <w:tcPr>
                  <w:tcW w:w="2287" w:type="pct"/>
                  <w:tcBorders>
                    <w:top w:val="dotted" w:sz="4" w:space="0" w:color="auto"/>
                    <w:left w:val="dotted" w:sz="4" w:space="0" w:color="auto"/>
                    <w:bottom w:val="dotted" w:sz="4" w:space="0" w:color="auto"/>
                  </w:tcBorders>
                  <w:shd w:val="clear" w:color="auto" w:fill="auto"/>
                  <w:vAlign w:val="center"/>
                </w:tcPr>
                <w:p w14:paraId="379C74F1" w14:textId="77777777" w:rsidR="00EE00DD" w:rsidRPr="00C726E1" w:rsidRDefault="00EE00DD" w:rsidP="00EE00DD">
                  <w:pPr>
                    <w:spacing w:after="160" w:line="259" w:lineRule="auto"/>
                    <w:rPr>
                      <w:rFonts w:asciiTheme="minorHAnsi" w:eastAsia="Calibri" w:hAnsiTheme="minorHAnsi"/>
                      <w:bCs/>
                    </w:rPr>
                  </w:pPr>
                </w:p>
              </w:tc>
              <w:tc>
                <w:tcPr>
                  <w:tcW w:w="592" w:type="pct"/>
                  <w:tcBorders>
                    <w:top w:val="dotted" w:sz="4" w:space="0" w:color="auto"/>
                    <w:bottom w:val="dotted" w:sz="4" w:space="0" w:color="auto"/>
                  </w:tcBorders>
                  <w:vAlign w:val="center"/>
                </w:tcPr>
                <w:p w14:paraId="083F1E2A" w14:textId="77777777" w:rsidR="00EE00DD" w:rsidRPr="00C726E1" w:rsidRDefault="00EE00DD" w:rsidP="00EE00DD">
                  <w:pPr>
                    <w:spacing w:after="160" w:line="259" w:lineRule="auto"/>
                    <w:rPr>
                      <w:rFonts w:asciiTheme="minorHAnsi" w:eastAsia="Calibri" w:hAnsiTheme="minorHAnsi"/>
                      <w:bCs/>
                    </w:rPr>
                  </w:pPr>
                </w:p>
              </w:tc>
              <w:tc>
                <w:tcPr>
                  <w:tcW w:w="1392" w:type="pct"/>
                  <w:tcBorders>
                    <w:top w:val="dotted" w:sz="4" w:space="0" w:color="auto"/>
                    <w:bottom w:val="dotted" w:sz="4" w:space="0" w:color="auto"/>
                  </w:tcBorders>
                  <w:vAlign w:val="center"/>
                </w:tcPr>
                <w:p w14:paraId="7874F836" w14:textId="77777777" w:rsidR="00EE00DD" w:rsidRPr="00C726E1" w:rsidRDefault="00EE00DD" w:rsidP="00EE00DD">
                  <w:pPr>
                    <w:spacing w:after="160" w:line="259" w:lineRule="auto"/>
                    <w:rPr>
                      <w:rFonts w:asciiTheme="minorHAnsi" w:eastAsia="Calibri" w:hAnsiTheme="minorHAnsi"/>
                      <w:bCs/>
                    </w:rPr>
                  </w:pPr>
                </w:p>
              </w:tc>
            </w:tr>
            <w:tr w:rsidR="00EE00DD" w:rsidRPr="00C726E1" w14:paraId="14D51ABA" w14:textId="77777777" w:rsidTr="00EE00DD">
              <w:trPr>
                <w:cantSplit/>
              </w:trPr>
              <w:tc>
                <w:tcPr>
                  <w:tcW w:w="281" w:type="pct"/>
                  <w:tcBorders>
                    <w:top w:val="nil"/>
                    <w:left w:val="nil"/>
                    <w:bottom w:val="nil"/>
                    <w:right w:val="dotted" w:sz="4" w:space="0" w:color="auto"/>
                  </w:tcBorders>
                  <w:vAlign w:val="center"/>
                </w:tcPr>
                <w:p w14:paraId="0A427C36" w14:textId="0E3A1175" w:rsidR="00EE00DD" w:rsidRPr="00C726E1" w:rsidRDefault="00EE00DD" w:rsidP="00EE00DD">
                  <w:pPr>
                    <w:spacing w:after="160" w:line="259" w:lineRule="auto"/>
                    <w:ind w:left="0"/>
                    <w:jc w:val="center"/>
                    <w:rPr>
                      <w:rFonts w:asciiTheme="minorHAnsi" w:eastAsia="Calibri" w:hAnsiTheme="minorHAnsi"/>
                      <w:bCs/>
                    </w:rPr>
                  </w:pPr>
                  <w:r w:rsidRPr="0021448A">
                    <w:rPr>
                      <w:noProof/>
                      <w:position w:val="-3"/>
                    </w:rPr>
                    <mc:AlternateContent>
                      <mc:Choice Requires="wpg">
                        <w:drawing>
                          <wp:inline distT="0" distB="0" distL="0" distR="0" wp14:anchorId="64BC6B60" wp14:editId="2B7032B8">
                            <wp:extent cx="135890" cy="135890"/>
                            <wp:effectExtent l="0" t="0" r="0" b="0"/>
                            <wp:docPr id="16114386"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66612142"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BB78DAD"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qOZog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" filled="f" strokecolor="#000006" strokeweight=".25397mm">
                              <v:path arrowok="t"/>
                            </v:rect>
                            <w10:anchorlock/>
                          </v:group>
                        </w:pict>
                      </mc:Fallback>
                    </mc:AlternateContent>
                  </w:r>
                </w:p>
              </w:tc>
              <w:tc>
                <w:tcPr>
                  <w:tcW w:w="447" w:type="pct"/>
                  <w:tcBorders>
                    <w:top w:val="dotted" w:sz="4" w:space="0" w:color="auto"/>
                    <w:left w:val="single" w:sz="4" w:space="0" w:color="auto"/>
                    <w:bottom w:val="dotted" w:sz="4" w:space="0" w:color="auto"/>
                    <w:right w:val="dotted" w:sz="4" w:space="0" w:color="auto"/>
                  </w:tcBorders>
                  <w:vAlign w:val="center"/>
                </w:tcPr>
                <w:p w14:paraId="33A3C7BC" w14:textId="77777777" w:rsidR="00EE00DD" w:rsidRPr="00C726E1" w:rsidRDefault="00EE00DD" w:rsidP="00EE00DD">
                  <w:pPr>
                    <w:spacing w:after="160" w:line="259" w:lineRule="auto"/>
                    <w:rPr>
                      <w:rFonts w:asciiTheme="minorHAnsi" w:eastAsia="Calibri" w:hAnsiTheme="minorHAnsi"/>
                      <w:bCs/>
                    </w:rPr>
                  </w:pPr>
                  <w:r w:rsidRPr="00C726E1">
                    <w:rPr>
                      <w:rFonts w:asciiTheme="minorHAnsi" w:eastAsia="Calibri" w:hAnsiTheme="minorHAnsi"/>
                      <w:bCs/>
                    </w:rPr>
                    <w:t>O</w:t>
                  </w:r>
                </w:p>
              </w:tc>
              <w:tc>
                <w:tcPr>
                  <w:tcW w:w="2287" w:type="pct"/>
                  <w:tcBorders>
                    <w:top w:val="dotted" w:sz="4" w:space="0" w:color="auto"/>
                    <w:left w:val="dotted" w:sz="4" w:space="0" w:color="auto"/>
                    <w:bottom w:val="dotted" w:sz="4" w:space="0" w:color="auto"/>
                  </w:tcBorders>
                  <w:shd w:val="clear" w:color="auto" w:fill="auto"/>
                  <w:vAlign w:val="center"/>
                </w:tcPr>
                <w:p w14:paraId="2D323FE7" w14:textId="77777777" w:rsidR="00EE00DD" w:rsidRPr="00C726E1" w:rsidRDefault="00EE00DD" w:rsidP="00EE00DD">
                  <w:pPr>
                    <w:spacing w:after="160" w:line="259" w:lineRule="auto"/>
                    <w:rPr>
                      <w:rFonts w:asciiTheme="minorHAnsi" w:eastAsia="Calibri" w:hAnsiTheme="minorHAnsi"/>
                      <w:bCs/>
                    </w:rPr>
                  </w:pPr>
                </w:p>
              </w:tc>
              <w:tc>
                <w:tcPr>
                  <w:tcW w:w="592" w:type="pct"/>
                  <w:tcBorders>
                    <w:top w:val="dotted" w:sz="4" w:space="0" w:color="auto"/>
                    <w:bottom w:val="dotted" w:sz="4" w:space="0" w:color="auto"/>
                  </w:tcBorders>
                  <w:vAlign w:val="center"/>
                </w:tcPr>
                <w:p w14:paraId="7BCA5B21" w14:textId="77777777" w:rsidR="00EE00DD" w:rsidRPr="00C726E1" w:rsidRDefault="00EE00DD" w:rsidP="00EE00DD">
                  <w:pPr>
                    <w:spacing w:after="160" w:line="259" w:lineRule="auto"/>
                    <w:rPr>
                      <w:rFonts w:asciiTheme="minorHAnsi" w:eastAsia="Calibri" w:hAnsiTheme="minorHAnsi"/>
                      <w:bCs/>
                    </w:rPr>
                  </w:pPr>
                </w:p>
              </w:tc>
              <w:tc>
                <w:tcPr>
                  <w:tcW w:w="1392" w:type="pct"/>
                  <w:tcBorders>
                    <w:top w:val="dotted" w:sz="4" w:space="0" w:color="auto"/>
                    <w:bottom w:val="dotted" w:sz="4" w:space="0" w:color="auto"/>
                  </w:tcBorders>
                  <w:vAlign w:val="center"/>
                </w:tcPr>
                <w:p w14:paraId="1D16F581" w14:textId="77777777" w:rsidR="00EE00DD" w:rsidRPr="00C726E1" w:rsidRDefault="00EE00DD" w:rsidP="00EE00DD">
                  <w:pPr>
                    <w:spacing w:after="160" w:line="259" w:lineRule="auto"/>
                    <w:rPr>
                      <w:rFonts w:asciiTheme="minorHAnsi" w:eastAsia="Calibri" w:hAnsiTheme="minorHAnsi"/>
                      <w:bCs/>
                    </w:rPr>
                  </w:pPr>
                </w:p>
              </w:tc>
            </w:tr>
            <w:tr w:rsidR="00EE00DD" w:rsidRPr="00C726E1" w14:paraId="053BA573" w14:textId="77777777" w:rsidTr="00EE00DD">
              <w:trPr>
                <w:cantSplit/>
              </w:trPr>
              <w:tc>
                <w:tcPr>
                  <w:tcW w:w="281" w:type="pct"/>
                  <w:tcBorders>
                    <w:top w:val="nil"/>
                    <w:left w:val="nil"/>
                    <w:bottom w:val="nil"/>
                    <w:right w:val="dotted" w:sz="4" w:space="0" w:color="auto"/>
                  </w:tcBorders>
                  <w:vAlign w:val="center"/>
                </w:tcPr>
                <w:p w14:paraId="4E6F0246" w14:textId="0A568574" w:rsidR="00EE00DD" w:rsidRPr="00C726E1" w:rsidRDefault="00EE00DD" w:rsidP="00EE00DD">
                  <w:pPr>
                    <w:spacing w:after="160" w:line="259" w:lineRule="auto"/>
                    <w:jc w:val="center"/>
                    <w:rPr>
                      <w:rFonts w:asciiTheme="minorHAnsi" w:eastAsia="Calibri" w:hAnsiTheme="minorHAnsi"/>
                      <w:bCs/>
                    </w:rPr>
                  </w:pPr>
                  <w:r w:rsidRPr="0021448A">
                    <w:rPr>
                      <w:noProof/>
                      <w:position w:val="-3"/>
                    </w:rPr>
                    <mc:AlternateContent>
                      <mc:Choice Requires="wpg">
                        <w:drawing>
                          <wp:inline distT="0" distB="0" distL="0" distR="0" wp14:anchorId="344A66FE" wp14:editId="255DEC6D">
                            <wp:extent cx="135890" cy="135890"/>
                            <wp:effectExtent l="0" t="0" r="0" b="0"/>
                            <wp:docPr id="186507562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1442090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355BA1C"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c2wk7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" filled="f" strokecolor="#000006" strokeweight=".25397mm">
                              <v:path arrowok="t"/>
                            </v:rect>
                            <w10:anchorlock/>
                          </v:group>
                        </w:pict>
                      </mc:Fallback>
                    </mc:AlternateContent>
                  </w:r>
                </w:p>
              </w:tc>
              <w:tc>
                <w:tcPr>
                  <w:tcW w:w="447" w:type="pct"/>
                  <w:tcBorders>
                    <w:top w:val="dotted" w:sz="4" w:space="0" w:color="auto"/>
                    <w:left w:val="single" w:sz="4" w:space="0" w:color="auto"/>
                    <w:bottom w:val="single" w:sz="4" w:space="0" w:color="auto"/>
                    <w:right w:val="dotted" w:sz="4" w:space="0" w:color="auto"/>
                  </w:tcBorders>
                  <w:vAlign w:val="center"/>
                </w:tcPr>
                <w:p w14:paraId="13B713D2" w14:textId="77777777" w:rsidR="00EE00DD" w:rsidRPr="00C726E1" w:rsidRDefault="00EE00DD" w:rsidP="00EE00DD">
                  <w:pPr>
                    <w:spacing w:after="160" w:line="259" w:lineRule="auto"/>
                    <w:rPr>
                      <w:rFonts w:asciiTheme="minorHAnsi" w:eastAsia="Calibri" w:hAnsiTheme="minorHAnsi"/>
                      <w:bCs/>
                    </w:rPr>
                  </w:pPr>
                  <w:r w:rsidRPr="00C726E1">
                    <w:rPr>
                      <w:rFonts w:asciiTheme="minorHAnsi" w:eastAsia="Calibri" w:hAnsiTheme="minorHAnsi"/>
                      <w:bCs/>
                    </w:rPr>
                    <w:t>O</w:t>
                  </w:r>
                </w:p>
              </w:tc>
              <w:tc>
                <w:tcPr>
                  <w:tcW w:w="2287" w:type="pct"/>
                  <w:tcBorders>
                    <w:top w:val="dotted" w:sz="4" w:space="0" w:color="auto"/>
                    <w:left w:val="dotted" w:sz="4" w:space="0" w:color="auto"/>
                    <w:bottom w:val="single" w:sz="4" w:space="0" w:color="auto"/>
                  </w:tcBorders>
                  <w:vAlign w:val="center"/>
                </w:tcPr>
                <w:p w14:paraId="71801157" w14:textId="77777777" w:rsidR="00EE00DD" w:rsidRPr="00C726E1" w:rsidRDefault="00EE00DD" w:rsidP="00EE00DD">
                  <w:pPr>
                    <w:spacing w:after="160" w:line="259" w:lineRule="auto"/>
                    <w:rPr>
                      <w:rFonts w:asciiTheme="minorHAnsi" w:eastAsia="Calibri" w:hAnsiTheme="minorHAnsi"/>
                      <w:bCs/>
                    </w:rPr>
                  </w:pPr>
                </w:p>
              </w:tc>
              <w:tc>
                <w:tcPr>
                  <w:tcW w:w="592" w:type="pct"/>
                  <w:tcBorders>
                    <w:top w:val="dotted" w:sz="4" w:space="0" w:color="auto"/>
                    <w:bottom w:val="single" w:sz="4" w:space="0" w:color="auto"/>
                  </w:tcBorders>
                  <w:vAlign w:val="center"/>
                </w:tcPr>
                <w:p w14:paraId="59261D55" w14:textId="77777777" w:rsidR="00EE00DD" w:rsidRPr="00C726E1" w:rsidRDefault="00EE00DD" w:rsidP="00EE00DD">
                  <w:pPr>
                    <w:spacing w:after="160" w:line="259" w:lineRule="auto"/>
                    <w:rPr>
                      <w:rFonts w:asciiTheme="minorHAnsi" w:eastAsia="Calibri" w:hAnsiTheme="minorHAnsi"/>
                      <w:bCs/>
                    </w:rPr>
                  </w:pPr>
                </w:p>
              </w:tc>
              <w:tc>
                <w:tcPr>
                  <w:tcW w:w="1392" w:type="pct"/>
                  <w:tcBorders>
                    <w:top w:val="dotted" w:sz="4" w:space="0" w:color="auto"/>
                    <w:bottom w:val="single" w:sz="4" w:space="0" w:color="auto"/>
                  </w:tcBorders>
                  <w:vAlign w:val="center"/>
                </w:tcPr>
                <w:p w14:paraId="264020EB" w14:textId="77777777" w:rsidR="00EE00DD" w:rsidRPr="00C726E1" w:rsidRDefault="00EE00DD" w:rsidP="00EE00DD">
                  <w:pPr>
                    <w:spacing w:after="160" w:line="259" w:lineRule="auto"/>
                    <w:rPr>
                      <w:rFonts w:asciiTheme="minorHAnsi" w:eastAsia="Calibri" w:hAnsiTheme="minorHAnsi"/>
                      <w:bCs/>
                    </w:rPr>
                  </w:pPr>
                </w:p>
              </w:tc>
            </w:tr>
          </w:tbl>
          <w:p w14:paraId="39CDB088" w14:textId="77777777" w:rsidR="00EE00DD" w:rsidRDefault="00EE00DD" w:rsidP="00752E6A">
            <w:pPr>
              <w:spacing w:after="160" w:line="259" w:lineRule="auto"/>
              <w:rPr>
                <w:rFonts w:asciiTheme="minorHAnsi" w:eastAsia="Calibri" w:hAnsiTheme="minorHAnsi"/>
                <w:bCs/>
              </w:rPr>
            </w:pPr>
          </w:p>
          <w:p w14:paraId="5C46EA97" w14:textId="5A779CF8" w:rsidR="009A5394" w:rsidRPr="00C726E1" w:rsidRDefault="009A5394" w:rsidP="00752E6A">
            <w:pPr>
              <w:spacing w:after="160" w:line="259" w:lineRule="auto"/>
              <w:rPr>
                <w:rFonts w:asciiTheme="minorHAnsi" w:eastAsia="Calibri" w:hAnsiTheme="minorHAnsi"/>
                <w:bCs/>
              </w:rPr>
            </w:pPr>
            <w:r w:rsidRPr="00C726E1">
              <w:rPr>
                <w:rFonts w:asciiTheme="minorHAnsi" w:eastAsia="Calibri" w:hAnsiTheme="minorHAnsi"/>
                <w:bCs/>
              </w:rPr>
              <w:t>recante l’indicazione quali rappresentanti legali e direttori tecnici:</w:t>
            </w:r>
          </w:p>
          <w:p w14:paraId="27A29D71" w14:textId="4D01E459" w:rsidR="009A5394" w:rsidRDefault="00EE00DD" w:rsidP="00EE00DD">
            <w:pPr>
              <w:widowControl w:val="0"/>
              <w:ind w:left="313" w:right="-5" w:hanging="313"/>
              <w:rPr>
                <w:rFonts w:asciiTheme="minorHAnsi" w:eastAsia="Calibri" w:hAnsiTheme="minorHAnsi"/>
                <w:bCs/>
              </w:rPr>
            </w:pPr>
            <w:r>
              <w:rPr>
                <w:noProof/>
                <w:position w:val="-3"/>
              </w:rPr>
              <mc:AlternateContent>
                <mc:Choice Requires="wpg">
                  <w:drawing>
                    <wp:inline distT="0" distB="0" distL="0" distR="0" wp14:anchorId="1A095EBC" wp14:editId="74841C79">
                      <wp:extent cx="135890" cy="135890"/>
                      <wp:effectExtent l="0" t="0" r="0" b="0"/>
                      <wp:docPr id="110972899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2034845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923D1B2"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RE65K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" filled="f" strokecolor="#000006" strokeweight=".25397mm">
                        <v:path arrowok="t"/>
                      </v:rect>
                      <w10:anchorlock/>
                    </v:group>
                  </w:pict>
                </mc:Fallback>
              </mc:AlternateContent>
            </w:r>
            <w:r>
              <w:rPr>
                <w:rFonts w:asciiTheme="minorHAnsi" w:eastAsia="Calibri" w:hAnsiTheme="minorHAnsi"/>
                <w:bCs/>
              </w:rPr>
              <w:t xml:space="preserve"> </w:t>
            </w:r>
            <w:r w:rsidR="009A5394" w:rsidRPr="00C726E1">
              <w:rPr>
                <w:rFonts w:asciiTheme="minorHAnsi" w:eastAsia="Calibri" w:hAnsiTheme="minorHAnsi"/>
                <w:bCs/>
              </w:rPr>
              <w:t>dei medesimi soggetti (persone fisiche) di cui alla dichiarazione sostitutiva del certificato di iscrizione alla C.C.I.A.A. di cui al precedente punto A;</w:t>
            </w:r>
          </w:p>
          <w:p w14:paraId="20CC58CE" w14:textId="77777777" w:rsidR="00EE00DD" w:rsidRPr="00C726E1" w:rsidRDefault="00EE00DD" w:rsidP="00EE00DD">
            <w:pPr>
              <w:widowControl w:val="0"/>
              <w:ind w:left="313" w:right="-5" w:hanging="313"/>
              <w:rPr>
                <w:rFonts w:asciiTheme="minorHAnsi" w:eastAsia="Calibri" w:hAnsiTheme="minorHAnsi"/>
                <w:bCs/>
              </w:rPr>
            </w:pPr>
          </w:p>
          <w:p w14:paraId="247EB1D3" w14:textId="3DE9A8B5" w:rsidR="009A5394" w:rsidRPr="00C726E1" w:rsidRDefault="00EE00DD" w:rsidP="00EE00DD">
            <w:pPr>
              <w:widowControl w:val="0"/>
              <w:ind w:left="313" w:right="-5" w:hanging="313"/>
              <w:rPr>
                <w:rFonts w:asciiTheme="minorHAnsi" w:eastAsia="Calibri" w:hAnsiTheme="minorHAnsi"/>
                <w:bCs/>
              </w:rPr>
            </w:pPr>
            <w:r>
              <w:rPr>
                <w:noProof/>
                <w:position w:val="-3"/>
              </w:rPr>
              <mc:AlternateContent>
                <mc:Choice Requires="wpg">
                  <w:drawing>
                    <wp:inline distT="0" distB="0" distL="0" distR="0" wp14:anchorId="66E0819E" wp14:editId="4DD983EE">
                      <wp:extent cx="135890" cy="135890"/>
                      <wp:effectExtent l="0" t="0" r="0" b="0"/>
                      <wp:docPr id="33816494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3012924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B45DDB0"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BxANqRnAgAAMA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" filled="f" strokecolor="#000006" strokeweight=".25397mm">
                        <v:path arrowok="t"/>
                      </v:rect>
                      <w10:anchorlock/>
                    </v:group>
                  </w:pict>
                </mc:Fallback>
              </mc:AlternateContent>
            </w:r>
            <w:r>
              <w:rPr>
                <w:rFonts w:asciiTheme="minorHAnsi" w:eastAsia="Calibri" w:hAnsiTheme="minorHAnsi"/>
                <w:bCs/>
              </w:rPr>
              <w:t xml:space="preserve"> </w:t>
            </w:r>
            <w:r w:rsidR="009A5394" w:rsidRPr="00C726E1">
              <w:rPr>
                <w:rFonts w:asciiTheme="minorHAnsi" w:eastAsia="Calibri" w:hAnsiTheme="minorHAnsi"/>
                <w:bCs/>
              </w:rPr>
              <w:t xml:space="preserve">dei seguenti soggetti (persone fisiche) che </w:t>
            </w:r>
            <w:r w:rsidR="009A5394" w:rsidRPr="00C726E1">
              <w:rPr>
                <w:rFonts w:asciiTheme="minorHAnsi" w:eastAsia="Calibri" w:hAnsiTheme="minorHAnsi"/>
                <w:bCs/>
                <w:u w:val="single"/>
              </w:rPr>
              <w:t>non risultano</w:t>
            </w:r>
            <w:r w:rsidR="009A5394" w:rsidRPr="00C726E1">
              <w:rPr>
                <w:rFonts w:asciiTheme="minorHAnsi" w:eastAsia="Calibri" w:hAnsiTheme="minorHAnsi"/>
                <w:bCs/>
              </w:rPr>
              <w:t xml:space="preserve"> nella dichiarazione sostitutiva del certificato di iscrizione alla C.C.I.A.A. di cui al precedente punto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36"/>
              <w:gridCol w:w="2980"/>
              <w:gridCol w:w="1694"/>
              <w:gridCol w:w="1692"/>
            </w:tblGrid>
            <w:tr w:rsidR="009A5394" w:rsidRPr="00C726E1" w14:paraId="6BE853E8" w14:textId="77777777" w:rsidTr="00EE00DD">
              <w:trPr>
                <w:cantSplit/>
                <w:trHeight w:val="315"/>
              </w:trPr>
              <w:tc>
                <w:tcPr>
                  <w:tcW w:w="1753" w:type="pct"/>
                  <w:vMerge w:val="restart"/>
                  <w:vAlign w:val="center"/>
                </w:tcPr>
                <w:p w14:paraId="2B78A0DA" w14:textId="77777777" w:rsidR="009A5394" w:rsidRPr="00C726E1" w:rsidRDefault="009A5394" w:rsidP="00752E6A">
                  <w:pPr>
                    <w:spacing w:after="160" w:line="259" w:lineRule="auto"/>
                    <w:rPr>
                      <w:rFonts w:asciiTheme="minorHAnsi" w:eastAsia="Calibri" w:hAnsiTheme="minorHAnsi"/>
                      <w:bCs/>
                      <w:i/>
                    </w:rPr>
                  </w:pPr>
                  <w:r w:rsidRPr="00C726E1">
                    <w:rPr>
                      <w:rFonts w:asciiTheme="minorHAnsi" w:eastAsia="Calibri" w:hAnsiTheme="minorHAnsi"/>
                      <w:bCs/>
                      <w:i/>
                    </w:rPr>
                    <w:t>nome e cognome</w:t>
                  </w:r>
                </w:p>
              </w:tc>
              <w:tc>
                <w:tcPr>
                  <w:tcW w:w="1520" w:type="pct"/>
                  <w:vMerge w:val="restart"/>
                  <w:vAlign w:val="center"/>
                </w:tcPr>
                <w:p w14:paraId="4DBFA3AF" w14:textId="77777777" w:rsidR="009A5394" w:rsidRPr="00C726E1" w:rsidRDefault="009A5394" w:rsidP="00752E6A">
                  <w:pPr>
                    <w:spacing w:after="160" w:line="259" w:lineRule="auto"/>
                    <w:rPr>
                      <w:rFonts w:asciiTheme="minorHAnsi" w:eastAsia="Calibri" w:hAnsiTheme="minorHAnsi"/>
                      <w:bCs/>
                      <w:i/>
                    </w:rPr>
                  </w:pPr>
                  <w:r w:rsidRPr="00C726E1">
                    <w:rPr>
                      <w:rFonts w:asciiTheme="minorHAnsi" w:eastAsia="Calibri" w:hAnsiTheme="minorHAnsi"/>
                      <w:bCs/>
                      <w:i/>
                    </w:rPr>
                    <w:t>Codice fiscale</w:t>
                  </w:r>
                </w:p>
              </w:tc>
              <w:tc>
                <w:tcPr>
                  <w:tcW w:w="1727" w:type="pct"/>
                  <w:gridSpan w:val="2"/>
                  <w:tcBorders>
                    <w:bottom w:val="single" w:sz="4" w:space="0" w:color="auto"/>
                  </w:tcBorders>
                  <w:vAlign w:val="center"/>
                </w:tcPr>
                <w:p w14:paraId="4BF75E45" w14:textId="77777777" w:rsidR="009A5394" w:rsidRPr="00C726E1" w:rsidRDefault="009A5394" w:rsidP="00EE00DD">
                  <w:pPr>
                    <w:spacing w:after="160" w:line="259" w:lineRule="auto"/>
                    <w:jc w:val="center"/>
                    <w:rPr>
                      <w:rFonts w:asciiTheme="minorHAnsi" w:eastAsia="Calibri" w:hAnsiTheme="minorHAnsi"/>
                      <w:bCs/>
                      <w:i/>
                    </w:rPr>
                  </w:pPr>
                  <w:r w:rsidRPr="00C726E1">
                    <w:rPr>
                      <w:rFonts w:asciiTheme="minorHAnsi" w:eastAsia="Calibri" w:hAnsiTheme="minorHAnsi"/>
                      <w:bCs/>
                      <w:i/>
                      <w:iCs/>
                    </w:rPr>
                    <w:t>carica ricoperta</w:t>
                  </w:r>
                </w:p>
              </w:tc>
            </w:tr>
            <w:tr w:rsidR="009A5394" w:rsidRPr="00C726E1" w14:paraId="1394F603" w14:textId="77777777" w:rsidTr="00EE00DD">
              <w:trPr>
                <w:cantSplit/>
                <w:trHeight w:val="315"/>
              </w:trPr>
              <w:tc>
                <w:tcPr>
                  <w:tcW w:w="1753" w:type="pct"/>
                  <w:vMerge/>
                  <w:tcBorders>
                    <w:bottom w:val="single" w:sz="4" w:space="0" w:color="auto"/>
                  </w:tcBorders>
                  <w:vAlign w:val="center"/>
                </w:tcPr>
                <w:p w14:paraId="4AE7D920" w14:textId="77777777" w:rsidR="009A5394" w:rsidRPr="00C726E1" w:rsidRDefault="009A5394" w:rsidP="00752E6A">
                  <w:pPr>
                    <w:spacing w:after="160" w:line="259" w:lineRule="auto"/>
                    <w:rPr>
                      <w:rFonts w:asciiTheme="minorHAnsi" w:eastAsia="Calibri" w:hAnsiTheme="minorHAnsi"/>
                      <w:bCs/>
                      <w:i/>
                    </w:rPr>
                  </w:pPr>
                </w:p>
              </w:tc>
              <w:tc>
                <w:tcPr>
                  <w:tcW w:w="1520" w:type="pct"/>
                  <w:vMerge/>
                  <w:tcBorders>
                    <w:bottom w:val="single" w:sz="4" w:space="0" w:color="auto"/>
                  </w:tcBorders>
                  <w:vAlign w:val="center"/>
                </w:tcPr>
                <w:p w14:paraId="3B81858E" w14:textId="77777777" w:rsidR="009A5394" w:rsidRPr="00C726E1" w:rsidRDefault="009A5394" w:rsidP="00752E6A">
                  <w:pPr>
                    <w:spacing w:after="160" w:line="259" w:lineRule="auto"/>
                    <w:rPr>
                      <w:rFonts w:asciiTheme="minorHAnsi" w:eastAsia="Calibri" w:hAnsiTheme="minorHAnsi"/>
                      <w:bCs/>
                      <w:i/>
                    </w:rPr>
                  </w:pPr>
                </w:p>
              </w:tc>
              <w:tc>
                <w:tcPr>
                  <w:tcW w:w="864" w:type="pct"/>
                  <w:tcBorders>
                    <w:bottom w:val="single" w:sz="4" w:space="0" w:color="auto"/>
                  </w:tcBorders>
                  <w:vAlign w:val="center"/>
                </w:tcPr>
                <w:p w14:paraId="72ED65C2" w14:textId="77777777" w:rsidR="009A5394" w:rsidRPr="00C726E1" w:rsidRDefault="009A5394" w:rsidP="00EE00DD">
                  <w:pPr>
                    <w:spacing w:after="160" w:line="259" w:lineRule="auto"/>
                    <w:jc w:val="center"/>
                    <w:rPr>
                      <w:rFonts w:asciiTheme="minorHAnsi" w:eastAsia="Calibri" w:hAnsiTheme="minorHAnsi"/>
                      <w:bCs/>
                      <w:i/>
                      <w:iCs/>
                    </w:rPr>
                  </w:pPr>
                  <w:proofErr w:type="spellStart"/>
                  <w:r w:rsidRPr="00C726E1">
                    <w:rPr>
                      <w:rFonts w:asciiTheme="minorHAnsi" w:eastAsia="Calibri" w:hAnsiTheme="minorHAnsi"/>
                      <w:bCs/>
                      <w:i/>
                      <w:iCs/>
                    </w:rPr>
                    <w:t>Rappres</w:t>
                  </w:r>
                  <w:proofErr w:type="spellEnd"/>
                  <w:r w:rsidRPr="00C726E1">
                    <w:rPr>
                      <w:rFonts w:asciiTheme="minorHAnsi" w:eastAsia="Calibri" w:hAnsiTheme="minorHAnsi"/>
                      <w:bCs/>
                      <w:i/>
                      <w:iCs/>
                    </w:rPr>
                    <w:t>. legale</w:t>
                  </w:r>
                </w:p>
              </w:tc>
              <w:tc>
                <w:tcPr>
                  <w:tcW w:w="863" w:type="pct"/>
                  <w:tcBorders>
                    <w:bottom w:val="single" w:sz="4" w:space="0" w:color="auto"/>
                  </w:tcBorders>
                  <w:vAlign w:val="center"/>
                </w:tcPr>
                <w:p w14:paraId="1865C721" w14:textId="77777777" w:rsidR="009A5394" w:rsidRPr="00C726E1" w:rsidRDefault="009A5394" w:rsidP="00EE00DD">
                  <w:pPr>
                    <w:spacing w:after="160" w:line="259" w:lineRule="auto"/>
                    <w:jc w:val="center"/>
                    <w:rPr>
                      <w:rFonts w:asciiTheme="minorHAnsi" w:eastAsia="Calibri" w:hAnsiTheme="minorHAnsi"/>
                      <w:bCs/>
                      <w:i/>
                      <w:iCs/>
                    </w:rPr>
                  </w:pPr>
                  <w:proofErr w:type="spellStart"/>
                  <w:r w:rsidRPr="00C726E1">
                    <w:rPr>
                      <w:rFonts w:asciiTheme="minorHAnsi" w:eastAsia="Calibri" w:hAnsiTheme="minorHAnsi"/>
                      <w:bCs/>
                      <w:i/>
                      <w:iCs/>
                    </w:rPr>
                    <w:t>Dirett</w:t>
                  </w:r>
                  <w:proofErr w:type="spellEnd"/>
                  <w:r w:rsidRPr="00C726E1">
                    <w:rPr>
                      <w:rFonts w:asciiTheme="minorHAnsi" w:eastAsia="Calibri" w:hAnsiTheme="minorHAnsi"/>
                      <w:bCs/>
                      <w:i/>
                      <w:iCs/>
                    </w:rPr>
                    <w:t>. tecnico</w:t>
                  </w:r>
                </w:p>
              </w:tc>
            </w:tr>
            <w:tr w:rsidR="00EE00DD" w:rsidRPr="00C726E1" w14:paraId="74474E3F" w14:textId="77777777" w:rsidTr="00EE00DD">
              <w:trPr>
                <w:cantSplit/>
              </w:trPr>
              <w:tc>
                <w:tcPr>
                  <w:tcW w:w="1753" w:type="pct"/>
                  <w:tcBorders>
                    <w:top w:val="single" w:sz="4" w:space="0" w:color="auto"/>
                    <w:left w:val="single" w:sz="4" w:space="0" w:color="auto"/>
                    <w:bottom w:val="dotted" w:sz="4" w:space="0" w:color="auto"/>
                  </w:tcBorders>
                </w:tcPr>
                <w:p w14:paraId="54AE8D55" w14:textId="77777777" w:rsidR="00EE00DD" w:rsidRPr="00C726E1" w:rsidRDefault="00EE00DD" w:rsidP="00EE00DD">
                  <w:pPr>
                    <w:spacing w:after="160" w:line="259" w:lineRule="auto"/>
                    <w:rPr>
                      <w:rFonts w:asciiTheme="minorHAnsi" w:eastAsia="Calibri" w:hAnsiTheme="minorHAnsi"/>
                      <w:bCs/>
                    </w:rPr>
                  </w:pPr>
                </w:p>
              </w:tc>
              <w:tc>
                <w:tcPr>
                  <w:tcW w:w="1520" w:type="pct"/>
                  <w:tcBorders>
                    <w:top w:val="single" w:sz="4" w:space="0" w:color="auto"/>
                    <w:bottom w:val="dotted" w:sz="4" w:space="0" w:color="auto"/>
                  </w:tcBorders>
                </w:tcPr>
                <w:p w14:paraId="4770D137" w14:textId="77777777" w:rsidR="00EE00DD" w:rsidRPr="00C726E1" w:rsidRDefault="00EE00DD" w:rsidP="00EE00DD">
                  <w:pPr>
                    <w:spacing w:after="160" w:line="259" w:lineRule="auto"/>
                    <w:rPr>
                      <w:rFonts w:asciiTheme="minorHAnsi" w:eastAsia="Calibri" w:hAnsiTheme="minorHAnsi"/>
                      <w:bCs/>
                    </w:rPr>
                  </w:pPr>
                </w:p>
              </w:tc>
              <w:tc>
                <w:tcPr>
                  <w:tcW w:w="864" w:type="pct"/>
                  <w:tcBorders>
                    <w:top w:val="single" w:sz="4" w:space="0" w:color="auto"/>
                    <w:bottom w:val="dotted" w:sz="4" w:space="0" w:color="auto"/>
                  </w:tcBorders>
                  <w:vAlign w:val="center"/>
                </w:tcPr>
                <w:p w14:paraId="4E1714EE" w14:textId="236A24FB" w:rsidR="00EE00DD" w:rsidRPr="00C726E1" w:rsidRDefault="00EE00DD" w:rsidP="00EE00DD">
                  <w:pPr>
                    <w:jc w:val="center"/>
                    <w:rPr>
                      <w:rFonts w:asciiTheme="minorHAnsi" w:eastAsia="Calibri" w:hAnsiTheme="minorHAnsi"/>
                      <w:bCs/>
                    </w:rPr>
                  </w:pPr>
                  <w:r w:rsidRPr="00877A51">
                    <w:rPr>
                      <w:noProof/>
                      <w:position w:val="-3"/>
                    </w:rPr>
                    <mc:AlternateContent>
                      <mc:Choice Requires="wpg">
                        <w:drawing>
                          <wp:inline distT="0" distB="0" distL="0" distR="0" wp14:anchorId="3A197CC9" wp14:editId="7ED50F6C">
                            <wp:extent cx="135890" cy="135890"/>
                            <wp:effectExtent l="0" t="0" r="0" b="0"/>
                            <wp:docPr id="54449453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6979387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67EE9D4"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5pNV6G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" filled="f" strokecolor="#000006" strokeweight=".25397mm">
                              <v:path arrowok="t"/>
                            </v:rect>
                            <w10:anchorlock/>
                          </v:group>
                        </w:pict>
                      </mc:Fallback>
                    </mc:AlternateContent>
                  </w:r>
                </w:p>
              </w:tc>
              <w:tc>
                <w:tcPr>
                  <w:tcW w:w="863" w:type="pct"/>
                  <w:tcBorders>
                    <w:top w:val="single" w:sz="4" w:space="0" w:color="auto"/>
                    <w:bottom w:val="dotted" w:sz="4" w:space="0" w:color="auto"/>
                  </w:tcBorders>
                  <w:vAlign w:val="center"/>
                </w:tcPr>
                <w:p w14:paraId="668AC227" w14:textId="219B76A9" w:rsidR="00EE00DD" w:rsidRPr="00C726E1" w:rsidRDefault="00EE00DD" w:rsidP="00EE00DD">
                  <w:pPr>
                    <w:jc w:val="center"/>
                    <w:rPr>
                      <w:rFonts w:asciiTheme="minorHAnsi" w:eastAsia="Calibri" w:hAnsiTheme="minorHAnsi"/>
                      <w:bCs/>
                    </w:rPr>
                  </w:pPr>
                  <w:r w:rsidRPr="00877A51">
                    <w:rPr>
                      <w:noProof/>
                      <w:position w:val="-3"/>
                    </w:rPr>
                    <mc:AlternateContent>
                      <mc:Choice Requires="wpg">
                        <w:drawing>
                          <wp:inline distT="0" distB="0" distL="0" distR="0" wp14:anchorId="6424035D" wp14:editId="54A1FC0C">
                            <wp:extent cx="135890" cy="135890"/>
                            <wp:effectExtent l="0" t="0" r="0" b="0"/>
                            <wp:docPr id="1868258459"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4605776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E7B660B"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nVDs7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" filled="f" strokecolor="#000006" strokeweight=".25397mm">
                              <v:path arrowok="t"/>
                            </v:rect>
                            <w10:anchorlock/>
                          </v:group>
                        </w:pict>
                      </mc:Fallback>
                    </mc:AlternateContent>
                  </w:r>
                </w:p>
              </w:tc>
            </w:tr>
            <w:tr w:rsidR="00EE00DD" w:rsidRPr="00C726E1" w14:paraId="630D5557" w14:textId="77777777" w:rsidTr="00EE00DD">
              <w:trPr>
                <w:cantSplit/>
              </w:trPr>
              <w:tc>
                <w:tcPr>
                  <w:tcW w:w="1753" w:type="pct"/>
                  <w:tcBorders>
                    <w:top w:val="dotted" w:sz="4" w:space="0" w:color="auto"/>
                    <w:left w:val="single" w:sz="4" w:space="0" w:color="auto"/>
                    <w:bottom w:val="dotted" w:sz="4" w:space="0" w:color="auto"/>
                  </w:tcBorders>
                </w:tcPr>
                <w:p w14:paraId="6E91BF4B" w14:textId="77777777" w:rsidR="00EE00DD" w:rsidRPr="00C726E1" w:rsidRDefault="00EE00DD" w:rsidP="00EE00DD">
                  <w:pPr>
                    <w:spacing w:after="160" w:line="259" w:lineRule="auto"/>
                    <w:rPr>
                      <w:rFonts w:asciiTheme="minorHAnsi" w:eastAsia="Calibri" w:hAnsiTheme="minorHAnsi"/>
                      <w:bCs/>
                    </w:rPr>
                  </w:pPr>
                </w:p>
              </w:tc>
              <w:tc>
                <w:tcPr>
                  <w:tcW w:w="1520" w:type="pct"/>
                  <w:tcBorders>
                    <w:top w:val="dotted" w:sz="4" w:space="0" w:color="auto"/>
                    <w:bottom w:val="dotted" w:sz="4" w:space="0" w:color="auto"/>
                  </w:tcBorders>
                </w:tcPr>
                <w:p w14:paraId="68649C8D" w14:textId="77777777" w:rsidR="00EE00DD" w:rsidRPr="00C726E1" w:rsidRDefault="00EE00DD" w:rsidP="00EE00DD">
                  <w:pPr>
                    <w:spacing w:after="160" w:line="259" w:lineRule="auto"/>
                    <w:rPr>
                      <w:rFonts w:asciiTheme="minorHAnsi" w:eastAsia="Calibri" w:hAnsiTheme="minorHAnsi"/>
                      <w:bCs/>
                    </w:rPr>
                  </w:pPr>
                </w:p>
              </w:tc>
              <w:tc>
                <w:tcPr>
                  <w:tcW w:w="864" w:type="pct"/>
                  <w:tcBorders>
                    <w:top w:val="single" w:sz="4" w:space="0" w:color="auto"/>
                    <w:bottom w:val="dotted" w:sz="4" w:space="0" w:color="auto"/>
                  </w:tcBorders>
                  <w:vAlign w:val="center"/>
                </w:tcPr>
                <w:p w14:paraId="76D6B43F" w14:textId="4EBD8B5C" w:rsidR="00EE00DD" w:rsidRPr="00C726E1" w:rsidRDefault="00EE00DD" w:rsidP="00EE00DD">
                  <w:pPr>
                    <w:jc w:val="center"/>
                    <w:rPr>
                      <w:rFonts w:asciiTheme="minorHAnsi" w:eastAsia="Calibri" w:hAnsiTheme="minorHAnsi"/>
                      <w:bCs/>
                    </w:rPr>
                  </w:pPr>
                  <w:r w:rsidRPr="00877A51">
                    <w:rPr>
                      <w:noProof/>
                      <w:position w:val="-3"/>
                    </w:rPr>
                    <mc:AlternateContent>
                      <mc:Choice Requires="wpg">
                        <w:drawing>
                          <wp:inline distT="0" distB="0" distL="0" distR="0" wp14:anchorId="58981C44" wp14:editId="5E81405B">
                            <wp:extent cx="135890" cy="135890"/>
                            <wp:effectExtent l="0" t="0" r="0" b="0"/>
                            <wp:docPr id="46950208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7100479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CB0FA9C"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0XUiC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" filled="f" strokecolor="#000006" strokeweight=".25397mm">
                              <v:path arrowok="t"/>
                            </v:rect>
                            <w10:anchorlock/>
                          </v:group>
                        </w:pict>
                      </mc:Fallback>
                    </mc:AlternateContent>
                  </w:r>
                </w:p>
              </w:tc>
              <w:tc>
                <w:tcPr>
                  <w:tcW w:w="863" w:type="pct"/>
                  <w:tcBorders>
                    <w:top w:val="single" w:sz="4" w:space="0" w:color="auto"/>
                    <w:bottom w:val="dotted" w:sz="4" w:space="0" w:color="auto"/>
                  </w:tcBorders>
                  <w:vAlign w:val="center"/>
                </w:tcPr>
                <w:p w14:paraId="25CDCBBA" w14:textId="654F3C76" w:rsidR="00EE00DD" w:rsidRPr="00C726E1" w:rsidRDefault="00EE00DD" w:rsidP="00EE00DD">
                  <w:pPr>
                    <w:jc w:val="center"/>
                    <w:rPr>
                      <w:rFonts w:asciiTheme="minorHAnsi" w:eastAsia="Calibri" w:hAnsiTheme="minorHAnsi"/>
                      <w:bCs/>
                    </w:rPr>
                  </w:pPr>
                  <w:r w:rsidRPr="00877A51">
                    <w:rPr>
                      <w:noProof/>
                      <w:position w:val="-3"/>
                    </w:rPr>
                    <mc:AlternateContent>
                      <mc:Choice Requires="wpg">
                        <w:drawing>
                          <wp:inline distT="0" distB="0" distL="0" distR="0" wp14:anchorId="2BCF6E7C" wp14:editId="4FCE48F0">
                            <wp:extent cx="135890" cy="135890"/>
                            <wp:effectExtent l="0" t="0" r="0" b="0"/>
                            <wp:docPr id="41538087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9578745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5D3CFEC"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PWGOSh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" filled="f" strokecolor="#000006" strokeweight=".25397mm">
                              <v:path arrowok="t"/>
                            </v:rect>
                            <w10:anchorlock/>
                          </v:group>
                        </w:pict>
                      </mc:Fallback>
                    </mc:AlternateContent>
                  </w:r>
                </w:p>
              </w:tc>
            </w:tr>
            <w:tr w:rsidR="00EE00DD" w:rsidRPr="00C726E1" w14:paraId="5B6961F5" w14:textId="77777777" w:rsidTr="00EE00DD">
              <w:trPr>
                <w:cantSplit/>
              </w:trPr>
              <w:tc>
                <w:tcPr>
                  <w:tcW w:w="1753" w:type="pct"/>
                  <w:tcBorders>
                    <w:top w:val="dotted" w:sz="4" w:space="0" w:color="auto"/>
                    <w:left w:val="single" w:sz="4" w:space="0" w:color="auto"/>
                    <w:bottom w:val="dotted" w:sz="4" w:space="0" w:color="auto"/>
                  </w:tcBorders>
                </w:tcPr>
                <w:p w14:paraId="29F00DD5" w14:textId="77777777" w:rsidR="00EE00DD" w:rsidRPr="00C726E1" w:rsidRDefault="00EE00DD" w:rsidP="00EE00DD">
                  <w:pPr>
                    <w:spacing w:after="160" w:line="259" w:lineRule="auto"/>
                    <w:rPr>
                      <w:rFonts w:asciiTheme="minorHAnsi" w:eastAsia="Calibri" w:hAnsiTheme="minorHAnsi"/>
                      <w:bCs/>
                    </w:rPr>
                  </w:pPr>
                </w:p>
              </w:tc>
              <w:tc>
                <w:tcPr>
                  <w:tcW w:w="1520" w:type="pct"/>
                  <w:tcBorders>
                    <w:top w:val="dotted" w:sz="4" w:space="0" w:color="auto"/>
                    <w:bottom w:val="dotted" w:sz="4" w:space="0" w:color="auto"/>
                  </w:tcBorders>
                </w:tcPr>
                <w:p w14:paraId="794F6650" w14:textId="77777777" w:rsidR="00EE00DD" w:rsidRPr="00C726E1" w:rsidRDefault="00EE00DD" w:rsidP="00EE00DD">
                  <w:pPr>
                    <w:spacing w:after="160" w:line="259" w:lineRule="auto"/>
                    <w:rPr>
                      <w:rFonts w:asciiTheme="minorHAnsi" w:eastAsia="Calibri" w:hAnsiTheme="minorHAnsi"/>
                      <w:bCs/>
                    </w:rPr>
                  </w:pPr>
                </w:p>
              </w:tc>
              <w:tc>
                <w:tcPr>
                  <w:tcW w:w="864" w:type="pct"/>
                  <w:tcBorders>
                    <w:top w:val="single" w:sz="4" w:space="0" w:color="auto"/>
                    <w:bottom w:val="dotted" w:sz="4" w:space="0" w:color="auto"/>
                  </w:tcBorders>
                  <w:vAlign w:val="center"/>
                </w:tcPr>
                <w:p w14:paraId="76150544" w14:textId="1F8ED33B" w:rsidR="00EE00DD" w:rsidRPr="00C726E1" w:rsidRDefault="00EE00DD" w:rsidP="00EE00DD">
                  <w:pPr>
                    <w:jc w:val="center"/>
                    <w:rPr>
                      <w:rFonts w:asciiTheme="minorHAnsi" w:hAnsiTheme="minorHAnsi"/>
                      <w:bCs/>
                    </w:rPr>
                  </w:pPr>
                  <w:r w:rsidRPr="00877A51">
                    <w:rPr>
                      <w:noProof/>
                      <w:position w:val="-3"/>
                    </w:rPr>
                    <mc:AlternateContent>
                      <mc:Choice Requires="wpg">
                        <w:drawing>
                          <wp:inline distT="0" distB="0" distL="0" distR="0" wp14:anchorId="454A2EB0" wp14:editId="49EDEEE1">
                            <wp:extent cx="135890" cy="135890"/>
                            <wp:effectExtent l="0" t="0" r="0" b="0"/>
                            <wp:docPr id="18869478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0580091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D75FF07"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0eE2f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" filled="f" strokecolor="#000006" strokeweight=".25397mm">
                              <v:path arrowok="t"/>
                            </v:rect>
                            <w10:anchorlock/>
                          </v:group>
                        </w:pict>
                      </mc:Fallback>
                    </mc:AlternateContent>
                  </w:r>
                </w:p>
              </w:tc>
              <w:tc>
                <w:tcPr>
                  <w:tcW w:w="863" w:type="pct"/>
                  <w:tcBorders>
                    <w:top w:val="single" w:sz="4" w:space="0" w:color="auto"/>
                    <w:bottom w:val="dotted" w:sz="4" w:space="0" w:color="auto"/>
                  </w:tcBorders>
                  <w:vAlign w:val="center"/>
                </w:tcPr>
                <w:p w14:paraId="1F780BCC" w14:textId="37D0FA60" w:rsidR="00EE00DD" w:rsidRPr="00C726E1" w:rsidRDefault="00EE00DD" w:rsidP="00EE00DD">
                  <w:pPr>
                    <w:jc w:val="center"/>
                    <w:rPr>
                      <w:rFonts w:asciiTheme="minorHAnsi" w:hAnsiTheme="minorHAnsi"/>
                      <w:bCs/>
                    </w:rPr>
                  </w:pPr>
                  <w:r w:rsidRPr="00877A51">
                    <w:rPr>
                      <w:noProof/>
                      <w:position w:val="-3"/>
                    </w:rPr>
                    <mc:AlternateContent>
                      <mc:Choice Requires="wpg">
                        <w:drawing>
                          <wp:inline distT="0" distB="0" distL="0" distR="0" wp14:anchorId="672210E3" wp14:editId="20EEB067">
                            <wp:extent cx="135890" cy="135890"/>
                            <wp:effectExtent l="0" t="0" r="0" b="0"/>
                            <wp:docPr id="92468470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8875384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FEDE270"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trUWZ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" filled="f" strokecolor="#000006" strokeweight=".25397mm">
                              <v:path arrowok="t"/>
                            </v:rect>
                            <w10:anchorlock/>
                          </v:group>
                        </w:pict>
                      </mc:Fallback>
                    </mc:AlternateContent>
                  </w:r>
                </w:p>
              </w:tc>
            </w:tr>
            <w:tr w:rsidR="00EE00DD" w:rsidRPr="00C726E1" w14:paraId="5F387182" w14:textId="77777777" w:rsidTr="00EE00DD">
              <w:trPr>
                <w:cantSplit/>
              </w:trPr>
              <w:tc>
                <w:tcPr>
                  <w:tcW w:w="1753" w:type="pct"/>
                  <w:tcBorders>
                    <w:top w:val="dotted" w:sz="4" w:space="0" w:color="auto"/>
                    <w:left w:val="single" w:sz="4" w:space="0" w:color="auto"/>
                    <w:bottom w:val="dotted" w:sz="4" w:space="0" w:color="auto"/>
                  </w:tcBorders>
                </w:tcPr>
                <w:p w14:paraId="7DD5BC6E" w14:textId="77777777" w:rsidR="00EE00DD" w:rsidRPr="00C726E1" w:rsidRDefault="00EE00DD" w:rsidP="00EE00DD">
                  <w:pPr>
                    <w:spacing w:after="160" w:line="259" w:lineRule="auto"/>
                    <w:rPr>
                      <w:rFonts w:asciiTheme="minorHAnsi" w:eastAsia="Calibri" w:hAnsiTheme="minorHAnsi"/>
                      <w:bCs/>
                    </w:rPr>
                  </w:pPr>
                </w:p>
              </w:tc>
              <w:tc>
                <w:tcPr>
                  <w:tcW w:w="1520" w:type="pct"/>
                  <w:tcBorders>
                    <w:top w:val="dotted" w:sz="4" w:space="0" w:color="auto"/>
                    <w:bottom w:val="dotted" w:sz="4" w:space="0" w:color="auto"/>
                  </w:tcBorders>
                </w:tcPr>
                <w:p w14:paraId="0BAAC5B2" w14:textId="77777777" w:rsidR="00EE00DD" w:rsidRPr="00C726E1" w:rsidRDefault="00EE00DD" w:rsidP="00EE00DD">
                  <w:pPr>
                    <w:spacing w:after="160" w:line="259" w:lineRule="auto"/>
                    <w:rPr>
                      <w:rFonts w:asciiTheme="minorHAnsi" w:eastAsia="Calibri" w:hAnsiTheme="minorHAnsi"/>
                      <w:bCs/>
                    </w:rPr>
                  </w:pPr>
                </w:p>
              </w:tc>
              <w:tc>
                <w:tcPr>
                  <w:tcW w:w="864" w:type="pct"/>
                  <w:tcBorders>
                    <w:top w:val="single" w:sz="4" w:space="0" w:color="auto"/>
                    <w:bottom w:val="dotted" w:sz="4" w:space="0" w:color="auto"/>
                  </w:tcBorders>
                  <w:vAlign w:val="center"/>
                </w:tcPr>
                <w:p w14:paraId="316EE959" w14:textId="47F1F884" w:rsidR="00EE00DD" w:rsidRPr="00C726E1" w:rsidRDefault="00EE00DD" w:rsidP="00EE00DD">
                  <w:pPr>
                    <w:jc w:val="center"/>
                    <w:rPr>
                      <w:rFonts w:asciiTheme="minorHAnsi" w:hAnsiTheme="minorHAnsi"/>
                      <w:bCs/>
                    </w:rPr>
                  </w:pPr>
                  <w:r w:rsidRPr="00877A51">
                    <w:rPr>
                      <w:noProof/>
                      <w:position w:val="-3"/>
                    </w:rPr>
                    <mc:AlternateContent>
                      <mc:Choice Requires="wpg">
                        <w:drawing>
                          <wp:inline distT="0" distB="0" distL="0" distR="0" wp14:anchorId="28D7C46F" wp14:editId="7897A00D">
                            <wp:extent cx="135890" cy="135890"/>
                            <wp:effectExtent l="0" t="0" r="0" b="0"/>
                            <wp:docPr id="54476962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5414038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747455F"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AumRH2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" filled="f" strokecolor="#000006" strokeweight=".25397mm">
                              <v:path arrowok="t"/>
                            </v:rect>
                            <w10:anchorlock/>
                          </v:group>
                        </w:pict>
                      </mc:Fallback>
                    </mc:AlternateContent>
                  </w:r>
                </w:p>
              </w:tc>
              <w:tc>
                <w:tcPr>
                  <w:tcW w:w="863" w:type="pct"/>
                  <w:tcBorders>
                    <w:top w:val="single" w:sz="4" w:space="0" w:color="auto"/>
                    <w:bottom w:val="dotted" w:sz="4" w:space="0" w:color="auto"/>
                  </w:tcBorders>
                  <w:vAlign w:val="center"/>
                </w:tcPr>
                <w:p w14:paraId="06FAD134" w14:textId="7FF23462" w:rsidR="00EE00DD" w:rsidRPr="00C726E1" w:rsidRDefault="00EE00DD" w:rsidP="00EE00DD">
                  <w:pPr>
                    <w:jc w:val="center"/>
                    <w:rPr>
                      <w:rFonts w:asciiTheme="minorHAnsi" w:hAnsiTheme="minorHAnsi"/>
                      <w:bCs/>
                    </w:rPr>
                  </w:pPr>
                  <w:r w:rsidRPr="00877A51">
                    <w:rPr>
                      <w:noProof/>
                      <w:position w:val="-3"/>
                    </w:rPr>
                    <mc:AlternateContent>
                      <mc:Choice Requires="wpg">
                        <w:drawing>
                          <wp:inline distT="0" distB="0" distL="0" distR="0" wp14:anchorId="09D0930F" wp14:editId="21A658E1">
                            <wp:extent cx="135890" cy="135890"/>
                            <wp:effectExtent l="0" t="0" r="0" b="0"/>
                            <wp:docPr id="204222827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6232444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FD74183"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ZRu/8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" filled="f" strokecolor="#000006" strokeweight=".25397mm">
                              <v:path arrowok="t"/>
                            </v:rect>
                            <w10:anchorlock/>
                          </v:group>
                        </w:pict>
                      </mc:Fallback>
                    </mc:AlternateContent>
                  </w:r>
                </w:p>
              </w:tc>
            </w:tr>
            <w:tr w:rsidR="00EE00DD" w:rsidRPr="00C726E1" w14:paraId="1AAD3A13" w14:textId="77777777" w:rsidTr="00EE00DD">
              <w:trPr>
                <w:cantSplit/>
              </w:trPr>
              <w:tc>
                <w:tcPr>
                  <w:tcW w:w="1753" w:type="pct"/>
                  <w:tcBorders>
                    <w:top w:val="dotted" w:sz="4" w:space="0" w:color="auto"/>
                    <w:left w:val="single" w:sz="4" w:space="0" w:color="auto"/>
                    <w:bottom w:val="dotted" w:sz="4" w:space="0" w:color="auto"/>
                  </w:tcBorders>
                </w:tcPr>
                <w:p w14:paraId="118FE258" w14:textId="77777777" w:rsidR="00EE00DD" w:rsidRPr="00C726E1" w:rsidRDefault="00EE00DD" w:rsidP="00EE00DD">
                  <w:pPr>
                    <w:spacing w:after="160" w:line="259" w:lineRule="auto"/>
                    <w:rPr>
                      <w:rFonts w:asciiTheme="minorHAnsi" w:eastAsia="Calibri" w:hAnsiTheme="minorHAnsi"/>
                      <w:bCs/>
                    </w:rPr>
                  </w:pPr>
                </w:p>
              </w:tc>
              <w:tc>
                <w:tcPr>
                  <w:tcW w:w="1520" w:type="pct"/>
                  <w:tcBorders>
                    <w:top w:val="dotted" w:sz="4" w:space="0" w:color="auto"/>
                    <w:bottom w:val="dotted" w:sz="4" w:space="0" w:color="auto"/>
                  </w:tcBorders>
                </w:tcPr>
                <w:p w14:paraId="57EB077C" w14:textId="77777777" w:rsidR="00EE00DD" w:rsidRPr="00C726E1" w:rsidRDefault="00EE00DD" w:rsidP="00EE00DD">
                  <w:pPr>
                    <w:spacing w:after="160" w:line="259" w:lineRule="auto"/>
                    <w:rPr>
                      <w:rFonts w:asciiTheme="minorHAnsi" w:eastAsia="Calibri" w:hAnsiTheme="minorHAnsi"/>
                      <w:bCs/>
                    </w:rPr>
                  </w:pPr>
                </w:p>
              </w:tc>
              <w:tc>
                <w:tcPr>
                  <w:tcW w:w="864" w:type="pct"/>
                  <w:tcBorders>
                    <w:top w:val="single" w:sz="4" w:space="0" w:color="auto"/>
                    <w:bottom w:val="dotted" w:sz="4" w:space="0" w:color="auto"/>
                  </w:tcBorders>
                  <w:vAlign w:val="center"/>
                </w:tcPr>
                <w:p w14:paraId="6E8AFEC1" w14:textId="6BE408BB" w:rsidR="00EE00DD" w:rsidRPr="00C726E1" w:rsidRDefault="00EE00DD" w:rsidP="00EE00DD">
                  <w:pPr>
                    <w:jc w:val="center"/>
                    <w:rPr>
                      <w:rFonts w:asciiTheme="minorHAnsi" w:eastAsia="Calibri" w:hAnsiTheme="minorHAnsi"/>
                      <w:bCs/>
                    </w:rPr>
                  </w:pPr>
                  <w:r w:rsidRPr="00877A51">
                    <w:rPr>
                      <w:noProof/>
                      <w:position w:val="-3"/>
                    </w:rPr>
                    <mc:AlternateContent>
                      <mc:Choice Requires="wpg">
                        <w:drawing>
                          <wp:inline distT="0" distB="0" distL="0" distR="0" wp14:anchorId="262FF16F" wp14:editId="184E00C6">
                            <wp:extent cx="135890" cy="135890"/>
                            <wp:effectExtent l="0" t="0" r="0" b="0"/>
                            <wp:docPr id="3368417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90213155"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F2FDCE9"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C12dK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" filled="f" strokecolor="#000006" strokeweight=".25397mm">
                              <v:path arrowok="t"/>
                            </v:rect>
                            <w10:anchorlock/>
                          </v:group>
                        </w:pict>
                      </mc:Fallback>
                    </mc:AlternateContent>
                  </w:r>
                </w:p>
              </w:tc>
              <w:tc>
                <w:tcPr>
                  <w:tcW w:w="863" w:type="pct"/>
                  <w:tcBorders>
                    <w:top w:val="single" w:sz="4" w:space="0" w:color="auto"/>
                    <w:bottom w:val="dotted" w:sz="4" w:space="0" w:color="auto"/>
                  </w:tcBorders>
                  <w:vAlign w:val="center"/>
                </w:tcPr>
                <w:p w14:paraId="655C22BB" w14:textId="05AC6C95" w:rsidR="00EE00DD" w:rsidRPr="00C726E1" w:rsidRDefault="00EE00DD" w:rsidP="00EE00DD">
                  <w:pPr>
                    <w:jc w:val="center"/>
                    <w:rPr>
                      <w:rFonts w:asciiTheme="minorHAnsi" w:eastAsia="Calibri" w:hAnsiTheme="minorHAnsi"/>
                      <w:bCs/>
                    </w:rPr>
                  </w:pPr>
                  <w:r w:rsidRPr="00877A51">
                    <w:rPr>
                      <w:noProof/>
                      <w:position w:val="-3"/>
                    </w:rPr>
                    <mc:AlternateContent>
                      <mc:Choice Requires="wpg">
                        <w:drawing>
                          <wp:inline distT="0" distB="0" distL="0" distR="0" wp14:anchorId="42CE567D" wp14:editId="00D8C265">
                            <wp:extent cx="135890" cy="135890"/>
                            <wp:effectExtent l="0" t="0" r="0" b="0"/>
                            <wp:docPr id="83354515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7085787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3CE6EE3"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vIr9/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" filled="f" strokecolor="#000006" strokeweight=".25397mm">
                              <v:path arrowok="t"/>
                            </v:rect>
                            <w10:anchorlock/>
                          </v:group>
                        </w:pict>
                      </mc:Fallback>
                    </mc:AlternateContent>
                  </w:r>
                </w:p>
              </w:tc>
            </w:tr>
            <w:tr w:rsidR="00EE00DD" w:rsidRPr="00C726E1" w14:paraId="75C75D3B" w14:textId="77777777" w:rsidTr="00EE00DD">
              <w:trPr>
                <w:cantSplit/>
              </w:trPr>
              <w:tc>
                <w:tcPr>
                  <w:tcW w:w="1753" w:type="pct"/>
                  <w:tcBorders>
                    <w:top w:val="dotted" w:sz="4" w:space="0" w:color="auto"/>
                    <w:left w:val="single" w:sz="4" w:space="0" w:color="auto"/>
                    <w:bottom w:val="single" w:sz="4" w:space="0" w:color="auto"/>
                  </w:tcBorders>
                </w:tcPr>
                <w:p w14:paraId="0299B217" w14:textId="77777777" w:rsidR="00EE00DD" w:rsidRPr="00C726E1" w:rsidRDefault="00EE00DD" w:rsidP="00EE00DD">
                  <w:pPr>
                    <w:spacing w:after="160" w:line="259" w:lineRule="auto"/>
                    <w:rPr>
                      <w:rFonts w:asciiTheme="minorHAnsi" w:eastAsia="Calibri" w:hAnsiTheme="minorHAnsi"/>
                      <w:bCs/>
                    </w:rPr>
                  </w:pPr>
                </w:p>
              </w:tc>
              <w:tc>
                <w:tcPr>
                  <w:tcW w:w="1520" w:type="pct"/>
                  <w:tcBorders>
                    <w:top w:val="dotted" w:sz="4" w:space="0" w:color="auto"/>
                    <w:bottom w:val="single" w:sz="4" w:space="0" w:color="auto"/>
                  </w:tcBorders>
                </w:tcPr>
                <w:p w14:paraId="5D51BEE5" w14:textId="77777777" w:rsidR="00EE00DD" w:rsidRPr="00C726E1" w:rsidRDefault="00EE00DD" w:rsidP="00EE00DD">
                  <w:pPr>
                    <w:spacing w:after="160" w:line="259" w:lineRule="auto"/>
                    <w:rPr>
                      <w:rFonts w:asciiTheme="minorHAnsi" w:eastAsia="Calibri" w:hAnsiTheme="minorHAnsi"/>
                      <w:bCs/>
                    </w:rPr>
                  </w:pPr>
                </w:p>
              </w:tc>
              <w:tc>
                <w:tcPr>
                  <w:tcW w:w="864" w:type="pct"/>
                  <w:tcBorders>
                    <w:top w:val="single" w:sz="4" w:space="0" w:color="auto"/>
                    <w:bottom w:val="single" w:sz="4" w:space="0" w:color="auto"/>
                  </w:tcBorders>
                  <w:vAlign w:val="center"/>
                </w:tcPr>
                <w:p w14:paraId="24154D48" w14:textId="0380706B" w:rsidR="00EE00DD" w:rsidRPr="00C726E1" w:rsidRDefault="00EE00DD" w:rsidP="00EE00DD">
                  <w:pPr>
                    <w:jc w:val="center"/>
                    <w:rPr>
                      <w:rFonts w:asciiTheme="minorHAnsi" w:eastAsia="Calibri" w:hAnsiTheme="minorHAnsi"/>
                      <w:bCs/>
                    </w:rPr>
                  </w:pPr>
                  <w:r w:rsidRPr="00877A51">
                    <w:rPr>
                      <w:noProof/>
                      <w:position w:val="-3"/>
                    </w:rPr>
                    <mc:AlternateContent>
                      <mc:Choice Requires="wpg">
                        <w:drawing>
                          <wp:inline distT="0" distB="0" distL="0" distR="0" wp14:anchorId="71656D18" wp14:editId="5B1722B6">
                            <wp:extent cx="135890" cy="135890"/>
                            <wp:effectExtent l="0" t="0" r="0" b="0"/>
                            <wp:docPr id="166814174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4805492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328D635"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0TW+C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" filled="f" strokecolor="#000006" strokeweight=".25397mm">
                              <v:path arrowok="t"/>
                            </v:rect>
                            <w10:anchorlock/>
                          </v:group>
                        </w:pict>
                      </mc:Fallback>
                    </mc:AlternateContent>
                  </w:r>
                </w:p>
              </w:tc>
              <w:tc>
                <w:tcPr>
                  <w:tcW w:w="863" w:type="pct"/>
                  <w:tcBorders>
                    <w:top w:val="single" w:sz="4" w:space="0" w:color="auto"/>
                    <w:bottom w:val="single" w:sz="4" w:space="0" w:color="auto"/>
                  </w:tcBorders>
                  <w:vAlign w:val="center"/>
                </w:tcPr>
                <w:p w14:paraId="604297D3" w14:textId="16A64D06" w:rsidR="00EE00DD" w:rsidRPr="00C726E1" w:rsidRDefault="00EE00DD" w:rsidP="00EE00DD">
                  <w:pPr>
                    <w:jc w:val="center"/>
                    <w:rPr>
                      <w:rFonts w:asciiTheme="minorHAnsi" w:eastAsia="Calibri" w:hAnsiTheme="minorHAnsi"/>
                      <w:bCs/>
                    </w:rPr>
                  </w:pPr>
                  <w:r w:rsidRPr="00877A51">
                    <w:rPr>
                      <w:noProof/>
                      <w:position w:val="-3"/>
                    </w:rPr>
                    <mc:AlternateContent>
                      <mc:Choice Requires="wpg">
                        <w:drawing>
                          <wp:inline distT="0" distB="0" distL="0" distR="0" wp14:anchorId="04E598BB" wp14:editId="7720E9BA">
                            <wp:extent cx="135890" cy="135890"/>
                            <wp:effectExtent l="0" t="0" r="0" b="0"/>
                            <wp:docPr id="43357720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7398305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30576B3"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3yYb5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" filled="f" strokecolor="#000006" strokeweight=".25397mm">
                              <v:path arrowok="t"/>
                            </v:rect>
                            <w10:anchorlock/>
                          </v:group>
                        </w:pict>
                      </mc:Fallback>
                    </mc:AlternateContent>
                  </w:r>
                </w:p>
              </w:tc>
            </w:tr>
          </w:tbl>
          <w:p w14:paraId="7C5089A1" w14:textId="77777777" w:rsidR="009A5394" w:rsidRPr="00C726E1" w:rsidRDefault="009A5394" w:rsidP="00752E6A">
            <w:pPr>
              <w:widowControl w:val="0"/>
              <w:tabs>
                <w:tab w:val="left" w:pos="1068"/>
              </w:tabs>
              <w:jc w:val="center"/>
              <w:rPr>
                <w:rFonts w:asciiTheme="minorHAnsi" w:hAnsiTheme="minorHAnsi"/>
                <w:bCs/>
              </w:rPr>
            </w:pPr>
          </w:p>
          <w:p w14:paraId="41E7077F" w14:textId="77777777" w:rsidR="009A5394" w:rsidRPr="00C726E1" w:rsidRDefault="009A5394" w:rsidP="00752E6A">
            <w:pPr>
              <w:widowControl w:val="0"/>
              <w:tabs>
                <w:tab w:val="left" w:pos="1068"/>
              </w:tabs>
              <w:rPr>
                <w:rFonts w:asciiTheme="minorHAnsi" w:hAnsiTheme="minorHAnsi"/>
                <w:bCs/>
              </w:rPr>
            </w:pPr>
          </w:p>
          <w:p w14:paraId="57176867" w14:textId="77777777" w:rsidR="009A5394" w:rsidRPr="00EE00DD" w:rsidRDefault="009A5394" w:rsidP="00752E6A">
            <w:pPr>
              <w:widowControl w:val="0"/>
              <w:tabs>
                <w:tab w:val="left" w:pos="1068"/>
              </w:tabs>
              <w:rPr>
                <w:rFonts w:asciiTheme="minorHAnsi" w:hAnsiTheme="minorHAnsi"/>
                <w:b/>
              </w:rPr>
            </w:pPr>
            <w:r w:rsidRPr="00EE00DD">
              <w:rPr>
                <w:rFonts w:asciiTheme="minorHAnsi" w:hAnsiTheme="minorHAnsi"/>
                <w:b/>
              </w:rPr>
              <w:t>2.</w:t>
            </w:r>
          </w:p>
          <w:p w14:paraId="380D2C62" w14:textId="7ABD2CF8" w:rsidR="009A5394" w:rsidRDefault="00EE00DD" w:rsidP="00EE00DD">
            <w:pPr>
              <w:widowControl w:val="0"/>
              <w:tabs>
                <w:tab w:val="left" w:pos="1068"/>
              </w:tabs>
              <w:ind w:left="323" w:hanging="323"/>
              <w:rPr>
                <w:rFonts w:asciiTheme="minorHAnsi" w:hAnsiTheme="minorHAnsi"/>
                <w:bCs/>
              </w:rPr>
            </w:pPr>
            <w:r w:rsidRPr="00877A51">
              <w:rPr>
                <w:noProof/>
                <w:position w:val="-3"/>
              </w:rPr>
              <mc:AlternateContent>
                <mc:Choice Requires="wpg">
                  <w:drawing>
                    <wp:inline distT="0" distB="0" distL="0" distR="0" wp14:anchorId="22C557DF" wp14:editId="07C8C927">
                      <wp:extent cx="135890" cy="135890"/>
                      <wp:effectExtent l="0" t="0" r="0" b="0"/>
                      <wp:docPr id="109822243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7914645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06F227B"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D56lZt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" filled="f" strokecolor="#000006" strokeweight=".25397mm">
                        <v:path arrowok="t"/>
                      </v:rect>
                      <w10:anchorlock/>
                    </v:group>
                  </w:pict>
                </mc:Fallback>
              </mc:AlternateContent>
            </w:r>
            <w:r>
              <w:rPr>
                <w:rFonts w:asciiTheme="minorHAnsi" w:hAnsiTheme="minorHAnsi"/>
                <w:bCs/>
              </w:rPr>
              <w:t xml:space="preserve"> </w:t>
            </w:r>
            <w:r w:rsidR="009A5394" w:rsidRPr="00C726E1">
              <w:rPr>
                <w:rFonts w:asciiTheme="minorHAnsi" w:hAnsiTheme="minorHAnsi"/>
                <w:bCs/>
              </w:rPr>
              <w:t xml:space="preserve">che i requisiti di capacità tecnica sopra dichiarati sono requisiti sufficienti per la partecipazione alla </w:t>
            </w:r>
            <w:r w:rsidR="009A5394" w:rsidRPr="00C726E1">
              <w:rPr>
                <w:rFonts w:asciiTheme="minorHAnsi" w:hAnsiTheme="minorHAnsi"/>
                <w:bCs/>
              </w:rPr>
              <w:lastRenderedPageBreak/>
              <w:t>procedura da parte di questo operatore economico (anche in relazione alla quota di partecipazione nel caso di RTI)</w:t>
            </w:r>
          </w:p>
          <w:p w14:paraId="398054BD" w14:textId="77777777" w:rsidR="00EE00DD" w:rsidRPr="00C726E1" w:rsidRDefault="00EE00DD" w:rsidP="00EE00DD">
            <w:pPr>
              <w:widowControl w:val="0"/>
              <w:tabs>
                <w:tab w:val="left" w:pos="1068"/>
              </w:tabs>
              <w:ind w:left="323" w:hanging="323"/>
              <w:rPr>
                <w:rFonts w:asciiTheme="minorHAnsi" w:hAnsiTheme="minorHAnsi"/>
                <w:bCs/>
              </w:rPr>
            </w:pPr>
          </w:p>
          <w:p w14:paraId="6C6C73D4" w14:textId="345486CF" w:rsidR="009A5394" w:rsidRPr="00EE00DD" w:rsidRDefault="00EE00DD" w:rsidP="00752E6A">
            <w:pPr>
              <w:widowControl w:val="0"/>
              <w:tabs>
                <w:tab w:val="left" w:pos="1068"/>
              </w:tabs>
              <w:rPr>
                <w:rFonts w:asciiTheme="minorHAnsi" w:hAnsiTheme="minorHAnsi"/>
                <w:b/>
              </w:rPr>
            </w:pPr>
            <w:r w:rsidRPr="00EE00DD">
              <w:rPr>
                <w:rFonts w:asciiTheme="minorHAnsi" w:hAnsiTheme="minorHAnsi"/>
                <w:b/>
              </w:rPr>
              <w:t>O</w:t>
            </w:r>
            <w:r w:rsidR="009A5394" w:rsidRPr="00EE00DD">
              <w:rPr>
                <w:rFonts w:asciiTheme="minorHAnsi" w:hAnsiTheme="minorHAnsi"/>
                <w:b/>
              </w:rPr>
              <w:t>ppure</w:t>
            </w:r>
          </w:p>
          <w:p w14:paraId="4C1C79A9" w14:textId="77777777" w:rsidR="00EE00DD" w:rsidRPr="00C726E1" w:rsidRDefault="00EE00DD" w:rsidP="00752E6A">
            <w:pPr>
              <w:widowControl w:val="0"/>
              <w:tabs>
                <w:tab w:val="left" w:pos="1068"/>
              </w:tabs>
              <w:rPr>
                <w:rFonts w:asciiTheme="minorHAnsi" w:hAnsiTheme="minorHAnsi"/>
                <w:bCs/>
              </w:rPr>
            </w:pPr>
          </w:p>
          <w:p w14:paraId="17A4901E" w14:textId="0A7F6191" w:rsidR="009A5394" w:rsidRPr="00C726E1" w:rsidRDefault="00EE00DD" w:rsidP="00EE00DD">
            <w:pPr>
              <w:widowControl w:val="0"/>
              <w:tabs>
                <w:tab w:val="left" w:pos="1068"/>
              </w:tabs>
              <w:ind w:left="323" w:hanging="323"/>
              <w:rPr>
                <w:rFonts w:asciiTheme="minorHAnsi" w:hAnsiTheme="minorHAnsi"/>
                <w:bCs/>
              </w:rPr>
            </w:pPr>
            <w:r w:rsidRPr="00877A51">
              <w:rPr>
                <w:noProof/>
                <w:position w:val="-3"/>
              </w:rPr>
              <mc:AlternateContent>
                <mc:Choice Requires="wpg">
                  <w:drawing>
                    <wp:inline distT="0" distB="0" distL="0" distR="0" wp14:anchorId="4A4C0676" wp14:editId="61A0AD0A">
                      <wp:extent cx="135890" cy="135890"/>
                      <wp:effectExtent l="0" t="0" r="0" b="0"/>
                      <wp:docPr id="33781872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6856076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C52179C"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PT0qE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bCs/>
              </w:rPr>
              <w:t xml:space="preserve"> </w:t>
            </w:r>
            <w:r w:rsidR="009A5394" w:rsidRPr="00C726E1">
              <w:rPr>
                <w:rFonts w:asciiTheme="minorHAnsi" w:hAnsiTheme="minorHAnsi"/>
                <w:bCs/>
              </w:rPr>
              <w:t xml:space="preserve">che i requisiti di capacità tecnica sopra dichiarati non sono requisiti sufficienti per la partecipazione alla procedura da parte di questo operatore economico (anche in relazione alla quota di partecipazione nel caso di RTI) per cui, ai sensi dell’art.104 D. Lgs.36/2023, il possesso del requisito del quale questo operatore è carente, è soddisfatto avvalendosi dei requisiti da operatore/ impresa/e ausiliaria/e, come indicato nel seguito: </w:t>
            </w:r>
          </w:p>
          <w:p w14:paraId="1F398B5E" w14:textId="77777777" w:rsidR="009A5394" w:rsidRPr="00C726E1" w:rsidRDefault="009A5394" w:rsidP="00752E6A">
            <w:pPr>
              <w:widowControl w:val="0"/>
              <w:tabs>
                <w:tab w:val="left" w:pos="1068"/>
              </w:tabs>
              <w:rPr>
                <w:rFonts w:asciiTheme="minorHAnsi" w:hAnsiTheme="minorHAnsi"/>
                <w:bCs/>
              </w:rPr>
            </w:pPr>
            <w:r w:rsidRPr="00C726E1">
              <w:rPr>
                <w:rFonts w:asciiTheme="minorHAnsi" w:hAnsiTheme="minorHAnsi"/>
                <w:bCs/>
              </w:rPr>
              <w:t>*</w:t>
            </w:r>
          </w:p>
          <w:tbl>
            <w:tblPr>
              <w:tblW w:w="5000" w:type="pct"/>
              <w:tblLook w:val="00A0" w:firstRow="1" w:lastRow="0" w:firstColumn="1" w:lastColumn="0" w:noHBand="0" w:noVBand="0"/>
            </w:tblPr>
            <w:tblGrid>
              <w:gridCol w:w="1114"/>
              <w:gridCol w:w="392"/>
              <w:gridCol w:w="555"/>
              <w:gridCol w:w="2404"/>
              <w:gridCol w:w="785"/>
              <w:gridCol w:w="1366"/>
              <w:gridCol w:w="2746"/>
              <w:gridCol w:w="450"/>
            </w:tblGrid>
            <w:tr w:rsidR="009A5394" w:rsidRPr="00C726E1" w14:paraId="610D5FE1" w14:textId="77777777" w:rsidTr="00752E6A">
              <w:tc>
                <w:tcPr>
                  <w:tcW w:w="575" w:type="pct"/>
                  <w:tcMar>
                    <w:left w:w="0" w:type="dxa"/>
                    <w:right w:w="0" w:type="dxa"/>
                  </w:tcMar>
                  <w:vAlign w:val="center"/>
                </w:tcPr>
                <w:p w14:paraId="7DA45F06" w14:textId="658929FD" w:rsidR="009A5394" w:rsidRPr="00C726E1" w:rsidRDefault="009A5394" w:rsidP="00FE0D73">
                  <w:pPr>
                    <w:spacing w:before="20" w:after="20"/>
                    <w:ind w:left="227"/>
                    <w:jc w:val="center"/>
                    <w:rPr>
                      <w:rFonts w:asciiTheme="minorHAnsi" w:hAnsiTheme="minorHAnsi"/>
                      <w:bCs/>
                    </w:rPr>
                  </w:pPr>
                  <w:r w:rsidRPr="00C726E1">
                    <w:rPr>
                      <w:rFonts w:asciiTheme="minorHAnsi" w:hAnsiTheme="minorHAnsi"/>
                      <w:bCs/>
                    </w:rPr>
                    <w:t>2.a</w:t>
                  </w:r>
                </w:p>
              </w:tc>
              <w:tc>
                <w:tcPr>
                  <w:tcW w:w="4425" w:type="pct"/>
                  <w:gridSpan w:val="7"/>
                  <w:vAlign w:val="center"/>
                </w:tcPr>
                <w:p w14:paraId="25DE6D21" w14:textId="5055767D" w:rsidR="009A5394" w:rsidRPr="00C726E1" w:rsidRDefault="009A5394" w:rsidP="00FE0D73">
                  <w:pPr>
                    <w:spacing w:before="20" w:after="20"/>
                    <w:ind w:left="254"/>
                    <w:rPr>
                      <w:rFonts w:asciiTheme="minorHAnsi" w:hAnsiTheme="minorHAnsi"/>
                      <w:bCs/>
                    </w:rPr>
                  </w:pPr>
                  <w:r w:rsidRPr="00C726E1">
                    <w:rPr>
                      <w:rFonts w:asciiTheme="minorHAnsi" w:hAnsiTheme="minorHAnsi"/>
                      <w:bCs/>
                    </w:rPr>
                    <w:t>requisito ……………</w:t>
                  </w:r>
                  <w:r w:rsidR="00FE0D73">
                    <w:rPr>
                      <w:rFonts w:asciiTheme="minorHAnsi" w:hAnsiTheme="minorHAnsi"/>
                      <w:bCs/>
                    </w:rPr>
                    <w:t>………………………</w:t>
                  </w:r>
                  <w:proofErr w:type="gramStart"/>
                  <w:r w:rsidR="00FE0D73">
                    <w:rPr>
                      <w:rFonts w:asciiTheme="minorHAnsi" w:hAnsiTheme="minorHAnsi"/>
                      <w:bCs/>
                    </w:rPr>
                    <w:t>…….</w:t>
                  </w:r>
                  <w:proofErr w:type="gramEnd"/>
                  <w:r w:rsidR="00FE0D73">
                    <w:rPr>
                      <w:rFonts w:asciiTheme="minorHAnsi" w:hAnsiTheme="minorHAnsi"/>
                      <w:bCs/>
                    </w:rPr>
                    <w:t>.</w:t>
                  </w:r>
                  <w:r w:rsidRPr="00C726E1">
                    <w:rPr>
                      <w:rFonts w:asciiTheme="minorHAnsi" w:hAnsiTheme="minorHAnsi"/>
                      <w:bCs/>
                    </w:rPr>
                    <w:t>…………………..:</w:t>
                  </w:r>
                </w:p>
              </w:tc>
            </w:tr>
            <w:tr w:rsidR="009A5394" w:rsidRPr="00C726E1" w14:paraId="6345265B" w14:textId="77777777" w:rsidTr="00752E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2248" w:type="pct"/>
                  <w:gridSpan w:val="4"/>
                  <w:tcBorders>
                    <w:top w:val="nil"/>
                    <w:left w:val="nil"/>
                    <w:bottom w:val="nil"/>
                  </w:tcBorders>
                  <w:vAlign w:val="center"/>
                </w:tcPr>
                <w:p w14:paraId="59243339" w14:textId="77777777" w:rsidR="009A5394" w:rsidRPr="00C726E1" w:rsidRDefault="009A5394" w:rsidP="00FE0D73">
                  <w:pPr>
                    <w:spacing w:before="60" w:after="60"/>
                    <w:ind w:left="254"/>
                    <w:rPr>
                      <w:rFonts w:asciiTheme="minorHAnsi" w:hAnsiTheme="minorHAnsi"/>
                      <w:bCs/>
                    </w:rPr>
                  </w:pPr>
                  <w:r w:rsidRPr="00C726E1">
                    <w:rPr>
                      <w:rFonts w:asciiTheme="minorHAnsi" w:hAnsiTheme="minorHAnsi"/>
                      <w:bCs/>
                    </w:rPr>
                    <w:t>messi a disposizione dall’operatore/ ausiliario:</w:t>
                  </w:r>
                </w:p>
              </w:tc>
              <w:tc>
                <w:tcPr>
                  <w:tcW w:w="2752" w:type="pct"/>
                  <w:gridSpan w:val="4"/>
                  <w:tcBorders>
                    <w:top w:val="nil"/>
                    <w:bottom w:val="single" w:sz="4" w:space="0" w:color="auto"/>
                    <w:right w:val="single" w:sz="4" w:space="0" w:color="auto"/>
                  </w:tcBorders>
                  <w:vAlign w:val="center"/>
                </w:tcPr>
                <w:p w14:paraId="5CCDEE8B" w14:textId="77777777" w:rsidR="009A5394" w:rsidRPr="00C726E1" w:rsidRDefault="009A5394" w:rsidP="00752E6A">
                  <w:pPr>
                    <w:spacing w:before="60" w:after="60"/>
                    <w:rPr>
                      <w:rFonts w:asciiTheme="minorHAnsi" w:hAnsiTheme="minorHAnsi"/>
                      <w:bCs/>
                    </w:rPr>
                  </w:pPr>
                </w:p>
              </w:tc>
            </w:tr>
            <w:tr w:rsidR="009A5394" w:rsidRPr="00C726E1" w14:paraId="3E88BD72" w14:textId="77777777" w:rsidTr="00752E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5000" w:type="pct"/>
                  <w:gridSpan w:val="8"/>
                  <w:tcBorders>
                    <w:top w:val="nil"/>
                    <w:left w:val="nil"/>
                    <w:bottom w:val="nil"/>
                    <w:right w:val="nil"/>
                  </w:tcBorders>
                  <w:vAlign w:val="center"/>
                </w:tcPr>
                <w:p w14:paraId="6EDD656B" w14:textId="77777777" w:rsidR="009A5394" w:rsidRPr="00C726E1" w:rsidRDefault="009A5394" w:rsidP="00752E6A">
                  <w:pPr>
                    <w:rPr>
                      <w:rFonts w:asciiTheme="minorHAnsi" w:hAnsiTheme="minorHAnsi"/>
                      <w:bCs/>
                    </w:rPr>
                  </w:pPr>
                </w:p>
              </w:tc>
            </w:tr>
            <w:tr w:rsidR="009A5394" w:rsidRPr="00C726E1" w14:paraId="3F27D4F1" w14:textId="77777777" w:rsidTr="00752E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single" w:sz="4" w:space="0" w:color="auto"/>
                  </w:tcBorders>
                  <w:vAlign w:val="center"/>
                </w:tcPr>
                <w:p w14:paraId="1ED896C2" w14:textId="77777777" w:rsidR="009A5394" w:rsidRPr="00C726E1" w:rsidRDefault="009A5394" w:rsidP="00752E6A">
                  <w:pPr>
                    <w:spacing w:before="60" w:after="60"/>
                    <w:jc w:val="right"/>
                    <w:rPr>
                      <w:rFonts w:asciiTheme="minorHAnsi" w:hAnsiTheme="minorHAnsi"/>
                      <w:bCs/>
                    </w:rPr>
                  </w:pPr>
                  <w:r w:rsidRPr="00C726E1">
                    <w:rPr>
                      <w:rFonts w:asciiTheme="minorHAnsi" w:hAnsiTheme="minorHAnsi"/>
                      <w:bCs/>
                    </w:rPr>
                    <w:t>con sede in:</w:t>
                  </w:r>
                </w:p>
              </w:tc>
              <w:tc>
                <w:tcPr>
                  <w:tcW w:w="1873" w:type="pct"/>
                  <w:gridSpan w:val="3"/>
                  <w:tcBorders>
                    <w:top w:val="nil"/>
                    <w:left w:val="single" w:sz="4" w:space="0" w:color="auto"/>
                  </w:tcBorders>
                  <w:vAlign w:val="center"/>
                </w:tcPr>
                <w:p w14:paraId="761C49DE" w14:textId="77777777" w:rsidR="009A5394" w:rsidRPr="00C726E1" w:rsidRDefault="009A5394" w:rsidP="00752E6A">
                  <w:pPr>
                    <w:spacing w:before="60" w:after="60"/>
                    <w:rPr>
                      <w:rFonts w:asciiTheme="minorHAnsi" w:hAnsiTheme="minorHAnsi"/>
                      <w:bCs/>
                    </w:rPr>
                  </w:pPr>
                </w:p>
              </w:tc>
              <w:tc>
                <w:tcPr>
                  <w:tcW w:w="703" w:type="pct"/>
                  <w:tcBorders>
                    <w:top w:val="nil"/>
                    <w:bottom w:val="nil"/>
                    <w:right w:val="nil"/>
                  </w:tcBorders>
                  <w:vAlign w:val="center"/>
                </w:tcPr>
                <w:p w14:paraId="364ACF19" w14:textId="77777777" w:rsidR="009A5394" w:rsidRPr="00C726E1" w:rsidRDefault="009A5394" w:rsidP="00752E6A">
                  <w:pPr>
                    <w:spacing w:before="60" w:after="60"/>
                    <w:rPr>
                      <w:rFonts w:asciiTheme="minorHAnsi" w:hAnsiTheme="minorHAnsi"/>
                      <w:bCs/>
                    </w:rPr>
                  </w:pPr>
                  <w:r w:rsidRPr="00C726E1">
                    <w:rPr>
                      <w:rFonts w:asciiTheme="minorHAnsi" w:hAnsiTheme="minorHAnsi"/>
                      <w:bCs/>
                    </w:rPr>
                    <w:t>cod. fiscale:</w:t>
                  </w:r>
                </w:p>
              </w:tc>
              <w:tc>
                <w:tcPr>
                  <w:tcW w:w="1406" w:type="pct"/>
                  <w:tcBorders>
                    <w:top w:val="nil"/>
                    <w:bottom w:val="single" w:sz="4" w:space="0" w:color="auto"/>
                    <w:right w:val="single" w:sz="4" w:space="0" w:color="auto"/>
                  </w:tcBorders>
                  <w:vAlign w:val="center"/>
                </w:tcPr>
                <w:p w14:paraId="6EF7B8E3" w14:textId="77777777" w:rsidR="009A5394" w:rsidRPr="00C726E1" w:rsidRDefault="009A5394" w:rsidP="00752E6A">
                  <w:pPr>
                    <w:spacing w:before="60" w:after="60"/>
                    <w:rPr>
                      <w:rFonts w:asciiTheme="minorHAnsi" w:hAnsiTheme="minorHAnsi"/>
                      <w:bCs/>
                    </w:rPr>
                  </w:pPr>
                </w:p>
              </w:tc>
              <w:tc>
                <w:tcPr>
                  <w:tcW w:w="236" w:type="pct"/>
                  <w:tcBorders>
                    <w:top w:val="nil"/>
                    <w:bottom w:val="nil"/>
                    <w:right w:val="nil"/>
                  </w:tcBorders>
                  <w:vAlign w:val="center"/>
                </w:tcPr>
                <w:p w14:paraId="307CCF42" w14:textId="77777777" w:rsidR="009A5394" w:rsidRPr="00C726E1" w:rsidRDefault="009A5394" w:rsidP="00752E6A">
                  <w:pPr>
                    <w:spacing w:before="60" w:after="60"/>
                    <w:rPr>
                      <w:rFonts w:asciiTheme="minorHAnsi" w:hAnsiTheme="minorHAnsi"/>
                      <w:bCs/>
                    </w:rPr>
                  </w:pPr>
                  <w:r w:rsidRPr="00C726E1">
                    <w:rPr>
                      <w:rFonts w:asciiTheme="minorHAnsi" w:hAnsiTheme="minorHAnsi"/>
                      <w:bCs/>
                    </w:rPr>
                    <w:t>e</w:t>
                  </w:r>
                </w:p>
              </w:tc>
            </w:tr>
            <w:tr w:rsidR="009A5394" w:rsidRPr="00C726E1" w14:paraId="3ABDEB02" w14:textId="77777777" w:rsidTr="00752E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tcPr>
                <w:p w14:paraId="762103B4" w14:textId="77777777" w:rsidR="009A5394" w:rsidRPr="00C726E1" w:rsidRDefault="009A5394" w:rsidP="00752E6A">
                  <w:pPr>
                    <w:spacing w:before="60" w:after="60"/>
                    <w:jc w:val="right"/>
                    <w:rPr>
                      <w:rFonts w:asciiTheme="minorHAnsi" w:hAnsiTheme="minorHAnsi"/>
                      <w:bCs/>
                    </w:rPr>
                  </w:pPr>
                </w:p>
              </w:tc>
              <w:tc>
                <w:tcPr>
                  <w:tcW w:w="234" w:type="pct"/>
                  <w:tcBorders>
                    <w:top w:val="nil"/>
                    <w:left w:val="nil"/>
                    <w:bottom w:val="nil"/>
                    <w:right w:val="nil"/>
                  </w:tcBorders>
                </w:tcPr>
                <w:p w14:paraId="6B980EA4" w14:textId="77777777" w:rsidR="009A5394" w:rsidRPr="00C726E1" w:rsidRDefault="009A5394" w:rsidP="00752E6A">
                  <w:pPr>
                    <w:spacing w:before="60" w:after="60"/>
                    <w:rPr>
                      <w:rFonts w:asciiTheme="minorHAnsi" w:hAnsiTheme="minorHAnsi"/>
                      <w:bCs/>
                    </w:rPr>
                  </w:pPr>
                </w:p>
              </w:tc>
              <w:tc>
                <w:tcPr>
                  <w:tcW w:w="3984" w:type="pct"/>
                  <w:gridSpan w:val="5"/>
                  <w:tcBorders>
                    <w:top w:val="nil"/>
                    <w:left w:val="nil"/>
                    <w:bottom w:val="nil"/>
                    <w:right w:val="nil"/>
                  </w:tcBorders>
                  <w:vAlign w:val="center"/>
                </w:tcPr>
                <w:p w14:paraId="4376AC54" w14:textId="77777777" w:rsidR="009A5394" w:rsidRPr="00C726E1" w:rsidRDefault="009A5394" w:rsidP="00752E6A">
                  <w:pPr>
                    <w:spacing w:before="60" w:after="60"/>
                    <w:ind w:left="110" w:hanging="110"/>
                    <w:rPr>
                      <w:rFonts w:asciiTheme="minorHAnsi" w:hAnsiTheme="minorHAnsi"/>
                      <w:bCs/>
                    </w:rPr>
                  </w:pPr>
                </w:p>
              </w:tc>
            </w:tr>
            <w:tr w:rsidR="009A5394" w:rsidRPr="00C726E1" w14:paraId="490BBD59" w14:textId="77777777" w:rsidTr="00752E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22ED730F" w14:textId="77777777" w:rsidR="009A5394" w:rsidRPr="00C726E1" w:rsidRDefault="009A5394" w:rsidP="00752E6A">
                  <w:pPr>
                    <w:spacing w:before="60" w:after="60"/>
                    <w:rPr>
                      <w:rFonts w:asciiTheme="minorHAnsi" w:hAnsiTheme="minorHAnsi"/>
                      <w:bCs/>
                    </w:rPr>
                  </w:pPr>
                </w:p>
              </w:tc>
              <w:tc>
                <w:tcPr>
                  <w:tcW w:w="234" w:type="pct"/>
                  <w:tcBorders>
                    <w:top w:val="nil"/>
                    <w:left w:val="nil"/>
                    <w:bottom w:val="nil"/>
                    <w:right w:val="nil"/>
                  </w:tcBorders>
                </w:tcPr>
                <w:p w14:paraId="0A63DD4B" w14:textId="63E28ED9" w:rsidR="009A5394" w:rsidRPr="00C726E1" w:rsidRDefault="00FE0D73" w:rsidP="00752E6A">
                  <w:pPr>
                    <w:spacing w:before="60" w:after="60"/>
                    <w:rPr>
                      <w:rFonts w:asciiTheme="minorHAnsi" w:hAnsiTheme="minorHAnsi"/>
                      <w:bCs/>
                    </w:rPr>
                  </w:pPr>
                  <w:r w:rsidRPr="00877A51">
                    <w:rPr>
                      <w:noProof/>
                      <w:position w:val="-3"/>
                    </w:rPr>
                    <mc:AlternateContent>
                      <mc:Choice Requires="wpg">
                        <w:drawing>
                          <wp:inline distT="0" distB="0" distL="0" distR="0" wp14:anchorId="058F0E73" wp14:editId="5C2A0FAB">
                            <wp:extent cx="135890" cy="135890"/>
                            <wp:effectExtent l="0" t="0" r="0" b="0"/>
                            <wp:docPr id="33468012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68255372"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89851B1"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776tW2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" filled="f" strokecolor="#000006" strokeweight=".25397mm">
                              <v:path arrowok="t"/>
                            </v:rect>
                            <w10:anchorlock/>
                          </v:group>
                        </w:pict>
                      </mc:Fallback>
                    </mc:AlternateContent>
                  </w:r>
                </w:p>
              </w:tc>
              <w:tc>
                <w:tcPr>
                  <w:tcW w:w="3984" w:type="pct"/>
                  <w:gridSpan w:val="5"/>
                  <w:tcBorders>
                    <w:top w:val="nil"/>
                    <w:left w:val="nil"/>
                    <w:bottom w:val="nil"/>
                    <w:right w:val="nil"/>
                  </w:tcBorders>
                  <w:vAlign w:val="center"/>
                </w:tcPr>
                <w:p w14:paraId="342D4DBB" w14:textId="77777777" w:rsidR="009A5394" w:rsidRPr="00C726E1" w:rsidRDefault="009A5394" w:rsidP="00752E6A">
                  <w:pPr>
                    <w:spacing w:before="60" w:after="60"/>
                    <w:ind w:left="110" w:hanging="110"/>
                    <w:rPr>
                      <w:rFonts w:asciiTheme="minorHAnsi" w:hAnsiTheme="minorHAnsi"/>
                      <w:bCs/>
                    </w:rPr>
                  </w:pPr>
                  <w:r w:rsidRPr="00C726E1">
                    <w:rPr>
                      <w:rFonts w:asciiTheme="minorHAnsi" w:hAnsiTheme="minorHAnsi"/>
                      <w:bCs/>
                    </w:rPr>
                    <w:t>-(eventuale)</w:t>
                  </w:r>
                  <w:r w:rsidRPr="00C726E1">
                    <w:rPr>
                      <w:rFonts w:asciiTheme="minorHAnsi" w:hAnsiTheme="minorHAnsi"/>
                      <w:bCs/>
                    </w:rPr>
                    <w:tab/>
                    <w:t>dichiara, ai sensi dell’articolo 47 del d.P.R. n. 445 del 2000, che la suddetta impresa ausiliaria appartiene al medesimo gruppo di questa impresa in forza del seguente legame giuridico ed economico esistente:</w:t>
                  </w:r>
                </w:p>
              </w:tc>
            </w:tr>
            <w:tr w:rsidR="009A5394" w:rsidRPr="00C726E1" w14:paraId="1904094C" w14:textId="77777777" w:rsidTr="00752E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626BE4EF" w14:textId="77777777" w:rsidR="009A5394" w:rsidRPr="00C726E1" w:rsidRDefault="009A5394" w:rsidP="00752E6A">
                  <w:pPr>
                    <w:spacing w:before="60" w:after="60"/>
                    <w:rPr>
                      <w:rFonts w:asciiTheme="minorHAnsi" w:hAnsiTheme="minorHAnsi"/>
                      <w:bCs/>
                    </w:rPr>
                  </w:pPr>
                </w:p>
              </w:tc>
              <w:tc>
                <w:tcPr>
                  <w:tcW w:w="234" w:type="pct"/>
                  <w:tcBorders>
                    <w:top w:val="nil"/>
                    <w:left w:val="nil"/>
                    <w:bottom w:val="nil"/>
                    <w:right w:val="nil"/>
                  </w:tcBorders>
                </w:tcPr>
                <w:p w14:paraId="603A8A5A" w14:textId="77777777" w:rsidR="009A5394" w:rsidRPr="00C726E1" w:rsidRDefault="009A5394" w:rsidP="00752E6A">
                  <w:pPr>
                    <w:spacing w:before="60" w:after="60"/>
                    <w:rPr>
                      <w:rFonts w:asciiTheme="minorHAnsi" w:hAnsiTheme="minorHAnsi"/>
                      <w:bCs/>
                    </w:rPr>
                  </w:pPr>
                </w:p>
              </w:tc>
              <w:tc>
                <w:tcPr>
                  <w:tcW w:w="3984" w:type="pct"/>
                  <w:gridSpan w:val="5"/>
                  <w:tcBorders>
                    <w:top w:val="nil"/>
                    <w:left w:val="nil"/>
                    <w:bottom w:val="single" w:sz="4" w:space="0" w:color="auto"/>
                    <w:right w:val="nil"/>
                  </w:tcBorders>
                  <w:vAlign w:val="center"/>
                </w:tcPr>
                <w:p w14:paraId="40DA7D41" w14:textId="77777777" w:rsidR="009A5394" w:rsidRPr="00C726E1" w:rsidRDefault="009A5394" w:rsidP="00752E6A">
                  <w:pPr>
                    <w:spacing w:before="60" w:after="60"/>
                    <w:ind w:left="110" w:hanging="110"/>
                    <w:rPr>
                      <w:rFonts w:asciiTheme="minorHAnsi" w:hAnsiTheme="minorHAnsi"/>
                      <w:bCs/>
                    </w:rPr>
                  </w:pPr>
                </w:p>
              </w:tc>
            </w:tr>
          </w:tbl>
          <w:p w14:paraId="4AE5648D" w14:textId="77777777" w:rsidR="009A5394" w:rsidRPr="00C726E1" w:rsidRDefault="009A5394" w:rsidP="00752E6A">
            <w:pPr>
              <w:widowControl w:val="0"/>
              <w:tabs>
                <w:tab w:val="left" w:pos="1068"/>
              </w:tabs>
              <w:rPr>
                <w:rFonts w:asciiTheme="minorHAnsi" w:hAnsiTheme="minorHAnsi"/>
                <w:bCs/>
              </w:rPr>
            </w:pPr>
          </w:p>
          <w:p w14:paraId="5D4F5B0C" w14:textId="69BE1008" w:rsidR="009A5394" w:rsidRPr="00C726E1" w:rsidRDefault="009A5394" w:rsidP="00FE0D73">
            <w:pPr>
              <w:widowControl w:val="0"/>
              <w:tabs>
                <w:tab w:val="left" w:pos="1068"/>
              </w:tabs>
              <w:ind w:right="0"/>
              <w:rPr>
                <w:rFonts w:asciiTheme="minorHAnsi" w:hAnsiTheme="minorHAnsi"/>
                <w:bCs/>
              </w:rPr>
            </w:pPr>
            <w:r w:rsidRPr="00C726E1">
              <w:rPr>
                <w:rFonts w:asciiTheme="minorHAnsi" w:hAnsiTheme="minorHAnsi"/>
                <w:bCs/>
              </w:rPr>
              <w:t xml:space="preserve">Il </w:t>
            </w:r>
            <w:r w:rsidR="00FE0D73" w:rsidRPr="00C726E1">
              <w:rPr>
                <w:rFonts w:asciiTheme="minorHAnsi" w:hAnsiTheme="minorHAnsi"/>
                <w:bCs/>
              </w:rPr>
              <w:t>già menzionato</w:t>
            </w:r>
            <w:r w:rsidRPr="00C726E1">
              <w:rPr>
                <w:rFonts w:asciiTheme="minorHAnsi" w:hAnsiTheme="minorHAnsi"/>
                <w:bCs/>
              </w:rPr>
              <w:t xml:space="preserve"> operatore ausiliario a sua volta presenta e allega le pertinenti dichiarazioni del presente Allegato A)</w:t>
            </w:r>
          </w:p>
          <w:p w14:paraId="5F6A9EF1" w14:textId="77777777" w:rsidR="009A5394" w:rsidRPr="00C726E1" w:rsidRDefault="009A5394" w:rsidP="00752E6A">
            <w:pPr>
              <w:widowControl w:val="0"/>
              <w:tabs>
                <w:tab w:val="left" w:pos="1068"/>
              </w:tabs>
              <w:rPr>
                <w:rFonts w:asciiTheme="minorHAnsi" w:hAnsiTheme="minorHAnsi"/>
                <w:bCs/>
              </w:rPr>
            </w:pPr>
            <w:r w:rsidRPr="00C726E1">
              <w:rPr>
                <w:rFonts w:asciiTheme="minorHAnsi" w:hAnsiTheme="minorHAnsi"/>
                <w:bCs/>
              </w:rPr>
              <w:t>*</w:t>
            </w:r>
          </w:p>
          <w:p w14:paraId="1860675C" w14:textId="77777777" w:rsidR="009A5394" w:rsidRPr="00C726E1" w:rsidRDefault="009A5394" w:rsidP="00752E6A">
            <w:pPr>
              <w:widowControl w:val="0"/>
              <w:tabs>
                <w:tab w:val="left" w:pos="1068"/>
              </w:tabs>
              <w:rPr>
                <w:rFonts w:asciiTheme="minorHAnsi" w:hAnsiTheme="minorHAnsi"/>
                <w:bCs/>
              </w:rPr>
            </w:pPr>
            <w:r w:rsidRPr="00C726E1">
              <w:rPr>
                <w:rFonts w:asciiTheme="minorHAnsi" w:hAnsiTheme="minorHAnsi"/>
                <w:bCs/>
              </w:rPr>
              <w:t>(nel caso di più operatori ausiliari ripetere più volte la dichiarazione tra i due asterischi)</w:t>
            </w:r>
          </w:p>
          <w:p w14:paraId="4569E5CD" w14:textId="77777777" w:rsidR="009A5394" w:rsidRPr="00C726E1" w:rsidRDefault="009A5394" w:rsidP="00752E6A">
            <w:pPr>
              <w:widowControl w:val="0"/>
              <w:tabs>
                <w:tab w:val="left" w:pos="1068"/>
              </w:tabs>
              <w:rPr>
                <w:rFonts w:asciiTheme="minorHAnsi" w:hAnsiTheme="minorHAnsi"/>
                <w:bCs/>
              </w:rPr>
            </w:pPr>
          </w:p>
        </w:tc>
      </w:tr>
    </w:tbl>
    <w:p w14:paraId="7CA3AD69" w14:textId="77777777" w:rsidR="009A5394" w:rsidRPr="00C726E1" w:rsidRDefault="009A5394" w:rsidP="009A5394">
      <w:pPr>
        <w:widowControl w:val="0"/>
        <w:tabs>
          <w:tab w:val="left" w:pos="1068"/>
        </w:tabs>
        <w:spacing w:before="120" w:after="120"/>
        <w:jc w:val="center"/>
        <w:rPr>
          <w:rFonts w:asciiTheme="minorHAnsi" w:hAnsi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4BD16941" w14:textId="77777777" w:rsidTr="00752E6A">
        <w:tc>
          <w:tcPr>
            <w:tcW w:w="5000" w:type="pct"/>
            <w:shd w:val="clear" w:color="auto" w:fill="auto"/>
          </w:tcPr>
          <w:p w14:paraId="2E409D24" w14:textId="77777777" w:rsidR="009A5394" w:rsidRPr="00C726E1" w:rsidRDefault="009A5394" w:rsidP="00752E6A">
            <w:pPr>
              <w:widowControl w:val="0"/>
              <w:jc w:val="center"/>
              <w:rPr>
                <w:rFonts w:asciiTheme="minorHAnsi" w:hAnsiTheme="minorHAnsi"/>
                <w:b/>
                <w:bCs/>
                <w:spacing w:val="-4"/>
              </w:rPr>
            </w:pPr>
            <w:r w:rsidRPr="00C726E1">
              <w:rPr>
                <w:rFonts w:asciiTheme="minorHAnsi" w:hAnsiTheme="minorHAnsi"/>
                <w:b/>
                <w:bCs/>
                <w:spacing w:val="-4"/>
              </w:rPr>
              <w:t>F. CERTIFICAZIONI DI QUALITA’</w:t>
            </w:r>
          </w:p>
          <w:p w14:paraId="7FD93BA0" w14:textId="77777777" w:rsidR="009A5394" w:rsidRPr="00C726E1" w:rsidRDefault="009A5394" w:rsidP="00752E6A">
            <w:pPr>
              <w:widowControl w:val="0"/>
              <w:jc w:val="center"/>
              <w:rPr>
                <w:rFonts w:asciiTheme="minorHAnsi" w:hAnsiTheme="minorHAnsi"/>
                <w:b/>
                <w:bCs/>
              </w:rPr>
            </w:pPr>
            <w:r w:rsidRPr="00C726E1">
              <w:rPr>
                <w:rFonts w:asciiTheme="minorHAnsi" w:hAnsiTheme="minorHAnsi"/>
                <w:b/>
                <w:bCs/>
                <w:spacing w:val="-4"/>
              </w:rPr>
              <w:t>(ai fini delle riduzioni delle garanzie provvisorie)</w:t>
            </w:r>
          </w:p>
        </w:tc>
      </w:tr>
    </w:tbl>
    <w:p w14:paraId="3BBFAD78" w14:textId="77777777" w:rsidR="009A5394" w:rsidRPr="00C726E1" w:rsidRDefault="009A5394" w:rsidP="009A5394">
      <w:pPr>
        <w:ind w:left="284" w:hanging="284"/>
        <w:rPr>
          <w:rFonts w:asciiTheme="minorHAnsi" w:hAnsiTheme="minorHAnsi"/>
        </w:rPr>
      </w:pPr>
    </w:p>
    <w:p w14:paraId="436E99AE" w14:textId="77777777" w:rsidR="009A5394" w:rsidRPr="00C726E1" w:rsidRDefault="009A5394" w:rsidP="009A5394">
      <w:pPr>
        <w:jc w:val="center"/>
        <w:rPr>
          <w:rFonts w:asciiTheme="minorHAnsi" w:hAnsiTheme="minorHAnsi"/>
          <w:b/>
        </w:rPr>
      </w:pPr>
      <w:r w:rsidRPr="00C726E1">
        <w:rPr>
          <w:rFonts w:asciiTheme="minorHAnsi" w:hAnsiTheme="minorHAnsi"/>
          <w:b/>
        </w:rPr>
        <w:t>DICHIARA</w:t>
      </w:r>
    </w:p>
    <w:tbl>
      <w:tblPr>
        <w:tblW w:w="5000" w:type="pct"/>
        <w:tblLook w:val="04A0" w:firstRow="1" w:lastRow="0" w:firstColumn="1" w:lastColumn="0" w:noHBand="0" w:noVBand="1"/>
      </w:tblPr>
      <w:tblGrid>
        <w:gridCol w:w="10028"/>
      </w:tblGrid>
      <w:tr w:rsidR="009A5394" w:rsidRPr="00C726E1" w14:paraId="72CA26EC" w14:textId="77777777" w:rsidTr="00FE0D73">
        <w:tc>
          <w:tcPr>
            <w:tcW w:w="5000" w:type="pct"/>
            <w:shd w:val="clear" w:color="auto" w:fill="auto"/>
          </w:tcPr>
          <w:p w14:paraId="050A6DD3" w14:textId="77777777" w:rsidR="009A5394" w:rsidRPr="00C726E1" w:rsidRDefault="009A5394" w:rsidP="00752E6A">
            <w:pPr>
              <w:rPr>
                <w:rFonts w:asciiTheme="minorHAnsi" w:hAnsiTheme="minorHAnsi"/>
                <w:b/>
              </w:rPr>
            </w:pPr>
            <w:r w:rsidRPr="00C726E1">
              <w:rPr>
                <w:rFonts w:asciiTheme="minorHAnsi" w:hAnsiTheme="minorHAnsi"/>
                <w:b/>
              </w:rPr>
              <w:t xml:space="preserve">1. </w:t>
            </w:r>
          </w:p>
          <w:p w14:paraId="7C23E14F" w14:textId="382AA86F" w:rsidR="009A5394" w:rsidRPr="00C726E1" w:rsidRDefault="00FE0D73" w:rsidP="00FE0D73">
            <w:pPr>
              <w:ind w:left="323" w:right="0" w:hanging="323"/>
              <w:rPr>
                <w:rFonts w:asciiTheme="minorHAnsi" w:hAnsiTheme="minorHAnsi"/>
              </w:rPr>
            </w:pPr>
            <w:r w:rsidRPr="00877A51">
              <w:rPr>
                <w:noProof/>
                <w:position w:val="-3"/>
              </w:rPr>
              <mc:AlternateContent>
                <mc:Choice Requires="wpg">
                  <w:drawing>
                    <wp:inline distT="0" distB="0" distL="0" distR="0" wp14:anchorId="0AA097E8" wp14:editId="4DF0498A">
                      <wp:extent cx="135890" cy="135890"/>
                      <wp:effectExtent l="0" t="0" r="0" b="0"/>
                      <wp:docPr id="97386768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883416305"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7108E98"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XBv6Y2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" filled="f" strokecolor="#000006" strokeweight=".25397mm">
                        <v:path arrowok="t"/>
                      </v:rect>
                      <w10:anchorlock/>
                    </v:group>
                  </w:pict>
                </mc:Fallback>
              </mc:AlternateContent>
            </w:r>
            <w:r>
              <w:rPr>
                <w:rFonts w:asciiTheme="minorHAnsi" w:hAnsiTheme="minorHAnsi"/>
                <w:b/>
              </w:rPr>
              <w:t xml:space="preserve"> </w:t>
            </w:r>
            <w:r w:rsidR="009A5394" w:rsidRPr="00C726E1">
              <w:rPr>
                <w:rFonts w:asciiTheme="minorHAnsi" w:hAnsiTheme="minorHAnsi"/>
                <w:b/>
              </w:rPr>
              <w:t xml:space="preserve">di essere in possesso </w:t>
            </w:r>
            <w:r w:rsidR="009A5394" w:rsidRPr="00C726E1">
              <w:rPr>
                <w:rFonts w:asciiTheme="minorHAnsi" w:hAnsiTheme="minorHAnsi"/>
              </w:rPr>
              <w:t>della certificazione sistema qualità della serie europea ISO 9001: 2015, che la medesima è in corso di validità, settore …</w:t>
            </w:r>
            <w:proofErr w:type="gramStart"/>
            <w:r w:rsidR="009A5394" w:rsidRPr="00C726E1">
              <w:rPr>
                <w:rFonts w:asciiTheme="minorHAnsi" w:hAnsiTheme="minorHAnsi"/>
              </w:rPr>
              <w:t>…….</w:t>
            </w:r>
            <w:proofErr w:type="gramEnd"/>
            <w:r w:rsidR="009A5394" w:rsidRPr="00C726E1">
              <w:rPr>
                <w:rFonts w:asciiTheme="minorHAnsi" w:hAnsiTheme="minorHAnsi"/>
              </w:rPr>
              <w:t>., come risulta dal seguente certificato che si allega in copia conforme ai sensi dell’articolo 19 del D.P.R. 445/2000 :</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
              <w:gridCol w:w="1667"/>
              <w:gridCol w:w="1782"/>
              <w:gridCol w:w="972"/>
              <w:gridCol w:w="972"/>
              <w:gridCol w:w="647"/>
              <w:gridCol w:w="1943"/>
              <w:gridCol w:w="665"/>
              <w:gridCol w:w="1118"/>
            </w:tblGrid>
            <w:tr w:rsidR="009A5394" w:rsidRPr="00C726E1" w14:paraId="2097A3C3" w14:textId="77777777" w:rsidTr="00752E6A">
              <w:tc>
                <w:tcPr>
                  <w:tcW w:w="215" w:type="pct"/>
                  <w:tcBorders>
                    <w:top w:val="nil"/>
                    <w:left w:val="nil"/>
                    <w:bottom w:val="nil"/>
                    <w:right w:val="nil"/>
                  </w:tcBorders>
                  <w:tcMar>
                    <w:left w:w="0" w:type="dxa"/>
                    <w:right w:w="0" w:type="dxa"/>
                  </w:tcMar>
                </w:tcPr>
                <w:p w14:paraId="0787939B" w14:textId="631E3D8F" w:rsidR="009A5394" w:rsidRPr="00C726E1" w:rsidRDefault="009A5394" w:rsidP="00752E6A">
                  <w:pPr>
                    <w:spacing w:before="40" w:after="40"/>
                    <w:jc w:val="center"/>
                    <w:rPr>
                      <w:rFonts w:asciiTheme="minorHAnsi" w:hAnsiTheme="minorHAnsi"/>
                    </w:rPr>
                  </w:pPr>
                </w:p>
              </w:tc>
              <w:tc>
                <w:tcPr>
                  <w:tcW w:w="817" w:type="pct"/>
                  <w:tcBorders>
                    <w:top w:val="nil"/>
                    <w:left w:val="nil"/>
                    <w:bottom w:val="nil"/>
                    <w:right w:val="single" w:sz="4" w:space="0" w:color="auto"/>
                  </w:tcBorders>
                </w:tcPr>
                <w:p w14:paraId="7736572E"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w:t>
                  </w:r>
                  <w:r w:rsidRPr="00C726E1">
                    <w:rPr>
                      <w:rFonts w:asciiTheme="minorHAnsi" w:hAnsiTheme="minorHAnsi"/>
                    </w:rPr>
                    <w:tab/>
                    <w:t>certificato n.</w:t>
                  </w:r>
                </w:p>
              </w:tc>
              <w:tc>
                <w:tcPr>
                  <w:tcW w:w="873" w:type="pct"/>
                  <w:tcBorders>
                    <w:top w:val="nil"/>
                    <w:left w:val="single" w:sz="4" w:space="0" w:color="auto"/>
                    <w:bottom w:val="single" w:sz="4" w:space="0" w:color="auto"/>
                    <w:right w:val="single" w:sz="4" w:space="0" w:color="auto"/>
                  </w:tcBorders>
                </w:tcPr>
                <w:p w14:paraId="7ABB708D" w14:textId="77777777" w:rsidR="009A5394" w:rsidRPr="00C726E1" w:rsidRDefault="009A5394" w:rsidP="00752E6A">
                  <w:pPr>
                    <w:spacing w:before="20" w:after="20"/>
                    <w:rPr>
                      <w:rFonts w:asciiTheme="minorHAnsi" w:hAnsiTheme="minorHAnsi"/>
                    </w:rPr>
                  </w:pPr>
                </w:p>
              </w:tc>
              <w:tc>
                <w:tcPr>
                  <w:tcW w:w="476" w:type="pct"/>
                  <w:tcBorders>
                    <w:top w:val="nil"/>
                    <w:left w:val="single" w:sz="4" w:space="0" w:color="auto"/>
                    <w:bottom w:val="nil"/>
                    <w:right w:val="single" w:sz="4" w:space="0" w:color="auto"/>
                  </w:tcBorders>
                </w:tcPr>
                <w:p w14:paraId="03D9C058"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in data</w:t>
                  </w:r>
                </w:p>
              </w:tc>
              <w:tc>
                <w:tcPr>
                  <w:tcW w:w="793" w:type="pct"/>
                  <w:gridSpan w:val="2"/>
                  <w:tcBorders>
                    <w:top w:val="nil"/>
                    <w:left w:val="single" w:sz="4" w:space="0" w:color="auto"/>
                    <w:bottom w:val="single" w:sz="4" w:space="0" w:color="auto"/>
                    <w:right w:val="single" w:sz="4" w:space="0" w:color="auto"/>
                  </w:tcBorders>
                </w:tcPr>
                <w:p w14:paraId="53B4B1D4" w14:textId="77777777" w:rsidR="009A5394" w:rsidRPr="00C726E1" w:rsidRDefault="009A5394" w:rsidP="00752E6A">
                  <w:pPr>
                    <w:spacing w:before="20" w:after="20"/>
                    <w:rPr>
                      <w:rFonts w:asciiTheme="minorHAnsi" w:hAnsiTheme="minorHAnsi"/>
                    </w:rPr>
                  </w:pPr>
                </w:p>
              </w:tc>
              <w:tc>
                <w:tcPr>
                  <w:tcW w:w="952" w:type="pct"/>
                  <w:tcBorders>
                    <w:top w:val="nil"/>
                    <w:left w:val="single" w:sz="4" w:space="0" w:color="auto"/>
                    <w:bottom w:val="nil"/>
                    <w:right w:val="single" w:sz="4" w:space="0" w:color="auto"/>
                  </w:tcBorders>
                </w:tcPr>
                <w:p w14:paraId="56170541" w14:textId="77777777" w:rsidR="009A5394" w:rsidRPr="00C726E1" w:rsidRDefault="009A5394" w:rsidP="00752E6A">
                  <w:pPr>
                    <w:spacing w:before="60" w:after="60"/>
                    <w:rPr>
                      <w:rFonts w:asciiTheme="minorHAnsi" w:hAnsiTheme="minorHAnsi"/>
                    </w:rPr>
                  </w:pPr>
                  <w:r w:rsidRPr="00C726E1">
                    <w:rPr>
                      <w:rFonts w:asciiTheme="minorHAnsi" w:hAnsiTheme="minorHAnsi"/>
                    </w:rPr>
                    <w:t>valido fino al</w:t>
                  </w:r>
                </w:p>
              </w:tc>
              <w:tc>
                <w:tcPr>
                  <w:tcW w:w="874" w:type="pct"/>
                  <w:gridSpan w:val="2"/>
                  <w:tcBorders>
                    <w:top w:val="nil"/>
                    <w:left w:val="single" w:sz="4" w:space="0" w:color="auto"/>
                    <w:bottom w:val="single" w:sz="4" w:space="0" w:color="auto"/>
                    <w:right w:val="single" w:sz="4" w:space="0" w:color="auto"/>
                  </w:tcBorders>
                </w:tcPr>
                <w:p w14:paraId="4C317663" w14:textId="77777777" w:rsidR="009A5394" w:rsidRPr="00C726E1" w:rsidRDefault="009A5394" w:rsidP="00752E6A">
                  <w:pPr>
                    <w:spacing w:before="20" w:after="20"/>
                    <w:rPr>
                      <w:rFonts w:asciiTheme="minorHAnsi" w:hAnsiTheme="minorHAnsi"/>
                    </w:rPr>
                  </w:pPr>
                </w:p>
              </w:tc>
            </w:tr>
            <w:tr w:rsidR="009A5394" w:rsidRPr="00C726E1" w14:paraId="3735CF06" w14:textId="77777777" w:rsidTr="00752E6A">
              <w:tc>
                <w:tcPr>
                  <w:tcW w:w="215" w:type="pct"/>
                  <w:tcBorders>
                    <w:top w:val="nil"/>
                    <w:left w:val="nil"/>
                    <w:bottom w:val="nil"/>
                    <w:right w:val="nil"/>
                  </w:tcBorders>
                  <w:tcMar>
                    <w:left w:w="0" w:type="dxa"/>
                    <w:right w:w="0" w:type="dxa"/>
                  </w:tcMar>
                </w:tcPr>
                <w:p w14:paraId="7472239D" w14:textId="77777777" w:rsidR="009A5394" w:rsidRPr="00C726E1" w:rsidRDefault="009A5394" w:rsidP="00752E6A">
                  <w:pPr>
                    <w:spacing w:before="40" w:after="40"/>
                    <w:jc w:val="center"/>
                    <w:rPr>
                      <w:rFonts w:asciiTheme="minorHAnsi" w:hAnsiTheme="minorHAnsi"/>
                    </w:rPr>
                  </w:pPr>
                </w:p>
              </w:tc>
              <w:tc>
                <w:tcPr>
                  <w:tcW w:w="817" w:type="pct"/>
                  <w:tcBorders>
                    <w:top w:val="nil"/>
                    <w:left w:val="nil"/>
                    <w:bottom w:val="nil"/>
                    <w:right w:val="nil"/>
                  </w:tcBorders>
                </w:tcPr>
                <w:p w14:paraId="59CD2B94" w14:textId="77777777" w:rsidR="009A5394" w:rsidRPr="00C726E1" w:rsidRDefault="009A5394" w:rsidP="00752E6A">
                  <w:pPr>
                    <w:spacing w:before="20" w:after="20"/>
                    <w:ind w:left="113"/>
                    <w:rPr>
                      <w:rFonts w:asciiTheme="minorHAnsi" w:hAnsiTheme="minorHAnsi"/>
                    </w:rPr>
                  </w:pPr>
                  <w:r w:rsidRPr="00C726E1">
                    <w:rPr>
                      <w:rFonts w:asciiTheme="minorHAnsi" w:hAnsiTheme="minorHAnsi"/>
                    </w:rPr>
                    <w:t>settore IAF:</w:t>
                  </w:r>
                </w:p>
              </w:tc>
              <w:tc>
                <w:tcPr>
                  <w:tcW w:w="873" w:type="pct"/>
                  <w:tcBorders>
                    <w:top w:val="single" w:sz="4" w:space="0" w:color="auto"/>
                    <w:left w:val="nil"/>
                    <w:bottom w:val="single" w:sz="4" w:space="0" w:color="auto"/>
                    <w:right w:val="nil"/>
                  </w:tcBorders>
                </w:tcPr>
                <w:p w14:paraId="2F0DBC2F" w14:textId="77777777" w:rsidR="009A5394" w:rsidRPr="00C726E1" w:rsidRDefault="009A5394" w:rsidP="00752E6A">
                  <w:pPr>
                    <w:spacing w:before="20" w:after="20"/>
                    <w:rPr>
                      <w:rFonts w:asciiTheme="minorHAnsi" w:hAnsiTheme="minorHAnsi"/>
                    </w:rPr>
                  </w:pPr>
                </w:p>
              </w:tc>
              <w:tc>
                <w:tcPr>
                  <w:tcW w:w="952" w:type="pct"/>
                  <w:gridSpan w:val="2"/>
                  <w:tcBorders>
                    <w:top w:val="nil"/>
                    <w:left w:val="nil"/>
                    <w:bottom w:val="nil"/>
                    <w:right w:val="nil"/>
                  </w:tcBorders>
                </w:tcPr>
                <w:p w14:paraId="3CF934BC"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rilasciato da:</w:t>
                  </w:r>
                  <w:r w:rsidRPr="00C726E1">
                    <w:rPr>
                      <w:rFonts w:asciiTheme="minorHAnsi" w:hAnsiTheme="minorHAnsi"/>
                      <w:vertAlign w:val="superscript"/>
                    </w:rPr>
                    <w:footnoteReference w:id="16"/>
                  </w:r>
                  <w:r w:rsidRPr="00C726E1">
                    <w:rPr>
                      <w:rFonts w:asciiTheme="minorHAnsi" w:hAnsiTheme="minorHAnsi"/>
                    </w:rPr>
                    <w:t xml:space="preserve"> </w:t>
                  </w:r>
                </w:p>
              </w:tc>
              <w:tc>
                <w:tcPr>
                  <w:tcW w:w="2143" w:type="pct"/>
                  <w:gridSpan w:val="4"/>
                  <w:tcBorders>
                    <w:top w:val="nil"/>
                    <w:left w:val="nil"/>
                    <w:bottom w:val="single" w:sz="4" w:space="0" w:color="auto"/>
                    <w:right w:val="nil"/>
                  </w:tcBorders>
                </w:tcPr>
                <w:p w14:paraId="3F68EC16" w14:textId="77777777" w:rsidR="009A5394" w:rsidRPr="00C726E1" w:rsidRDefault="009A5394" w:rsidP="00752E6A">
                  <w:pPr>
                    <w:spacing w:before="20" w:after="20"/>
                    <w:rPr>
                      <w:rFonts w:asciiTheme="minorHAnsi" w:hAnsiTheme="minorHAnsi"/>
                    </w:rPr>
                  </w:pPr>
                </w:p>
              </w:tc>
            </w:tr>
            <w:tr w:rsidR="009A5394" w:rsidRPr="00C726E1" w14:paraId="239BB98D" w14:textId="77777777" w:rsidTr="00752E6A">
              <w:tc>
                <w:tcPr>
                  <w:tcW w:w="215" w:type="pct"/>
                  <w:tcBorders>
                    <w:top w:val="nil"/>
                    <w:left w:val="nil"/>
                    <w:bottom w:val="nil"/>
                    <w:right w:val="nil"/>
                  </w:tcBorders>
                  <w:tcMar>
                    <w:left w:w="0" w:type="dxa"/>
                    <w:right w:w="0" w:type="dxa"/>
                  </w:tcMar>
                </w:tcPr>
                <w:p w14:paraId="2653FA83" w14:textId="77777777" w:rsidR="009A5394" w:rsidRPr="00C726E1" w:rsidRDefault="009A5394" w:rsidP="00752E6A">
                  <w:pPr>
                    <w:spacing w:before="40" w:after="40"/>
                    <w:jc w:val="center"/>
                    <w:rPr>
                      <w:rFonts w:asciiTheme="minorHAnsi" w:hAnsiTheme="minorHAnsi"/>
                    </w:rPr>
                  </w:pPr>
                </w:p>
              </w:tc>
              <w:tc>
                <w:tcPr>
                  <w:tcW w:w="1690" w:type="pct"/>
                  <w:gridSpan w:val="2"/>
                  <w:tcBorders>
                    <w:top w:val="nil"/>
                    <w:left w:val="nil"/>
                    <w:bottom w:val="nil"/>
                    <w:right w:val="nil"/>
                  </w:tcBorders>
                </w:tcPr>
                <w:p w14:paraId="7EBE4B8D" w14:textId="77777777" w:rsidR="009A5394" w:rsidRPr="00C726E1" w:rsidRDefault="009A5394" w:rsidP="00752E6A">
                  <w:pPr>
                    <w:spacing w:before="60" w:after="60"/>
                    <w:rPr>
                      <w:rFonts w:asciiTheme="minorHAnsi" w:hAnsiTheme="minorHAnsi"/>
                    </w:rPr>
                  </w:pPr>
                  <w:r w:rsidRPr="00C726E1">
                    <w:rPr>
                      <w:rFonts w:asciiTheme="minorHAnsi" w:hAnsiTheme="minorHAnsi"/>
                    </w:rPr>
                    <w:t xml:space="preserve">(organismo accreditato da </w:t>
                  </w:r>
                  <w:r w:rsidRPr="00C726E1">
                    <w:rPr>
                      <w:rFonts w:asciiTheme="minorHAnsi" w:hAnsiTheme="minorHAnsi"/>
                      <w:vertAlign w:val="superscript"/>
                    </w:rPr>
                    <w:footnoteReference w:id="17"/>
                  </w:r>
                  <w:r w:rsidRPr="00C726E1">
                    <w:rPr>
                      <w:rFonts w:asciiTheme="minorHAnsi" w:hAnsiTheme="minorHAnsi"/>
                    </w:rPr>
                    <w:t xml:space="preserve">  </w:t>
                  </w:r>
                </w:p>
              </w:tc>
              <w:tc>
                <w:tcPr>
                  <w:tcW w:w="2547" w:type="pct"/>
                  <w:gridSpan w:val="5"/>
                  <w:tcBorders>
                    <w:top w:val="nil"/>
                    <w:left w:val="nil"/>
                    <w:bottom w:val="single" w:sz="4" w:space="0" w:color="auto"/>
                    <w:right w:val="nil"/>
                  </w:tcBorders>
                </w:tcPr>
                <w:p w14:paraId="656569DD" w14:textId="77777777" w:rsidR="009A5394" w:rsidRPr="00C726E1" w:rsidRDefault="009A5394" w:rsidP="00752E6A">
                  <w:pPr>
                    <w:spacing w:before="60" w:after="60"/>
                    <w:rPr>
                      <w:rFonts w:asciiTheme="minorHAnsi" w:hAnsiTheme="minorHAnsi"/>
                    </w:rPr>
                  </w:pPr>
                </w:p>
              </w:tc>
              <w:tc>
                <w:tcPr>
                  <w:tcW w:w="548" w:type="pct"/>
                  <w:tcBorders>
                    <w:top w:val="nil"/>
                    <w:left w:val="nil"/>
                    <w:bottom w:val="nil"/>
                    <w:right w:val="nil"/>
                  </w:tcBorders>
                </w:tcPr>
                <w:p w14:paraId="7E9B370C"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w:t>
                  </w:r>
                </w:p>
              </w:tc>
            </w:tr>
          </w:tbl>
          <w:p w14:paraId="282A292C" w14:textId="77777777" w:rsidR="009A5394" w:rsidRPr="00C726E1" w:rsidRDefault="009A5394" w:rsidP="00752E6A">
            <w:pPr>
              <w:rPr>
                <w:rFonts w:asciiTheme="minorHAnsi" w:hAnsiTheme="minorHAnsi"/>
              </w:rPr>
            </w:pPr>
          </w:p>
          <w:p w14:paraId="747A3361" w14:textId="77777777" w:rsidR="009A5394" w:rsidRPr="00C726E1" w:rsidRDefault="009A5394" w:rsidP="00FE0D73">
            <w:pPr>
              <w:ind w:right="-3"/>
              <w:rPr>
                <w:rFonts w:asciiTheme="minorHAnsi" w:hAnsiTheme="minorHAnsi"/>
              </w:rPr>
            </w:pPr>
            <w:r w:rsidRPr="00C726E1">
              <w:rPr>
                <w:rFonts w:asciiTheme="minorHAnsi" w:hAnsiTheme="minorHAnsi"/>
              </w:rPr>
              <w:t>Si attesta che la Copia/e della/e Certificazione/</w:t>
            </w:r>
            <w:proofErr w:type="gramStart"/>
            <w:r w:rsidRPr="00C726E1">
              <w:rPr>
                <w:rFonts w:asciiTheme="minorHAnsi" w:hAnsiTheme="minorHAnsi"/>
              </w:rPr>
              <w:t>i  è</w:t>
            </w:r>
            <w:proofErr w:type="gramEnd"/>
            <w:r w:rsidRPr="00C726E1">
              <w:rPr>
                <w:rFonts w:asciiTheme="minorHAnsi" w:hAnsiTheme="minorHAnsi"/>
              </w:rPr>
              <w:t>/sono conforme/i  all’originale/agli originali custodito/i  presso la sede dell’impresa e che la/e suddetta/e Certificazione/i  è/sono  in corso di validità avendo superato gli audit periodici dell’organismo di certificazione.</w:t>
            </w:r>
          </w:p>
          <w:p w14:paraId="0F120B80" w14:textId="77777777" w:rsidR="009A5394" w:rsidRPr="00C726E1" w:rsidRDefault="009A5394" w:rsidP="00752E6A">
            <w:pPr>
              <w:rPr>
                <w:rFonts w:asciiTheme="minorHAnsi" w:hAnsiTheme="minorHAnsi"/>
              </w:rPr>
            </w:pPr>
          </w:p>
          <w:p w14:paraId="424FD955" w14:textId="09469ED8" w:rsidR="009A5394" w:rsidRPr="00C726E1" w:rsidRDefault="00FE0D73" w:rsidP="00FE0D73">
            <w:pPr>
              <w:tabs>
                <w:tab w:val="left" w:pos="-2127"/>
              </w:tabs>
              <w:ind w:left="284" w:right="-145" w:hanging="284"/>
              <w:rPr>
                <w:rFonts w:asciiTheme="minorHAnsi" w:hAnsiTheme="minorHAnsi"/>
              </w:rPr>
            </w:pPr>
            <w:r w:rsidRPr="00877A51">
              <w:rPr>
                <w:noProof/>
                <w:position w:val="-3"/>
              </w:rPr>
              <mc:AlternateContent>
                <mc:Choice Requires="wpg">
                  <w:drawing>
                    <wp:inline distT="0" distB="0" distL="0" distR="0" wp14:anchorId="1BF0788E" wp14:editId="734D9C80">
                      <wp:extent cx="135890" cy="135890"/>
                      <wp:effectExtent l="0" t="0" r="0" b="0"/>
                      <wp:docPr id="108390973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5126286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8DD497B"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GuK3kt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" filled="f" strokecolor="#000006" strokeweight=".25397mm">
                        <v:path arrowok="t"/>
                      </v:rect>
                      <w10:anchorlock/>
                    </v:group>
                  </w:pict>
                </mc:Fallback>
              </mc:AlternateContent>
            </w:r>
            <w:r>
              <w:rPr>
                <w:rFonts w:asciiTheme="minorHAnsi" w:hAnsiTheme="minorHAnsi"/>
                <w:b/>
              </w:rPr>
              <w:t xml:space="preserve"> </w:t>
            </w:r>
            <w:r w:rsidR="009A5394" w:rsidRPr="00C726E1">
              <w:rPr>
                <w:rFonts w:asciiTheme="minorHAnsi" w:hAnsiTheme="minorHAnsi"/>
                <w:b/>
              </w:rPr>
              <w:t xml:space="preserve">di NON essere in possesso </w:t>
            </w:r>
            <w:r w:rsidR="009A5394" w:rsidRPr="00C726E1">
              <w:rPr>
                <w:rFonts w:asciiTheme="minorHAnsi" w:hAnsiTheme="minorHAnsi"/>
              </w:rPr>
              <w:t>della certificazione sistema qualità della serie europea ISO 9001: 2015, in corso di validità</w:t>
            </w:r>
          </w:p>
          <w:p w14:paraId="0C5175B0" w14:textId="77777777" w:rsidR="009A5394" w:rsidRDefault="009A5394" w:rsidP="00752E6A">
            <w:pPr>
              <w:rPr>
                <w:rFonts w:asciiTheme="minorHAnsi" w:hAnsiTheme="minorHAnsi"/>
              </w:rPr>
            </w:pPr>
          </w:p>
          <w:p w14:paraId="730E44FF" w14:textId="77777777" w:rsidR="00FE0D73" w:rsidRPr="00C726E1" w:rsidRDefault="00FE0D73" w:rsidP="00752E6A">
            <w:pPr>
              <w:rPr>
                <w:rFonts w:asciiTheme="minorHAnsi" w:hAnsiTheme="minorHAnsi"/>
              </w:rPr>
            </w:pPr>
          </w:p>
          <w:p w14:paraId="2C1C9251" w14:textId="77777777" w:rsidR="009A5394" w:rsidRPr="00C726E1" w:rsidRDefault="009A5394" w:rsidP="00752E6A">
            <w:pPr>
              <w:rPr>
                <w:rFonts w:asciiTheme="minorHAnsi" w:hAnsiTheme="minorHAnsi"/>
                <w:b/>
              </w:rPr>
            </w:pPr>
            <w:r w:rsidRPr="00C726E1">
              <w:rPr>
                <w:rFonts w:asciiTheme="minorHAnsi" w:hAnsiTheme="minorHAnsi"/>
                <w:b/>
              </w:rPr>
              <w:t xml:space="preserve">2. </w:t>
            </w:r>
          </w:p>
          <w:p w14:paraId="5F25FBCD" w14:textId="106CE1BE" w:rsidR="009A5394" w:rsidRPr="00C726E1" w:rsidRDefault="00FE0D73" w:rsidP="00FE0D73">
            <w:pPr>
              <w:tabs>
                <w:tab w:val="left" w:pos="-2127"/>
              </w:tabs>
              <w:ind w:left="284" w:hanging="284"/>
              <w:rPr>
                <w:rFonts w:asciiTheme="minorHAnsi" w:hAnsiTheme="minorHAnsi"/>
              </w:rPr>
            </w:pPr>
            <w:r w:rsidRPr="00877A51">
              <w:rPr>
                <w:noProof/>
                <w:position w:val="-3"/>
              </w:rPr>
              <mc:AlternateContent>
                <mc:Choice Requires="wpg">
                  <w:drawing>
                    <wp:inline distT="0" distB="0" distL="0" distR="0" wp14:anchorId="223535CD" wp14:editId="6E5DB2DD">
                      <wp:extent cx="135890" cy="135890"/>
                      <wp:effectExtent l="0" t="0" r="0" b="0"/>
                      <wp:docPr id="62242943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43043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C9E1587"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" filled="f" strokecolor="#000006" strokeweight=".25397mm">
                        <v:path arrowok="t"/>
                      </v:rect>
                      <w10:anchorlock/>
                    </v:group>
                  </w:pict>
                </mc:Fallback>
              </mc:AlternateContent>
            </w:r>
            <w:r>
              <w:rPr>
                <w:rFonts w:asciiTheme="minorHAnsi" w:hAnsiTheme="minorHAnsi"/>
                <w:b/>
              </w:rPr>
              <w:t xml:space="preserve"> </w:t>
            </w:r>
            <w:r w:rsidR="009A5394" w:rsidRPr="00C726E1">
              <w:rPr>
                <w:rFonts w:asciiTheme="minorHAnsi" w:hAnsiTheme="minorHAnsi"/>
                <w:b/>
              </w:rPr>
              <w:t xml:space="preserve">di essere in possesso </w:t>
            </w:r>
            <w:r w:rsidR="009A5394" w:rsidRPr="00C726E1">
              <w:rPr>
                <w:rFonts w:asciiTheme="minorHAnsi" w:hAnsiTheme="minorHAnsi"/>
              </w:rPr>
              <w:t>della certificazione …………</w:t>
            </w:r>
            <w:proofErr w:type="gramStart"/>
            <w:r w:rsidR="009A5394" w:rsidRPr="00C726E1">
              <w:rPr>
                <w:rFonts w:asciiTheme="minorHAnsi" w:hAnsiTheme="minorHAnsi"/>
              </w:rPr>
              <w:t>…….</w:t>
            </w:r>
            <w:proofErr w:type="gramEnd"/>
            <w:r w:rsidR="009A5394" w:rsidRPr="00C726E1">
              <w:rPr>
                <w:rFonts w:asciiTheme="minorHAnsi" w:hAnsiTheme="minorHAnsi"/>
              </w:rPr>
              <w:t>, che la medesima è in corso di validità, settore ……….., come risulta dal seguente certificato che si allega in copia conforme ai sensi dell’articolo 19 del D.P.R. 445/2000 :</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
              <w:gridCol w:w="1667"/>
              <w:gridCol w:w="1782"/>
              <w:gridCol w:w="972"/>
              <w:gridCol w:w="972"/>
              <w:gridCol w:w="647"/>
              <w:gridCol w:w="1943"/>
              <w:gridCol w:w="665"/>
              <w:gridCol w:w="1118"/>
            </w:tblGrid>
            <w:tr w:rsidR="009A5394" w:rsidRPr="00C726E1" w14:paraId="14D6367E" w14:textId="77777777" w:rsidTr="00752E6A">
              <w:tc>
                <w:tcPr>
                  <w:tcW w:w="215" w:type="pct"/>
                  <w:tcBorders>
                    <w:top w:val="nil"/>
                    <w:left w:val="nil"/>
                    <w:bottom w:val="nil"/>
                    <w:right w:val="nil"/>
                  </w:tcBorders>
                  <w:tcMar>
                    <w:left w:w="0" w:type="dxa"/>
                    <w:right w:w="0" w:type="dxa"/>
                  </w:tcMar>
                </w:tcPr>
                <w:p w14:paraId="4F39C129" w14:textId="4FE78A1A" w:rsidR="009A5394" w:rsidRPr="00C726E1" w:rsidRDefault="00FE0D73" w:rsidP="00752E6A">
                  <w:pPr>
                    <w:spacing w:before="40" w:after="40"/>
                    <w:jc w:val="center"/>
                    <w:rPr>
                      <w:rFonts w:asciiTheme="minorHAnsi" w:hAnsiTheme="minorHAnsi"/>
                    </w:rPr>
                  </w:pPr>
                  <w:r w:rsidRPr="00877A51">
                    <w:rPr>
                      <w:noProof/>
                      <w:position w:val="-3"/>
                    </w:rPr>
                    <mc:AlternateContent>
                      <mc:Choice Requires="wpg">
                        <w:drawing>
                          <wp:inline distT="0" distB="0" distL="0" distR="0" wp14:anchorId="00A9F9B7" wp14:editId="13DD9509">
                            <wp:extent cx="135890" cy="135890"/>
                            <wp:effectExtent l="0" t="0" r="0" b="0"/>
                            <wp:docPr id="13601044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4020426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D7288C"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Id9AB2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" filled="f" strokecolor="#000006" strokeweight=".25397mm">
                              <v:path arrowok="t"/>
                            </v:rect>
                            <w10:anchorlock/>
                          </v:group>
                        </w:pict>
                      </mc:Fallback>
                    </mc:AlternateContent>
                  </w:r>
                </w:p>
              </w:tc>
              <w:tc>
                <w:tcPr>
                  <w:tcW w:w="817" w:type="pct"/>
                  <w:tcBorders>
                    <w:top w:val="nil"/>
                    <w:left w:val="nil"/>
                    <w:bottom w:val="nil"/>
                    <w:right w:val="single" w:sz="4" w:space="0" w:color="auto"/>
                  </w:tcBorders>
                </w:tcPr>
                <w:p w14:paraId="75B42BFD"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w:t>
                  </w:r>
                  <w:r w:rsidRPr="00C726E1">
                    <w:rPr>
                      <w:rFonts w:asciiTheme="minorHAnsi" w:hAnsiTheme="minorHAnsi"/>
                    </w:rPr>
                    <w:tab/>
                    <w:t>certificato n.</w:t>
                  </w:r>
                </w:p>
              </w:tc>
              <w:tc>
                <w:tcPr>
                  <w:tcW w:w="873" w:type="pct"/>
                  <w:tcBorders>
                    <w:top w:val="nil"/>
                    <w:left w:val="single" w:sz="4" w:space="0" w:color="auto"/>
                    <w:bottom w:val="single" w:sz="4" w:space="0" w:color="auto"/>
                    <w:right w:val="single" w:sz="4" w:space="0" w:color="auto"/>
                  </w:tcBorders>
                </w:tcPr>
                <w:p w14:paraId="1C0890E8" w14:textId="77777777" w:rsidR="009A5394" w:rsidRPr="00C726E1" w:rsidRDefault="009A5394" w:rsidP="00752E6A">
                  <w:pPr>
                    <w:spacing w:before="20" w:after="20"/>
                    <w:rPr>
                      <w:rFonts w:asciiTheme="minorHAnsi" w:hAnsiTheme="minorHAnsi"/>
                    </w:rPr>
                  </w:pPr>
                </w:p>
              </w:tc>
              <w:tc>
                <w:tcPr>
                  <w:tcW w:w="476" w:type="pct"/>
                  <w:tcBorders>
                    <w:top w:val="nil"/>
                    <w:left w:val="single" w:sz="4" w:space="0" w:color="auto"/>
                    <w:bottom w:val="nil"/>
                    <w:right w:val="single" w:sz="4" w:space="0" w:color="auto"/>
                  </w:tcBorders>
                </w:tcPr>
                <w:p w14:paraId="0FABE1D6"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in data</w:t>
                  </w:r>
                </w:p>
              </w:tc>
              <w:tc>
                <w:tcPr>
                  <w:tcW w:w="793" w:type="pct"/>
                  <w:gridSpan w:val="2"/>
                  <w:tcBorders>
                    <w:top w:val="nil"/>
                    <w:left w:val="single" w:sz="4" w:space="0" w:color="auto"/>
                    <w:bottom w:val="single" w:sz="4" w:space="0" w:color="auto"/>
                    <w:right w:val="single" w:sz="4" w:space="0" w:color="auto"/>
                  </w:tcBorders>
                </w:tcPr>
                <w:p w14:paraId="50038224" w14:textId="77777777" w:rsidR="009A5394" w:rsidRPr="00C726E1" w:rsidRDefault="009A5394" w:rsidP="00752E6A">
                  <w:pPr>
                    <w:spacing w:before="20" w:after="20"/>
                    <w:rPr>
                      <w:rFonts w:asciiTheme="minorHAnsi" w:hAnsiTheme="minorHAnsi"/>
                    </w:rPr>
                  </w:pPr>
                </w:p>
              </w:tc>
              <w:tc>
                <w:tcPr>
                  <w:tcW w:w="952" w:type="pct"/>
                  <w:tcBorders>
                    <w:top w:val="nil"/>
                    <w:left w:val="single" w:sz="4" w:space="0" w:color="auto"/>
                    <w:bottom w:val="nil"/>
                    <w:right w:val="single" w:sz="4" w:space="0" w:color="auto"/>
                  </w:tcBorders>
                </w:tcPr>
                <w:p w14:paraId="31A49025" w14:textId="77777777" w:rsidR="009A5394" w:rsidRPr="00C726E1" w:rsidRDefault="009A5394" w:rsidP="00752E6A">
                  <w:pPr>
                    <w:spacing w:before="60" w:after="60"/>
                    <w:rPr>
                      <w:rFonts w:asciiTheme="minorHAnsi" w:hAnsiTheme="minorHAnsi"/>
                    </w:rPr>
                  </w:pPr>
                  <w:r w:rsidRPr="00C726E1">
                    <w:rPr>
                      <w:rFonts w:asciiTheme="minorHAnsi" w:hAnsiTheme="minorHAnsi"/>
                    </w:rPr>
                    <w:t>valido fino al</w:t>
                  </w:r>
                </w:p>
              </w:tc>
              <w:tc>
                <w:tcPr>
                  <w:tcW w:w="874" w:type="pct"/>
                  <w:gridSpan w:val="2"/>
                  <w:tcBorders>
                    <w:top w:val="nil"/>
                    <w:left w:val="single" w:sz="4" w:space="0" w:color="auto"/>
                    <w:bottom w:val="single" w:sz="4" w:space="0" w:color="auto"/>
                    <w:right w:val="single" w:sz="4" w:space="0" w:color="auto"/>
                  </w:tcBorders>
                </w:tcPr>
                <w:p w14:paraId="113AB8F5" w14:textId="77777777" w:rsidR="009A5394" w:rsidRPr="00C726E1" w:rsidRDefault="009A5394" w:rsidP="00752E6A">
                  <w:pPr>
                    <w:spacing w:before="20" w:after="20"/>
                    <w:rPr>
                      <w:rFonts w:asciiTheme="minorHAnsi" w:hAnsiTheme="minorHAnsi"/>
                    </w:rPr>
                  </w:pPr>
                </w:p>
              </w:tc>
            </w:tr>
            <w:tr w:rsidR="009A5394" w:rsidRPr="00C726E1" w14:paraId="5D4517A3" w14:textId="77777777" w:rsidTr="00752E6A">
              <w:tc>
                <w:tcPr>
                  <w:tcW w:w="215" w:type="pct"/>
                  <w:tcBorders>
                    <w:top w:val="nil"/>
                    <w:left w:val="nil"/>
                    <w:bottom w:val="nil"/>
                    <w:right w:val="nil"/>
                  </w:tcBorders>
                  <w:tcMar>
                    <w:left w:w="0" w:type="dxa"/>
                    <w:right w:w="0" w:type="dxa"/>
                  </w:tcMar>
                </w:tcPr>
                <w:p w14:paraId="78F54F0B" w14:textId="77777777" w:rsidR="009A5394" w:rsidRPr="00C726E1" w:rsidRDefault="009A5394" w:rsidP="00752E6A">
                  <w:pPr>
                    <w:spacing w:before="40" w:after="40"/>
                    <w:jc w:val="center"/>
                    <w:rPr>
                      <w:rFonts w:asciiTheme="minorHAnsi" w:hAnsiTheme="minorHAnsi"/>
                    </w:rPr>
                  </w:pPr>
                </w:p>
              </w:tc>
              <w:tc>
                <w:tcPr>
                  <w:tcW w:w="817" w:type="pct"/>
                  <w:tcBorders>
                    <w:top w:val="nil"/>
                    <w:left w:val="nil"/>
                    <w:bottom w:val="nil"/>
                    <w:right w:val="nil"/>
                  </w:tcBorders>
                </w:tcPr>
                <w:p w14:paraId="75E65FF0" w14:textId="77777777" w:rsidR="009A5394" w:rsidRPr="00C726E1" w:rsidRDefault="009A5394" w:rsidP="00752E6A">
                  <w:pPr>
                    <w:spacing w:before="20" w:after="20"/>
                    <w:ind w:left="113"/>
                    <w:rPr>
                      <w:rFonts w:asciiTheme="minorHAnsi" w:hAnsiTheme="minorHAnsi"/>
                    </w:rPr>
                  </w:pPr>
                  <w:r w:rsidRPr="00C726E1">
                    <w:rPr>
                      <w:rFonts w:asciiTheme="minorHAnsi" w:hAnsiTheme="minorHAnsi"/>
                    </w:rPr>
                    <w:t>settore IAF:</w:t>
                  </w:r>
                </w:p>
              </w:tc>
              <w:tc>
                <w:tcPr>
                  <w:tcW w:w="873" w:type="pct"/>
                  <w:tcBorders>
                    <w:top w:val="single" w:sz="4" w:space="0" w:color="auto"/>
                    <w:left w:val="nil"/>
                    <w:bottom w:val="single" w:sz="4" w:space="0" w:color="auto"/>
                    <w:right w:val="nil"/>
                  </w:tcBorders>
                </w:tcPr>
                <w:p w14:paraId="21FB7FA3" w14:textId="77777777" w:rsidR="009A5394" w:rsidRPr="00C726E1" w:rsidRDefault="009A5394" w:rsidP="00752E6A">
                  <w:pPr>
                    <w:spacing w:before="20" w:after="20"/>
                    <w:rPr>
                      <w:rFonts w:asciiTheme="minorHAnsi" w:hAnsiTheme="minorHAnsi"/>
                    </w:rPr>
                  </w:pPr>
                </w:p>
              </w:tc>
              <w:tc>
                <w:tcPr>
                  <w:tcW w:w="952" w:type="pct"/>
                  <w:gridSpan w:val="2"/>
                  <w:tcBorders>
                    <w:top w:val="nil"/>
                    <w:left w:val="nil"/>
                    <w:bottom w:val="nil"/>
                    <w:right w:val="nil"/>
                  </w:tcBorders>
                </w:tcPr>
                <w:p w14:paraId="485C5706"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rilasciato da:</w:t>
                  </w:r>
                  <w:r w:rsidRPr="00C726E1">
                    <w:rPr>
                      <w:rFonts w:asciiTheme="minorHAnsi" w:hAnsiTheme="minorHAnsi"/>
                      <w:vertAlign w:val="superscript"/>
                    </w:rPr>
                    <w:footnoteReference w:id="18"/>
                  </w:r>
                  <w:r w:rsidRPr="00C726E1">
                    <w:rPr>
                      <w:rFonts w:asciiTheme="minorHAnsi" w:hAnsiTheme="minorHAnsi"/>
                    </w:rPr>
                    <w:t xml:space="preserve"> </w:t>
                  </w:r>
                </w:p>
              </w:tc>
              <w:tc>
                <w:tcPr>
                  <w:tcW w:w="2143" w:type="pct"/>
                  <w:gridSpan w:val="4"/>
                  <w:tcBorders>
                    <w:top w:val="nil"/>
                    <w:left w:val="nil"/>
                    <w:bottom w:val="single" w:sz="4" w:space="0" w:color="auto"/>
                    <w:right w:val="nil"/>
                  </w:tcBorders>
                </w:tcPr>
                <w:p w14:paraId="19834D9C" w14:textId="77777777" w:rsidR="009A5394" w:rsidRPr="00C726E1" w:rsidRDefault="009A5394" w:rsidP="00752E6A">
                  <w:pPr>
                    <w:spacing w:before="20" w:after="20"/>
                    <w:rPr>
                      <w:rFonts w:asciiTheme="minorHAnsi" w:hAnsiTheme="minorHAnsi"/>
                    </w:rPr>
                  </w:pPr>
                </w:p>
              </w:tc>
            </w:tr>
            <w:tr w:rsidR="009A5394" w:rsidRPr="00C726E1" w14:paraId="19B1A017" w14:textId="77777777" w:rsidTr="00752E6A">
              <w:tc>
                <w:tcPr>
                  <w:tcW w:w="215" w:type="pct"/>
                  <w:tcBorders>
                    <w:top w:val="nil"/>
                    <w:left w:val="nil"/>
                    <w:bottom w:val="nil"/>
                    <w:right w:val="nil"/>
                  </w:tcBorders>
                  <w:tcMar>
                    <w:left w:w="0" w:type="dxa"/>
                    <w:right w:w="0" w:type="dxa"/>
                  </w:tcMar>
                </w:tcPr>
                <w:p w14:paraId="3EA8AA5F" w14:textId="77777777" w:rsidR="009A5394" w:rsidRPr="00C726E1" w:rsidRDefault="009A5394" w:rsidP="00752E6A">
                  <w:pPr>
                    <w:spacing w:before="40" w:after="40"/>
                    <w:jc w:val="center"/>
                    <w:rPr>
                      <w:rFonts w:asciiTheme="minorHAnsi" w:hAnsiTheme="minorHAnsi"/>
                    </w:rPr>
                  </w:pPr>
                </w:p>
              </w:tc>
              <w:tc>
                <w:tcPr>
                  <w:tcW w:w="1690" w:type="pct"/>
                  <w:gridSpan w:val="2"/>
                  <w:tcBorders>
                    <w:top w:val="nil"/>
                    <w:left w:val="nil"/>
                    <w:bottom w:val="nil"/>
                    <w:right w:val="nil"/>
                  </w:tcBorders>
                </w:tcPr>
                <w:p w14:paraId="679CD667" w14:textId="77777777" w:rsidR="009A5394" w:rsidRPr="00C726E1" w:rsidRDefault="009A5394" w:rsidP="00752E6A">
                  <w:pPr>
                    <w:spacing w:before="60" w:after="60"/>
                    <w:rPr>
                      <w:rFonts w:asciiTheme="minorHAnsi" w:hAnsiTheme="minorHAnsi"/>
                    </w:rPr>
                  </w:pPr>
                  <w:r w:rsidRPr="00C726E1">
                    <w:rPr>
                      <w:rFonts w:asciiTheme="minorHAnsi" w:hAnsiTheme="minorHAnsi"/>
                    </w:rPr>
                    <w:t xml:space="preserve">(organismo accreditato da </w:t>
                  </w:r>
                  <w:r w:rsidRPr="00C726E1">
                    <w:rPr>
                      <w:rFonts w:asciiTheme="minorHAnsi" w:hAnsiTheme="minorHAnsi"/>
                      <w:vertAlign w:val="superscript"/>
                    </w:rPr>
                    <w:footnoteReference w:id="19"/>
                  </w:r>
                  <w:r w:rsidRPr="00C726E1">
                    <w:rPr>
                      <w:rFonts w:asciiTheme="minorHAnsi" w:hAnsiTheme="minorHAnsi"/>
                    </w:rPr>
                    <w:t xml:space="preserve">  </w:t>
                  </w:r>
                </w:p>
              </w:tc>
              <w:tc>
                <w:tcPr>
                  <w:tcW w:w="2547" w:type="pct"/>
                  <w:gridSpan w:val="5"/>
                  <w:tcBorders>
                    <w:top w:val="nil"/>
                    <w:left w:val="nil"/>
                    <w:bottom w:val="single" w:sz="4" w:space="0" w:color="auto"/>
                    <w:right w:val="nil"/>
                  </w:tcBorders>
                </w:tcPr>
                <w:p w14:paraId="06DA09BC" w14:textId="77777777" w:rsidR="009A5394" w:rsidRPr="00C726E1" w:rsidRDefault="009A5394" w:rsidP="00752E6A">
                  <w:pPr>
                    <w:spacing w:before="60" w:after="60"/>
                    <w:rPr>
                      <w:rFonts w:asciiTheme="minorHAnsi" w:hAnsiTheme="minorHAnsi"/>
                    </w:rPr>
                  </w:pPr>
                </w:p>
              </w:tc>
              <w:tc>
                <w:tcPr>
                  <w:tcW w:w="548" w:type="pct"/>
                  <w:tcBorders>
                    <w:top w:val="nil"/>
                    <w:left w:val="nil"/>
                    <w:bottom w:val="nil"/>
                    <w:right w:val="nil"/>
                  </w:tcBorders>
                </w:tcPr>
                <w:p w14:paraId="75B41C61"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w:t>
                  </w:r>
                </w:p>
              </w:tc>
            </w:tr>
          </w:tbl>
          <w:p w14:paraId="4E5746BB" w14:textId="77777777" w:rsidR="009A5394" w:rsidRPr="00C726E1" w:rsidRDefault="009A5394" w:rsidP="00752E6A">
            <w:pPr>
              <w:rPr>
                <w:rFonts w:asciiTheme="minorHAnsi" w:hAnsiTheme="minorHAnsi"/>
              </w:rPr>
            </w:pPr>
          </w:p>
          <w:p w14:paraId="05414C81" w14:textId="77777777" w:rsidR="009A5394" w:rsidRPr="00C726E1" w:rsidRDefault="009A5394" w:rsidP="00FE0D73">
            <w:pPr>
              <w:ind w:right="-3"/>
              <w:rPr>
                <w:rFonts w:asciiTheme="minorHAnsi" w:hAnsiTheme="minorHAnsi"/>
              </w:rPr>
            </w:pPr>
            <w:r w:rsidRPr="00C726E1">
              <w:rPr>
                <w:rFonts w:asciiTheme="minorHAnsi" w:hAnsiTheme="minorHAnsi"/>
              </w:rPr>
              <w:t>Si attesta che la Copia/e della/e Certificazione/</w:t>
            </w:r>
            <w:proofErr w:type="gramStart"/>
            <w:r w:rsidRPr="00C726E1">
              <w:rPr>
                <w:rFonts w:asciiTheme="minorHAnsi" w:hAnsiTheme="minorHAnsi"/>
              </w:rPr>
              <w:t>i  è</w:t>
            </w:r>
            <w:proofErr w:type="gramEnd"/>
            <w:r w:rsidRPr="00C726E1">
              <w:rPr>
                <w:rFonts w:asciiTheme="minorHAnsi" w:hAnsiTheme="minorHAnsi"/>
              </w:rPr>
              <w:t>/sono conforme/i  all’originale/agli originali custodito/i  presso la sede dell’impresa e che la/e suddetta/e Certificazione/i  è/sono  in corso di validità avendo superato gli audit periodici dell’organismo di certificazione.</w:t>
            </w:r>
          </w:p>
          <w:p w14:paraId="352098CD" w14:textId="77777777" w:rsidR="009A5394" w:rsidRDefault="009A5394" w:rsidP="00752E6A">
            <w:pPr>
              <w:rPr>
                <w:rFonts w:asciiTheme="minorHAnsi" w:hAnsiTheme="minorHAnsi"/>
              </w:rPr>
            </w:pPr>
          </w:p>
          <w:p w14:paraId="7B2F5452" w14:textId="77777777" w:rsidR="00FE0D73" w:rsidRPr="00C726E1" w:rsidRDefault="00FE0D73" w:rsidP="00752E6A">
            <w:pPr>
              <w:rPr>
                <w:rFonts w:asciiTheme="minorHAnsi" w:hAnsiTheme="minorHAnsi"/>
              </w:rPr>
            </w:pPr>
          </w:p>
          <w:p w14:paraId="3E92C332" w14:textId="77777777" w:rsidR="009A5394" w:rsidRPr="00C726E1" w:rsidRDefault="009A5394" w:rsidP="00752E6A">
            <w:pPr>
              <w:rPr>
                <w:rFonts w:asciiTheme="minorHAnsi" w:hAnsiTheme="minorHAnsi"/>
                <w:b/>
              </w:rPr>
            </w:pPr>
            <w:r w:rsidRPr="00C726E1">
              <w:rPr>
                <w:rFonts w:asciiTheme="minorHAnsi" w:hAnsiTheme="minorHAnsi"/>
                <w:b/>
              </w:rPr>
              <w:t xml:space="preserve">3. </w:t>
            </w:r>
          </w:p>
          <w:p w14:paraId="1F571D06" w14:textId="60F1D912" w:rsidR="009A5394" w:rsidRPr="00C726E1" w:rsidRDefault="00FE0D73" w:rsidP="00FE0D73">
            <w:pPr>
              <w:tabs>
                <w:tab w:val="left" w:pos="-2127"/>
              </w:tabs>
              <w:ind w:left="284" w:hanging="284"/>
              <w:rPr>
                <w:rFonts w:asciiTheme="minorHAnsi" w:hAnsiTheme="minorHAnsi"/>
              </w:rPr>
            </w:pPr>
            <w:r w:rsidRPr="00877A51">
              <w:rPr>
                <w:noProof/>
                <w:position w:val="-3"/>
              </w:rPr>
              <mc:AlternateContent>
                <mc:Choice Requires="wpg">
                  <w:drawing>
                    <wp:inline distT="0" distB="0" distL="0" distR="0" wp14:anchorId="16093801" wp14:editId="7AB64EC2">
                      <wp:extent cx="135890" cy="135890"/>
                      <wp:effectExtent l="0" t="0" r="0" b="0"/>
                      <wp:docPr id="105653107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9184920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C1A53E"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0qNxO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b/>
              </w:rPr>
              <w:t xml:space="preserve"> </w:t>
            </w:r>
            <w:r w:rsidR="009A5394" w:rsidRPr="00C726E1">
              <w:rPr>
                <w:rFonts w:asciiTheme="minorHAnsi" w:hAnsiTheme="minorHAnsi"/>
                <w:b/>
              </w:rPr>
              <w:t xml:space="preserve">di essere in possesso </w:t>
            </w:r>
            <w:r w:rsidR="009A5394" w:rsidRPr="00C726E1">
              <w:rPr>
                <w:rFonts w:asciiTheme="minorHAnsi" w:hAnsiTheme="minorHAnsi"/>
              </w:rPr>
              <w:t>della certificazione …………</w:t>
            </w:r>
            <w:proofErr w:type="gramStart"/>
            <w:r w:rsidR="009A5394" w:rsidRPr="00C726E1">
              <w:rPr>
                <w:rFonts w:asciiTheme="minorHAnsi" w:hAnsiTheme="minorHAnsi"/>
              </w:rPr>
              <w:t>…….</w:t>
            </w:r>
            <w:proofErr w:type="gramEnd"/>
            <w:r w:rsidR="009A5394" w:rsidRPr="00C726E1">
              <w:rPr>
                <w:rFonts w:asciiTheme="minorHAnsi" w:hAnsiTheme="minorHAnsi"/>
              </w:rPr>
              <w:t>, che la medesima è in corso di validità, settore ……….., come risulta dal seguente certificato che si allega in copia conforme ai sensi dell’articolo 19 del D.P.R. 445/2000 :</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
              <w:gridCol w:w="1667"/>
              <w:gridCol w:w="1782"/>
              <w:gridCol w:w="972"/>
              <w:gridCol w:w="972"/>
              <w:gridCol w:w="647"/>
              <w:gridCol w:w="1943"/>
              <w:gridCol w:w="665"/>
              <w:gridCol w:w="1118"/>
            </w:tblGrid>
            <w:tr w:rsidR="009A5394" w:rsidRPr="00C726E1" w14:paraId="1B2FFF7C" w14:textId="77777777" w:rsidTr="00752E6A">
              <w:tc>
                <w:tcPr>
                  <w:tcW w:w="215" w:type="pct"/>
                  <w:tcBorders>
                    <w:top w:val="nil"/>
                    <w:left w:val="nil"/>
                    <w:bottom w:val="nil"/>
                    <w:right w:val="nil"/>
                  </w:tcBorders>
                  <w:tcMar>
                    <w:left w:w="0" w:type="dxa"/>
                    <w:right w:w="0" w:type="dxa"/>
                  </w:tcMar>
                </w:tcPr>
                <w:p w14:paraId="6C012A12" w14:textId="535658BE" w:rsidR="009A5394" w:rsidRPr="00C726E1" w:rsidRDefault="00FE0D73" w:rsidP="00752E6A">
                  <w:pPr>
                    <w:spacing w:before="40" w:after="40"/>
                    <w:jc w:val="center"/>
                    <w:rPr>
                      <w:rFonts w:asciiTheme="minorHAnsi" w:hAnsiTheme="minorHAnsi"/>
                    </w:rPr>
                  </w:pPr>
                  <w:r w:rsidRPr="00877A51">
                    <w:rPr>
                      <w:noProof/>
                      <w:position w:val="-3"/>
                    </w:rPr>
                    <mc:AlternateContent>
                      <mc:Choice Requires="wpg">
                        <w:drawing>
                          <wp:inline distT="0" distB="0" distL="0" distR="0" wp14:anchorId="32974EAF" wp14:editId="71B26B5C">
                            <wp:extent cx="135890" cy="135890"/>
                            <wp:effectExtent l="0" t="0" r="0" b="0"/>
                            <wp:docPr id="6207228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6008812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6D8465E"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Y4bQB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" filled="f" strokecolor="#000006" strokeweight=".25397mm">
                              <v:path arrowok="t"/>
                            </v:rect>
                            <w10:anchorlock/>
                          </v:group>
                        </w:pict>
                      </mc:Fallback>
                    </mc:AlternateContent>
                  </w:r>
                </w:p>
              </w:tc>
              <w:tc>
                <w:tcPr>
                  <w:tcW w:w="817" w:type="pct"/>
                  <w:tcBorders>
                    <w:top w:val="nil"/>
                    <w:left w:val="nil"/>
                    <w:bottom w:val="nil"/>
                    <w:right w:val="single" w:sz="4" w:space="0" w:color="auto"/>
                  </w:tcBorders>
                </w:tcPr>
                <w:p w14:paraId="03B7EBE7"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w:t>
                  </w:r>
                  <w:r w:rsidRPr="00C726E1">
                    <w:rPr>
                      <w:rFonts w:asciiTheme="minorHAnsi" w:hAnsiTheme="minorHAnsi"/>
                    </w:rPr>
                    <w:tab/>
                    <w:t>certificato n.</w:t>
                  </w:r>
                </w:p>
              </w:tc>
              <w:tc>
                <w:tcPr>
                  <w:tcW w:w="873" w:type="pct"/>
                  <w:tcBorders>
                    <w:top w:val="nil"/>
                    <w:left w:val="single" w:sz="4" w:space="0" w:color="auto"/>
                    <w:bottom w:val="single" w:sz="4" w:space="0" w:color="auto"/>
                    <w:right w:val="single" w:sz="4" w:space="0" w:color="auto"/>
                  </w:tcBorders>
                </w:tcPr>
                <w:p w14:paraId="41E1BE08" w14:textId="77777777" w:rsidR="009A5394" w:rsidRPr="00C726E1" w:rsidRDefault="009A5394" w:rsidP="00752E6A">
                  <w:pPr>
                    <w:spacing w:before="20" w:after="20"/>
                    <w:rPr>
                      <w:rFonts w:asciiTheme="minorHAnsi" w:hAnsiTheme="minorHAnsi"/>
                    </w:rPr>
                  </w:pPr>
                </w:p>
              </w:tc>
              <w:tc>
                <w:tcPr>
                  <w:tcW w:w="476" w:type="pct"/>
                  <w:tcBorders>
                    <w:top w:val="nil"/>
                    <w:left w:val="single" w:sz="4" w:space="0" w:color="auto"/>
                    <w:bottom w:val="nil"/>
                    <w:right w:val="single" w:sz="4" w:space="0" w:color="auto"/>
                  </w:tcBorders>
                </w:tcPr>
                <w:p w14:paraId="0C440CD4"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in data</w:t>
                  </w:r>
                </w:p>
              </w:tc>
              <w:tc>
                <w:tcPr>
                  <w:tcW w:w="793" w:type="pct"/>
                  <w:gridSpan w:val="2"/>
                  <w:tcBorders>
                    <w:top w:val="nil"/>
                    <w:left w:val="single" w:sz="4" w:space="0" w:color="auto"/>
                    <w:bottom w:val="single" w:sz="4" w:space="0" w:color="auto"/>
                    <w:right w:val="single" w:sz="4" w:space="0" w:color="auto"/>
                  </w:tcBorders>
                </w:tcPr>
                <w:p w14:paraId="29ACE547" w14:textId="77777777" w:rsidR="009A5394" w:rsidRPr="00C726E1" w:rsidRDefault="009A5394" w:rsidP="00752E6A">
                  <w:pPr>
                    <w:spacing w:before="20" w:after="20"/>
                    <w:rPr>
                      <w:rFonts w:asciiTheme="minorHAnsi" w:hAnsiTheme="minorHAnsi"/>
                    </w:rPr>
                  </w:pPr>
                </w:p>
              </w:tc>
              <w:tc>
                <w:tcPr>
                  <w:tcW w:w="952" w:type="pct"/>
                  <w:tcBorders>
                    <w:top w:val="nil"/>
                    <w:left w:val="single" w:sz="4" w:space="0" w:color="auto"/>
                    <w:bottom w:val="nil"/>
                    <w:right w:val="single" w:sz="4" w:space="0" w:color="auto"/>
                  </w:tcBorders>
                </w:tcPr>
                <w:p w14:paraId="68E49A79" w14:textId="77777777" w:rsidR="009A5394" w:rsidRPr="00C726E1" w:rsidRDefault="009A5394" w:rsidP="00752E6A">
                  <w:pPr>
                    <w:spacing w:before="60" w:after="60"/>
                    <w:rPr>
                      <w:rFonts w:asciiTheme="minorHAnsi" w:hAnsiTheme="minorHAnsi"/>
                    </w:rPr>
                  </w:pPr>
                  <w:r w:rsidRPr="00C726E1">
                    <w:rPr>
                      <w:rFonts w:asciiTheme="minorHAnsi" w:hAnsiTheme="minorHAnsi"/>
                    </w:rPr>
                    <w:t>valido fino al</w:t>
                  </w:r>
                </w:p>
              </w:tc>
              <w:tc>
                <w:tcPr>
                  <w:tcW w:w="874" w:type="pct"/>
                  <w:gridSpan w:val="2"/>
                  <w:tcBorders>
                    <w:top w:val="nil"/>
                    <w:left w:val="single" w:sz="4" w:space="0" w:color="auto"/>
                    <w:bottom w:val="single" w:sz="4" w:space="0" w:color="auto"/>
                    <w:right w:val="single" w:sz="4" w:space="0" w:color="auto"/>
                  </w:tcBorders>
                </w:tcPr>
                <w:p w14:paraId="25071150" w14:textId="77777777" w:rsidR="009A5394" w:rsidRPr="00C726E1" w:rsidRDefault="009A5394" w:rsidP="00752E6A">
                  <w:pPr>
                    <w:spacing w:before="20" w:after="20"/>
                    <w:rPr>
                      <w:rFonts w:asciiTheme="minorHAnsi" w:hAnsiTheme="minorHAnsi"/>
                    </w:rPr>
                  </w:pPr>
                </w:p>
              </w:tc>
            </w:tr>
            <w:tr w:rsidR="009A5394" w:rsidRPr="00C726E1" w14:paraId="13E9D0B2" w14:textId="77777777" w:rsidTr="00752E6A">
              <w:tc>
                <w:tcPr>
                  <w:tcW w:w="215" w:type="pct"/>
                  <w:tcBorders>
                    <w:top w:val="nil"/>
                    <w:left w:val="nil"/>
                    <w:bottom w:val="nil"/>
                    <w:right w:val="nil"/>
                  </w:tcBorders>
                  <w:tcMar>
                    <w:left w:w="0" w:type="dxa"/>
                    <w:right w:w="0" w:type="dxa"/>
                  </w:tcMar>
                </w:tcPr>
                <w:p w14:paraId="1B68EE39" w14:textId="77777777" w:rsidR="009A5394" w:rsidRPr="00C726E1" w:rsidRDefault="009A5394" w:rsidP="00752E6A">
                  <w:pPr>
                    <w:spacing w:before="40" w:after="40"/>
                    <w:jc w:val="center"/>
                    <w:rPr>
                      <w:rFonts w:asciiTheme="minorHAnsi" w:hAnsiTheme="minorHAnsi"/>
                    </w:rPr>
                  </w:pPr>
                </w:p>
              </w:tc>
              <w:tc>
                <w:tcPr>
                  <w:tcW w:w="817" w:type="pct"/>
                  <w:tcBorders>
                    <w:top w:val="nil"/>
                    <w:left w:val="nil"/>
                    <w:bottom w:val="nil"/>
                    <w:right w:val="nil"/>
                  </w:tcBorders>
                </w:tcPr>
                <w:p w14:paraId="2387C0B3" w14:textId="77777777" w:rsidR="009A5394" w:rsidRPr="00C726E1" w:rsidRDefault="009A5394" w:rsidP="00752E6A">
                  <w:pPr>
                    <w:spacing w:before="20" w:after="20"/>
                    <w:ind w:left="113"/>
                    <w:rPr>
                      <w:rFonts w:asciiTheme="minorHAnsi" w:hAnsiTheme="minorHAnsi"/>
                    </w:rPr>
                  </w:pPr>
                  <w:r w:rsidRPr="00C726E1">
                    <w:rPr>
                      <w:rFonts w:asciiTheme="minorHAnsi" w:hAnsiTheme="minorHAnsi"/>
                    </w:rPr>
                    <w:t>settore IAF:</w:t>
                  </w:r>
                </w:p>
              </w:tc>
              <w:tc>
                <w:tcPr>
                  <w:tcW w:w="873" w:type="pct"/>
                  <w:tcBorders>
                    <w:top w:val="single" w:sz="4" w:space="0" w:color="auto"/>
                    <w:left w:val="nil"/>
                    <w:bottom w:val="single" w:sz="4" w:space="0" w:color="auto"/>
                    <w:right w:val="nil"/>
                  </w:tcBorders>
                </w:tcPr>
                <w:p w14:paraId="29F84B26" w14:textId="77777777" w:rsidR="009A5394" w:rsidRPr="00C726E1" w:rsidRDefault="009A5394" w:rsidP="00752E6A">
                  <w:pPr>
                    <w:spacing w:before="20" w:after="20"/>
                    <w:rPr>
                      <w:rFonts w:asciiTheme="minorHAnsi" w:hAnsiTheme="minorHAnsi"/>
                    </w:rPr>
                  </w:pPr>
                </w:p>
              </w:tc>
              <w:tc>
                <w:tcPr>
                  <w:tcW w:w="952" w:type="pct"/>
                  <w:gridSpan w:val="2"/>
                  <w:tcBorders>
                    <w:top w:val="nil"/>
                    <w:left w:val="nil"/>
                    <w:bottom w:val="nil"/>
                    <w:right w:val="nil"/>
                  </w:tcBorders>
                </w:tcPr>
                <w:p w14:paraId="3567CC85"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rilasciato da:</w:t>
                  </w:r>
                  <w:r w:rsidRPr="00C726E1">
                    <w:rPr>
                      <w:rFonts w:asciiTheme="minorHAnsi" w:hAnsiTheme="minorHAnsi"/>
                      <w:vertAlign w:val="superscript"/>
                    </w:rPr>
                    <w:footnoteReference w:id="20"/>
                  </w:r>
                  <w:r w:rsidRPr="00C726E1">
                    <w:rPr>
                      <w:rFonts w:asciiTheme="minorHAnsi" w:hAnsiTheme="minorHAnsi"/>
                    </w:rPr>
                    <w:t xml:space="preserve"> </w:t>
                  </w:r>
                </w:p>
              </w:tc>
              <w:tc>
                <w:tcPr>
                  <w:tcW w:w="2143" w:type="pct"/>
                  <w:gridSpan w:val="4"/>
                  <w:tcBorders>
                    <w:top w:val="nil"/>
                    <w:left w:val="nil"/>
                    <w:bottom w:val="single" w:sz="4" w:space="0" w:color="auto"/>
                    <w:right w:val="nil"/>
                  </w:tcBorders>
                </w:tcPr>
                <w:p w14:paraId="6A1DCA61" w14:textId="77777777" w:rsidR="009A5394" w:rsidRPr="00C726E1" w:rsidRDefault="009A5394" w:rsidP="00752E6A">
                  <w:pPr>
                    <w:spacing w:before="20" w:after="20"/>
                    <w:rPr>
                      <w:rFonts w:asciiTheme="minorHAnsi" w:hAnsiTheme="minorHAnsi"/>
                    </w:rPr>
                  </w:pPr>
                </w:p>
              </w:tc>
            </w:tr>
            <w:tr w:rsidR="009A5394" w:rsidRPr="00C726E1" w14:paraId="57049B04" w14:textId="77777777" w:rsidTr="00752E6A">
              <w:tc>
                <w:tcPr>
                  <w:tcW w:w="215" w:type="pct"/>
                  <w:tcBorders>
                    <w:top w:val="nil"/>
                    <w:left w:val="nil"/>
                    <w:bottom w:val="nil"/>
                    <w:right w:val="nil"/>
                  </w:tcBorders>
                  <w:tcMar>
                    <w:left w:w="0" w:type="dxa"/>
                    <w:right w:w="0" w:type="dxa"/>
                  </w:tcMar>
                </w:tcPr>
                <w:p w14:paraId="0BF7EDE5" w14:textId="77777777" w:rsidR="009A5394" w:rsidRPr="00C726E1" w:rsidRDefault="009A5394" w:rsidP="00752E6A">
                  <w:pPr>
                    <w:spacing w:before="40" w:after="40"/>
                    <w:jc w:val="center"/>
                    <w:rPr>
                      <w:rFonts w:asciiTheme="minorHAnsi" w:hAnsiTheme="minorHAnsi"/>
                    </w:rPr>
                  </w:pPr>
                </w:p>
              </w:tc>
              <w:tc>
                <w:tcPr>
                  <w:tcW w:w="1690" w:type="pct"/>
                  <w:gridSpan w:val="2"/>
                  <w:tcBorders>
                    <w:top w:val="nil"/>
                    <w:left w:val="nil"/>
                    <w:bottom w:val="nil"/>
                    <w:right w:val="nil"/>
                  </w:tcBorders>
                </w:tcPr>
                <w:p w14:paraId="416E2AA1" w14:textId="77777777" w:rsidR="009A5394" w:rsidRPr="00C726E1" w:rsidRDefault="009A5394" w:rsidP="00752E6A">
                  <w:pPr>
                    <w:spacing w:before="60" w:after="60"/>
                    <w:rPr>
                      <w:rFonts w:asciiTheme="minorHAnsi" w:hAnsiTheme="minorHAnsi"/>
                    </w:rPr>
                  </w:pPr>
                  <w:r w:rsidRPr="00C726E1">
                    <w:rPr>
                      <w:rFonts w:asciiTheme="minorHAnsi" w:hAnsiTheme="minorHAnsi"/>
                    </w:rPr>
                    <w:t xml:space="preserve">(organismo accreditato da </w:t>
                  </w:r>
                  <w:r w:rsidRPr="00C726E1">
                    <w:rPr>
                      <w:rFonts w:asciiTheme="minorHAnsi" w:hAnsiTheme="minorHAnsi"/>
                      <w:vertAlign w:val="superscript"/>
                    </w:rPr>
                    <w:footnoteReference w:id="21"/>
                  </w:r>
                  <w:r w:rsidRPr="00C726E1">
                    <w:rPr>
                      <w:rFonts w:asciiTheme="minorHAnsi" w:hAnsiTheme="minorHAnsi"/>
                    </w:rPr>
                    <w:t xml:space="preserve">  </w:t>
                  </w:r>
                </w:p>
              </w:tc>
              <w:tc>
                <w:tcPr>
                  <w:tcW w:w="2547" w:type="pct"/>
                  <w:gridSpan w:val="5"/>
                  <w:tcBorders>
                    <w:top w:val="nil"/>
                    <w:left w:val="nil"/>
                    <w:bottom w:val="single" w:sz="4" w:space="0" w:color="auto"/>
                    <w:right w:val="nil"/>
                  </w:tcBorders>
                </w:tcPr>
                <w:p w14:paraId="3A66446C" w14:textId="77777777" w:rsidR="009A5394" w:rsidRPr="00C726E1" w:rsidRDefault="009A5394" w:rsidP="00752E6A">
                  <w:pPr>
                    <w:spacing w:before="60" w:after="60"/>
                    <w:rPr>
                      <w:rFonts w:asciiTheme="minorHAnsi" w:hAnsiTheme="minorHAnsi"/>
                    </w:rPr>
                  </w:pPr>
                </w:p>
              </w:tc>
              <w:tc>
                <w:tcPr>
                  <w:tcW w:w="548" w:type="pct"/>
                  <w:tcBorders>
                    <w:top w:val="nil"/>
                    <w:left w:val="nil"/>
                    <w:bottom w:val="nil"/>
                    <w:right w:val="nil"/>
                  </w:tcBorders>
                </w:tcPr>
                <w:p w14:paraId="005BA639" w14:textId="77777777" w:rsidR="009A5394" w:rsidRPr="00C726E1" w:rsidRDefault="009A5394" w:rsidP="00752E6A">
                  <w:pPr>
                    <w:spacing w:before="20" w:after="20"/>
                    <w:ind w:left="110" w:hanging="110"/>
                    <w:rPr>
                      <w:rFonts w:asciiTheme="minorHAnsi" w:hAnsiTheme="minorHAnsi"/>
                    </w:rPr>
                  </w:pPr>
                  <w:r w:rsidRPr="00C726E1">
                    <w:rPr>
                      <w:rFonts w:asciiTheme="minorHAnsi" w:hAnsiTheme="minorHAnsi"/>
                    </w:rPr>
                    <w:t>)</w:t>
                  </w:r>
                </w:p>
              </w:tc>
            </w:tr>
          </w:tbl>
          <w:p w14:paraId="66BBDF24" w14:textId="77777777" w:rsidR="009A5394" w:rsidRPr="00C726E1" w:rsidRDefault="009A5394" w:rsidP="00752E6A">
            <w:pPr>
              <w:rPr>
                <w:rFonts w:asciiTheme="minorHAnsi" w:hAnsiTheme="minorHAnsi"/>
              </w:rPr>
            </w:pPr>
          </w:p>
          <w:p w14:paraId="506C4583" w14:textId="77777777" w:rsidR="009A5394" w:rsidRPr="00C726E1" w:rsidRDefault="009A5394" w:rsidP="00FE0D73">
            <w:pPr>
              <w:ind w:right="-3"/>
              <w:rPr>
                <w:rFonts w:asciiTheme="minorHAnsi" w:hAnsiTheme="minorHAnsi"/>
              </w:rPr>
            </w:pPr>
            <w:r w:rsidRPr="00C726E1">
              <w:rPr>
                <w:rFonts w:asciiTheme="minorHAnsi" w:hAnsiTheme="minorHAnsi"/>
              </w:rPr>
              <w:t>Si attesta che la Copia/e della/e Certificazione/</w:t>
            </w:r>
            <w:proofErr w:type="gramStart"/>
            <w:r w:rsidRPr="00C726E1">
              <w:rPr>
                <w:rFonts w:asciiTheme="minorHAnsi" w:hAnsiTheme="minorHAnsi"/>
              </w:rPr>
              <w:t>i  è</w:t>
            </w:r>
            <w:proofErr w:type="gramEnd"/>
            <w:r w:rsidRPr="00C726E1">
              <w:rPr>
                <w:rFonts w:asciiTheme="minorHAnsi" w:hAnsiTheme="minorHAnsi"/>
              </w:rPr>
              <w:t>/sono conforme/i  all’originale/agli originali custodito/i  presso la sede dell’impresa e che la/e suddetta/e Certificazione/i  è/sono  in corso di validità avendo superato gli audit periodici dell’organismo di certificazione.</w:t>
            </w:r>
          </w:p>
          <w:p w14:paraId="64B39FD5" w14:textId="77777777" w:rsidR="009A5394" w:rsidRDefault="009A5394" w:rsidP="00752E6A">
            <w:pPr>
              <w:rPr>
                <w:rFonts w:asciiTheme="minorHAnsi" w:hAnsiTheme="minorHAnsi"/>
              </w:rPr>
            </w:pPr>
          </w:p>
          <w:p w14:paraId="0A0C1386" w14:textId="77777777" w:rsidR="00FE0D73" w:rsidRPr="00C726E1" w:rsidRDefault="00FE0D73" w:rsidP="00752E6A">
            <w:pPr>
              <w:rPr>
                <w:rFonts w:asciiTheme="minorHAnsi" w:hAnsiTheme="minorHAnsi"/>
              </w:rPr>
            </w:pPr>
          </w:p>
          <w:p w14:paraId="5A07A823" w14:textId="77777777" w:rsidR="009A5394" w:rsidRPr="00C726E1" w:rsidRDefault="009A5394" w:rsidP="00752E6A">
            <w:pPr>
              <w:tabs>
                <w:tab w:val="left" w:pos="-2127"/>
              </w:tabs>
              <w:ind w:left="284" w:hanging="284"/>
              <w:rPr>
                <w:rFonts w:asciiTheme="minorHAnsi" w:hAnsiTheme="minorHAnsi"/>
              </w:rPr>
            </w:pPr>
          </w:p>
        </w:tc>
      </w:tr>
    </w:tbl>
    <w:p w14:paraId="50440E44" w14:textId="77777777" w:rsidR="009A5394" w:rsidRPr="00C726E1" w:rsidRDefault="009A5394" w:rsidP="009A5394">
      <w:pPr>
        <w:ind w:left="284" w:hanging="284"/>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74DFF0E1" w14:textId="77777777" w:rsidTr="00752E6A">
        <w:tc>
          <w:tcPr>
            <w:tcW w:w="10138" w:type="dxa"/>
            <w:shd w:val="clear" w:color="auto" w:fill="auto"/>
          </w:tcPr>
          <w:p w14:paraId="5DE41B25" w14:textId="77777777" w:rsidR="009A5394" w:rsidRPr="00C726E1" w:rsidRDefault="009A5394" w:rsidP="00752E6A">
            <w:pPr>
              <w:widowControl w:val="0"/>
              <w:jc w:val="center"/>
              <w:rPr>
                <w:rFonts w:asciiTheme="minorHAnsi" w:hAnsiTheme="minorHAnsi"/>
                <w:b/>
                <w:bCs/>
                <w:spacing w:val="-4"/>
              </w:rPr>
            </w:pPr>
            <w:r w:rsidRPr="00C726E1">
              <w:rPr>
                <w:rFonts w:asciiTheme="minorHAnsi" w:hAnsiTheme="minorHAnsi"/>
                <w:b/>
                <w:bCs/>
                <w:spacing w:val="-4"/>
              </w:rPr>
              <w:t>G. DICHIARAZIONI IN RELAZIONE AL SUBAPPALTO/SUBAPPALTO QUALIFICANTE</w:t>
            </w:r>
          </w:p>
          <w:p w14:paraId="12F24F7C" w14:textId="77777777" w:rsidR="009A5394" w:rsidRPr="00C726E1" w:rsidRDefault="009A5394" w:rsidP="00752E6A">
            <w:pPr>
              <w:widowControl w:val="0"/>
              <w:jc w:val="center"/>
              <w:rPr>
                <w:rFonts w:asciiTheme="minorHAnsi" w:hAnsiTheme="minorHAnsi"/>
                <w:b/>
                <w:bCs/>
              </w:rPr>
            </w:pPr>
          </w:p>
        </w:tc>
      </w:tr>
    </w:tbl>
    <w:p w14:paraId="4E28E7B7" w14:textId="77777777" w:rsidR="009A5394" w:rsidRDefault="009A5394" w:rsidP="009A5394">
      <w:pPr>
        <w:rPr>
          <w:rFonts w:asciiTheme="minorHAnsi" w:hAnsiTheme="minorHAnsi"/>
        </w:rPr>
      </w:pPr>
    </w:p>
    <w:p w14:paraId="4DD44736" w14:textId="77777777" w:rsidR="00FE0D73" w:rsidRPr="00C726E1" w:rsidRDefault="00FE0D73" w:rsidP="009A5394">
      <w:pPr>
        <w:rPr>
          <w:rFonts w:asciiTheme="minorHAnsi" w:hAnsiTheme="minorHAnsi"/>
        </w:rPr>
      </w:pPr>
    </w:p>
    <w:tbl>
      <w:tblPr>
        <w:tblW w:w="5000" w:type="pct"/>
        <w:tblLook w:val="04A0" w:firstRow="1" w:lastRow="0" w:firstColumn="1" w:lastColumn="0" w:noHBand="0" w:noVBand="1"/>
      </w:tblPr>
      <w:tblGrid>
        <w:gridCol w:w="10028"/>
      </w:tblGrid>
      <w:tr w:rsidR="009A5394" w:rsidRPr="00C726E1" w14:paraId="43510FE2" w14:textId="77777777" w:rsidTr="00752E6A">
        <w:tc>
          <w:tcPr>
            <w:tcW w:w="5000" w:type="pct"/>
            <w:shd w:val="clear" w:color="auto" w:fill="auto"/>
          </w:tcPr>
          <w:p w14:paraId="124E3A9D" w14:textId="2EB173C9" w:rsidR="009A5394" w:rsidRPr="00C726E1" w:rsidRDefault="00FE0D73" w:rsidP="00FE0D73">
            <w:pPr>
              <w:tabs>
                <w:tab w:val="left" w:pos="-2127"/>
              </w:tabs>
              <w:ind w:left="284" w:hanging="284"/>
              <w:rPr>
                <w:rFonts w:asciiTheme="minorHAnsi" w:eastAsia="Calibri" w:hAnsiTheme="minorHAnsi"/>
              </w:rPr>
            </w:pPr>
            <w:r w:rsidRPr="00877A51">
              <w:rPr>
                <w:noProof/>
                <w:position w:val="-3"/>
              </w:rPr>
              <mc:AlternateContent>
                <mc:Choice Requires="wpg">
                  <w:drawing>
                    <wp:inline distT="0" distB="0" distL="0" distR="0" wp14:anchorId="5170E33C" wp14:editId="72CA60C4">
                      <wp:extent cx="135890" cy="135890"/>
                      <wp:effectExtent l="0" t="0" r="0" b="0"/>
                      <wp:docPr id="28391840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1056606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DF78430"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eXY0X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&#13;&#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 xml:space="preserve">dichiara di </w:t>
            </w:r>
            <w:r w:rsidR="009A5394" w:rsidRPr="00FE0D73">
              <w:rPr>
                <w:rFonts w:asciiTheme="minorHAnsi" w:hAnsiTheme="minorHAnsi"/>
              </w:rPr>
              <w:t>possedere</w:t>
            </w:r>
            <w:r w:rsidR="009A5394" w:rsidRPr="00C726E1">
              <w:rPr>
                <w:rFonts w:asciiTheme="minorHAnsi" w:eastAsia="Calibri" w:hAnsiTheme="minorHAnsi"/>
              </w:rPr>
              <w:t xml:space="preserve"> i requisiti richiesti dall’Avviso e dal disciplinare, e pertanto </w:t>
            </w:r>
          </w:p>
          <w:p w14:paraId="5C6B3118" w14:textId="77777777" w:rsidR="00FE0D73" w:rsidRDefault="00FE0D73" w:rsidP="00752E6A">
            <w:pPr>
              <w:spacing w:before="120" w:after="120" w:line="480" w:lineRule="auto"/>
              <w:jc w:val="center"/>
              <w:rPr>
                <w:rFonts w:asciiTheme="minorHAnsi" w:hAnsiTheme="minorHAnsi"/>
                <w:b/>
              </w:rPr>
            </w:pPr>
          </w:p>
          <w:p w14:paraId="5E2B586C" w14:textId="63BCC8AB" w:rsidR="009A5394" w:rsidRPr="00C726E1" w:rsidRDefault="009A5394" w:rsidP="00752E6A">
            <w:pPr>
              <w:spacing w:before="120" w:after="120" w:line="480" w:lineRule="auto"/>
              <w:jc w:val="center"/>
              <w:rPr>
                <w:rFonts w:asciiTheme="minorHAnsi" w:hAnsiTheme="minorHAnsi"/>
                <w:b/>
              </w:rPr>
            </w:pPr>
            <w:r w:rsidRPr="00C726E1">
              <w:rPr>
                <w:rFonts w:asciiTheme="minorHAnsi" w:hAnsiTheme="minorHAnsi"/>
                <w:b/>
              </w:rPr>
              <w:t>DICHIARA</w:t>
            </w:r>
          </w:p>
          <w:tbl>
            <w:tblPr>
              <w:tblW w:w="5000" w:type="pct"/>
              <w:tblLook w:val="04A0" w:firstRow="1" w:lastRow="0" w:firstColumn="1" w:lastColumn="0" w:noHBand="0" w:noVBand="1"/>
            </w:tblPr>
            <w:tblGrid>
              <w:gridCol w:w="9812"/>
            </w:tblGrid>
            <w:tr w:rsidR="009A5394" w:rsidRPr="00C726E1" w14:paraId="2A1A0ABB" w14:textId="77777777" w:rsidTr="00752E6A">
              <w:tc>
                <w:tcPr>
                  <w:tcW w:w="5000" w:type="pct"/>
                  <w:shd w:val="clear" w:color="auto" w:fill="auto"/>
                </w:tcPr>
                <w:p w14:paraId="3FEC1AB3" w14:textId="4B0C423E" w:rsidR="009A5394" w:rsidRPr="00C726E1" w:rsidRDefault="00FE0D73" w:rsidP="00752E6A">
                  <w:pPr>
                    <w:tabs>
                      <w:tab w:val="left" w:pos="-2127"/>
                      <w:tab w:val="left" w:pos="708"/>
                    </w:tabs>
                    <w:spacing w:before="120" w:after="200" w:line="276" w:lineRule="auto"/>
                    <w:ind w:left="397" w:hanging="425"/>
                    <w:rPr>
                      <w:rFonts w:asciiTheme="minorHAnsi" w:eastAsia="Calibri" w:hAnsiTheme="minorHAnsi"/>
                    </w:rPr>
                  </w:pPr>
                  <w:r w:rsidRPr="00877A51">
                    <w:rPr>
                      <w:noProof/>
                      <w:position w:val="-3"/>
                    </w:rPr>
                    <mc:AlternateContent>
                      <mc:Choice Requires="wpg">
                        <w:drawing>
                          <wp:inline distT="0" distB="0" distL="0" distR="0" wp14:anchorId="0409579F" wp14:editId="75731319">
                            <wp:extent cx="135890" cy="135890"/>
                            <wp:effectExtent l="0" t="0" r="0" b="0"/>
                            <wp:docPr id="123706444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1430113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1689FE6"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8wvUX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&#13;&#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 xml:space="preserve">che </w:t>
                  </w:r>
                  <w:r w:rsidR="009A5394" w:rsidRPr="00C726E1">
                    <w:rPr>
                      <w:rFonts w:asciiTheme="minorHAnsi" w:eastAsia="Calibri" w:hAnsiTheme="minorHAnsi"/>
                      <w:b/>
                    </w:rPr>
                    <w:t>intende subappaltare, riservandosene la possibilità</w:t>
                  </w:r>
                  <w:r w:rsidR="009A5394" w:rsidRPr="00C726E1">
                    <w:rPr>
                      <w:rFonts w:asciiTheme="minorHAnsi" w:eastAsia="Calibri" w:hAnsiTheme="minorHAnsi"/>
                    </w:rPr>
                    <w:t>, i seguenti lavori, appartenenti a categoria/e:</w:t>
                  </w:r>
                </w:p>
                <w:p w14:paraId="5FC91B58" w14:textId="77777777" w:rsidR="009A5394" w:rsidRPr="00C726E1" w:rsidRDefault="009A5394" w:rsidP="00752E6A">
                  <w:pPr>
                    <w:tabs>
                      <w:tab w:val="left" w:pos="-2127"/>
                      <w:tab w:val="left" w:pos="708"/>
                    </w:tabs>
                    <w:spacing w:before="120" w:after="200" w:line="276" w:lineRule="auto"/>
                    <w:ind w:left="397" w:hanging="425"/>
                    <w:rPr>
                      <w:rFonts w:asciiTheme="minorHAnsi" w:eastAsia="Calibri" w:hAnsiTheme="minorHAnsi"/>
                    </w:rPr>
                  </w:pPr>
                </w:p>
                <w:p w14:paraId="412AE266" w14:textId="77777777" w:rsidR="009A5394" w:rsidRPr="00C726E1" w:rsidRDefault="009A5394" w:rsidP="00752E6A">
                  <w:pPr>
                    <w:tabs>
                      <w:tab w:val="left" w:pos="-2127"/>
                      <w:tab w:val="left" w:pos="708"/>
                    </w:tabs>
                    <w:spacing w:before="120" w:after="200" w:line="276" w:lineRule="auto"/>
                    <w:ind w:left="397" w:hanging="425"/>
                    <w:rPr>
                      <w:rFonts w:asciiTheme="minorHAnsi" w:eastAsia="Calibri" w:hAnsiTheme="minorHAnsi"/>
                    </w:rPr>
                  </w:pPr>
                </w:p>
                <w:p w14:paraId="253C3E52" w14:textId="77777777" w:rsidR="009A5394" w:rsidRPr="00C726E1" w:rsidRDefault="009A5394" w:rsidP="00752E6A">
                  <w:pPr>
                    <w:tabs>
                      <w:tab w:val="left" w:pos="-2127"/>
                      <w:tab w:val="left" w:pos="708"/>
                    </w:tabs>
                    <w:spacing w:before="120" w:after="200" w:line="276" w:lineRule="auto"/>
                    <w:ind w:left="397" w:hanging="283"/>
                    <w:rPr>
                      <w:rFonts w:asciiTheme="minorHAnsi" w:eastAsia="Calibri" w:hAnsiTheme="minorHAnsi"/>
                    </w:rPr>
                  </w:pPr>
                  <w:r w:rsidRPr="00C726E1">
                    <w:rPr>
                      <w:rFonts w:asciiTheme="minorHAnsi" w:eastAsia="Calibri" w:hAnsiTheme="minorHAnsi"/>
                    </w:rPr>
                    <w:lastRenderedPageBreak/>
                    <w:t>---</w:t>
                  </w:r>
                  <w:r w:rsidRPr="00C726E1">
                    <w:rPr>
                      <w:rFonts w:asciiTheme="minorHAnsi" w:eastAsia="Calibri" w:hAnsiTheme="minorHAnsi"/>
                    </w:rPr>
                    <w:tab/>
                    <w:t>a qualificazione obbligatoria della/e quale/i possiede adeguata qualificazione;</w:t>
                  </w:r>
                </w:p>
                <w:p w14:paraId="132F8C69" w14:textId="77777777" w:rsidR="009A5394" w:rsidRPr="00C726E1" w:rsidRDefault="009A5394" w:rsidP="00752E6A">
                  <w:pPr>
                    <w:tabs>
                      <w:tab w:val="left" w:pos="-2127"/>
                      <w:tab w:val="left" w:pos="708"/>
                    </w:tabs>
                    <w:spacing w:before="120" w:after="200" w:line="276" w:lineRule="auto"/>
                    <w:ind w:left="397" w:hanging="283"/>
                    <w:rPr>
                      <w:rFonts w:asciiTheme="minorHAnsi" w:eastAsia="Calibri" w:hAnsiTheme="minorHAnsi"/>
                    </w:rPr>
                  </w:pPr>
                  <w:r w:rsidRPr="00C726E1">
                    <w:rPr>
                      <w:rFonts w:asciiTheme="minorHAnsi" w:eastAsia="Calibri" w:hAnsiTheme="minorHAnsi"/>
                    </w:rPr>
                    <w:t>---</w:t>
                  </w:r>
                  <w:r w:rsidRPr="00C726E1">
                    <w:rPr>
                      <w:rFonts w:asciiTheme="minorHAnsi" w:eastAsia="Calibri" w:hAnsiTheme="minorHAnsi"/>
                    </w:rPr>
                    <w:tab/>
                    <w:t>a qualificazione NON obbligatoria a prescindere dal possesso della relativa qualificazione:</w:t>
                  </w:r>
                </w:p>
                <w:p w14:paraId="222A4999" w14:textId="77777777" w:rsidR="009A5394" w:rsidRPr="00C726E1" w:rsidRDefault="009A5394" w:rsidP="00752E6A">
                  <w:pPr>
                    <w:tabs>
                      <w:tab w:val="left" w:pos="-2127"/>
                      <w:tab w:val="left" w:pos="708"/>
                    </w:tabs>
                    <w:spacing w:before="120" w:after="200" w:line="276" w:lineRule="auto"/>
                    <w:ind w:left="397" w:hanging="283"/>
                    <w:rPr>
                      <w:rFonts w:asciiTheme="minorHAnsi" w:eastAsia="Calibri" w:hAnsiTheme="minorHAnsi"/>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1917"/>
                    <w:gridCol w:w="1758"/>
                    <w:gridCol w:w="1279"/>
                    <w:gridCol w:w="320"/>
                    <w:gridCol w:w="1597"/>
                    <w:gridCol w:w="1438"/>
                    <w:gridCol w:w="1277"/>
                  </w:tblGrid>
                  <w:tr w:rsidR="009A5394" w:rsidRPr="00C726E1" w14:paraId="10974C88" w14:textId="77777777" w:rsidTr="00FE0D73">
                    <w:trPr>
                      <w:trHeight w:val="20"/>
                    </w:trPr>
                    <w:tc>
                      <w:tcPr>
                        <w:tcW w:w="1917" w:type="pct"/>
                        <w:gridSpan w:val="2"/>
                        <w:tcBorders>
                          <w:top w:val="single"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14:paraId="4B5647ED" w14:textId="77777777" w:rsidR="009A5394" w:rsidRPr="00C726E1" w:rsidRDefault="009A5394" w:rsidP="00752E6A">
                        <w:pPr>
                          <w:spacing w:after="200" w:line="276" w:lineRule="auto"/>
                          <w:jc w:val="center"/>
                          <w:rPr>
                            <w:rFonts w:asciiTheme="minorHAnsi" w:eastAsia="Calibri" w:hAnsiTheme="minorHAnsi"/>
                          </w:rPr>
                        </w:pPr>
                        <w:r w:rsidRPr="00C726E1">
                          <w:rPr>
                            <w:rFonts w:asciiTheme="minorHAnsi" w:eastAsia="Calibri" w:hAnsiTheme="minorHAnsi"/>
                          </w:rPr>
                          <w:t>categoria/e della/e quali possiede adeguata qualificazione</w:t>
                        </w:r>
                      </w:p>
                    </w:tc>
                    <w:tc>
                      <w:tcPr>
                        <w:tcW w:w="667" w:type="pct"/>
                        <w:tcBorders>
                          <w:top w:val="single" w:sz="4" w:space="0" w:color="auto"/>
                          <w:left w:val="dotted" w:sz="4" w:space="0" w:color="auto"/>
                          <w:bottom w:val="single" w:sz="4" w:space="0" w:color="auto"/>
                          <w:right w:val="single" w:sz="4" w:space="0" w:color="auto"/>
                        </w:tcBorders>
                        <w:vAlign w:val="center"/>
                        <w:hideMark/>
                      </w:tcPr>
                      <w:p w14:paraId="481224AA" w14:textId="77777777" w:rsidR="009A5394" w:rsidRPr="00C726E1" w:rsidRDefault="009A5394" w:rsidP="00752E6A">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per una quota del</w:t>
                        </w:r>
                      </w:p>
                    </w:tc>
                    <w:tc>
                      <w:tcPr>
                        <w:tcW w:w="167" w:type="pct"/>
                        <w:tcBorders>
                          <w:top w:val="nil"/>
                          <w:left w:val="dotted" w:sz="4" w:space="0" w:color="auto"/>
                          <w:bottom w:val="nil"/>
                          <w:right w:val="single" w:sz="4" w:space="0" w:color="auto"/>
                        </w:tcBorders>
                        <w:vAlign w:val="center"/>
                      </w:tcPr>
                      <w:p w14:paraId="7B15783A" w14:textId="77777777" w:rsidR="009A5394" w:rsidRPr="00C726E1" w:rsidRDefault="009A5394" w:rsidP="00752E6A">
                        <w:pPr>
                          <w:spacing w:after="200" w:line="276" w:lineRule="auto"/>
                          <w:jc w:val="center"/>
                          <w:rPr>
                            <w:rFonts w:asciiTheme="minorHAnsi" w:eastAsia="Calibri" w:hAnsiTheme="minorHAnsi"/>
                          </w:rPr>
                        </w:pPr>
                      </w:p>
                    </w:tc>
                    <w:tc>
                      <w:tcPr>
                        <w:tcW w:w="1583" w:type="pct"/>
                        <w:gridSpan w:val="2"/>
                        <w:tcBorders>
                          <w:top w:val="single" w:sz="4" w:space="0" w:color="auto"/>
                          <w:left w:val="single" w:sz="4" w:space="0" w:color="auto"/>
                          <w:bottom w:val="single" w:sz="4" w:space="0" w:color="auto"/>
                          <w:right w:val="dotted" w:sz="4" w:space="0" w:color="auto"/>
                        </w:tcBorders>
                        <w:vAlign w:val="center"/>
                      </w:tcPr>
                      <w:p w14:paraId="01B24D8C" w14:textId="77777777" w:rsidR="009A5394" w:rsidRPr="00C726E1" w:rsidRDefault="009A5394" w:rsidP="00752E6A">
                        <w:pPr>
                          <w:spacing w:after="200" w:line="276" w:lineRule="auto"/>
                          <w:jc w:val="center"/>
                          <w:rPr>
                            <w:rFonts w:asciiTheme="minorHAnsi" w:eastAsia="Calibri" w:hAnsiTheme="minorHAnsi"/>
                          </w:rPr>
                        </w:pPr>
                        <w:r w:rsidRPr="00C726E1">
                          <w:rPr>
                            <w:rFonts w:asciiTheme="minorHAnsi" w:eastAsia="Calibri" w:hAnsiTheme="minorHAnsi"/>
                          </w:rPr>
                          <w:t>categoria/e a qualificazione</w:t>
                        </w:r>
                      </w:p>
                      <w:p w14:paraId="3055ACBB" w14:textId="77777777" w:rsidR="009A5394" w:rsidRPr="00C726E1" w:rsidRDefault="009A5394" w:rsidP="00752E6A">
                        <w:pPr>
                          <w:spacing w:after="200" w:line="276" w:lineRule="auto"/>
                          <w:jc w:val="center"/>
                          <w:rPr>
                            <w:rFonts w:asciiTheme="minorHAnsi" w:eastAsia="Calibri" w:hAnsiTheme="minorHAnsi"/>
                          </w:rPr>
                        </w:pPr>
                        <w:r w:rsidRPr="00C726E1">
                          <w:rPr>
                            <w:rFonts w:asciiTheme="minorHAnsi" w:eastAsia="Calibri" w:hAnsiTheme="minorHAnsi"/>
                          </w:rPr>
                          <w:t>NON obbligatoria</w:t>
                        </w:r>
                      </w:p>
                    </w:tc>
                    <w:tc>
                      <w:tcPr>
                        <w:tcW w:w="666" w:type="pct"/>
                        <w:tcBorders>
                          <w:top w:val="single" w:sz="4" w:space="0" w:color="auto"/>
                          <w:left w:val="dotted" w:sz="4" w:space="0" w:color="auto"/>
                          <w:bottom w:val="single" w:sz="4" w:space="0" w:color="auto"/>
                          <w:right w:val="single" w:sz="4" w:space="0" w:color="auto"/>
                        </w:tcBorders>
                        <w:vAlign w:val="center"/>
                      </w:tcPr>
                      <w:p w14:paraId="61D0569A" w14:textId="77777777" w:rsidR="009A5394" w:rsidRPr="00C726E1" w:rsidRDefault="009A5394" w:rsidP="00752E6A">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per una quota del</w:t>
                        </w:r>
                      </w:p>
                    </w:tc>
                  </w:tr>
                  <w:tr w:rsidR="00FE0D73" w:rsidRPr="00C726E1" w14:paraId="10842B7D" w14:textId="77777777" w:rsidTr="00CA1B51">
                    <w:trPr>
                      <w:trHeight w:val="20"/>
                    </w:trPr>
                    <w:tc>
                      <w:tcPr>
                        <w:tcW w:w="1000" w:type="pct"/>
                        <w:tcBorders>
                          <w:top w:val="single" w:sz="4" w:space="0" w:color="auto"/>
                          <w:left w:val="single" w:sz="4" w:space="0" w:color="auto"/>
                          <w:bottom w:val="dotted" w:sz="4" w:space="0" w:color="auto"/>
                          <w:right w:val="dotted" w:sz="4" w:space="0" w:color="auto"/>
                        </w:tcBorders>
                        <w:tcMar>
                          <w:top w:w="0" w:type="dxa"/>
                          <w:left w:w="0" w:type="dxa"/>
                          <w:bottom w:w="0" w:type="dxa"/>
                          <w:right w:w="0" w:type="dxa"/>
                        </w:tcMar>
                      </w:tcPr>
                      <w:p w14:paraId="175FB72E" w14:textId="2622E7DB" w:rsidR="00FE0D73" w:rsidRPr="00C726E1" w:rsidRDefault="00FE0D73" w:rsidP="00FE0D73">
                        <w:pPr>
                          <w:spacing w:before="40" w:after="40" w:line="276" w:lineRule="auto"/>
                          <w:jc w:val="center"/>
                          <w:rPr>
                            <w:rFonts w:asciiTheme="minorHAnsi" w:eastAsia="Calibri" w:hAnsiTheme="minorHAnsi"/>
                          </w:rPr>
                        </w:pPr>
                        <w:r w:rsidRPr="003A6580">
                          <w:rPr>
                            <w:noProof/>
                            <w:position w:val="-3"/>
                          </w:rPr>
                          <mc:AlternateContent>
                            <mc:Choice Requires="wpg">
                              <w:drawing>
                                <wp:inline distT="0" distB="0" distL="0" distR="0" wp14:anchorId="2425713C" wp14:editId="4B75D8DF">
                                  <wp:extent cx="135890" cy="135890"/>
                                  <wp:effectExtent l="0" t="0" r="0" b="0"/>
                                  <wp:docPr id="61108773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4614931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762577"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2wTJ4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" filled="f" strokecolor="#000006" strokeweight=".25397mm">
                                    <v:path arrowok="t"/>
                                  </v:rect>
                                  <w10:anchorlock/>
                                </v:group>
                              </w:pict>
                            </mc:Fallback>
                          </mc:AlternateContent>
                        </w:r>
                      </w:p>
                    </w:tc>
                    <w:tc>
                      <w:tcPr>
                        <w:tcW w:w="917" w:type="pct"/>
                        <w:tcBorders>
                          <w:top w:val="single" w:sz="4" w:space="0" w:color="auto"/>
                          <w:left w:val="dotted" w:sz="4" w:space="0" w:color="auto"/>
                          <w:bottom w:val="dotted" w:sz="4" w:space="0" w:color="auto"/>
                          <w:right w:val="dotted" w:sz="4" w:space="0" w:color="auto"/>
                        </w:tcBorders>
                        <w:vAlign w:val="center"/>
                        <w:hideMark/>
                      </w:tcPr>
                      <w:p w14:paraId="4E0314E9"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7" w:type="pct"/>
                        <w:tcBorders>
                          <w:top w:val="single" w:sz="4" w:space="0" w:color="auto"/>
                          <w:left w:val="dotted" w:sz="4" w:space="0" w:color="auto"/>
                          <w:bottom w:val="dotted" w:sz="4" w:space="0" w:color="auto"/>
                          <w:right w:val="single" w:sz="4" w:space="0" w:color="auto"/>
                        </w:tcBorders>
                        <w:vAlign w:val="center"/>
                        <w:hideMark/>
                      </w:tcPr>
                      <w:p w14:paraId="67460722"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c>
                      <w:tcPr>
                        <w:tcW w:w="167" w:type="pct"/>
                        <w:tcBorders>
                          <w:top w:val="nil"/>
                          <w:left w:val="dotted" w:sz="4" w:space="0" w:color="auto"/>
                          <w:bottom w:val="nil"/>
                          <w:right w:val="single" w:sz="4" w:space="0" w:color="auto"/>
                        </w:tcBorders>
                        <w:vAlign w:val="center"/>
                      </w:tcPr>
                      <w:p w14:paraId="048C910D" w14:textId="77777777" w:rsidR="00FE0D73" w:rsidRPr="00C726E1" w:rsidRDefault="00FE0D73" w:rsidP="00FE0D73">
                        <w:pPr>
                          <w:spacing w:before="40" w:after="40" w:line="276" w:lineRule="auto"/>
                          <w:jc w:val="center"/>
                          <w:rPr>
                            <w:rFonts w:asciiTheme="minorHAnsi" w:eastAsia="Calibri" w:hAnsiTheme="minorHAnsi"/>
                          </w:rPr>
                        </w:pPr>
                      </w:p>
                    </w:tc>
                    <w:tc>
                      <w:tcPr>
                        <w:tcW w:w="833" w:type="pct"/>
                        <w:tcBorders>
                          <w:top w:val="single" w:sz="4" w:space="0" w:color="auto"/>
                          <w:left w:val="single" w:sz="4" w:space="0" w:color="auto"/>
                          <w:bottom w:val="dotted" w:sz="4" w:space="0" w:color="auto"/>
                          <w:right w:val="dotted" w:sz="4" w:space="0" w:color="auto"/>
                        </w:tcBorders>
                      </w:tcPr>
                      <w:p w14:paraId="1FA55034" w14:textId="1363F6ED" w:rsidR="00FE0D73" w:rsidRPr="00C726E1" w:rsidRDefault="00FE0D73" w:rsidP="00FE0D73">
                        <w:pPr>
                          <w:spacing w:before="40" w:after="40" w:line="276" w:lineRule="auto"/>
                          <w:jc w:val="center"/>
                          <w:rPr>
                            <w:rFonts w:asciiTheme="minorHAnsi" w:eastAsia="Calibri" w:hAnsiTheme="minorHAnsi"/>
                          </w:rPr>
                        </w:pPr>
                        <w:r w:rsidRPr="00B930CA">
                          <w:rPr>
                            <w:noProof/>
                            <w:position w:val="-3"/>
                          </w:rPr>
                          <mc:AlternateContent>
                            <mc:Choice Requires="wpg">
                              <w:drawing>
                                <wp:inline distT="0" distB="0" distL="0" distR="0" wp14:anchorId="7D0497F8" wp14:editId="3446F5F0">
                                  <wp:extent cx="135890" cy="135890"/>
                                  <wp:effectExtent l="0" t="0" r="0" b="0"/>
                                  <wp:docPr id="183449034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7955958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7C7D518"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A5qvTI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" filled="f" strokecolor="#000006" strokeweight=".25397mm">
                                    <v:path arrowok="t"/>
                                  </v:rect>
                                  <w10:anchorlock/>
                                </v:group>
                              </w:pict>
                            </mc:Fallback>
                          </mc:AlternateContent>
                        </w:r>
                      </w:p>
                    </w:tc>
                    <w:tc>
                      <w:tcPr>
                        <w:tcW w:w="750" w:type="pct"/>
                        <w:tcBorders>
                          <w:top w:val="single" w:sz="4" w:space="0" w:color="auto"/>
                          <w:left w:val="dotted" w:sz="4" w:space="0" w:color="auto"/>
                          <w:bottom w:val="dotted" w:sz="4" w:space="0" w:color="auto"/>
                          <w:right w:val="dotted" w:sz="4" w:space="0" w:color="auto"/>
                        </w:tcBorders>
                        <w:vAlign w:val="center"/>
                      </w:tcPr>
                      <w:p w14:paraId="2402A260"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6" w:type="pct"/>
                        <w:tcBorders>
                          <w:top w:val="single" w:sz="4" w:space="0" w:color="auto"/>
                          <w:left w:val="dotted" w:sz="4" w:space="0" w:color="auto"/>
                          <w:bottom w:val="dotted" w:sz="4" w:space="0" w:color="auto"/>
                          <w:right w:val="single" w:sz="4" w:space="0" w:color="auto"/>
                        </w:tcBorders>
                        <w:vAlign w:val="center"/>
                      </w:tcPr>
                      <w:p w14:paraId="141BFB4B"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r>
                  <w:tr w:rsidR="00FE0D73" w:rsidRPr="00C726E1" w14:paraId="2CE9FA2E" w14:textId="77777777" w:rsidTr="00CA1B51">
                    <w:trPr>
                      <w:trHeight w:val="20"/>
                    </w:trPr>
                    <w:tc>
                      <w:tcPr>
                        <w:tcW w:w="1000" w:type="pct"/>
                        <w:tcBorders>
                          <w:top w:val="dotted" w:sz="4" w:space="0" w:color="auto"/>
                          <w:left w:val="single" w:sz="4" w:space="0" w:color="auto"/>
                          <w:bottom w:val="dotted" w:sz="4" w:space="0" w:color="auto"/>
                          <w:right w:val="dotted" w:sz="4" w:space="0" w:color="auto"/>
                        </w:tcBorders>
                        <w:tcMar>
                          <w:top w:w="0" w:type="dxa"/>
                          <w:left w:w="0" w:type="dxa"/>
                          <w:bottom w:w="0" w:type="dxa"/>
                          <w:right w:w="0" w:type="dxa"/>
                        </w:tcMar>
                      </w:tcPr>
                      <w:p w14:paraId="39851993" w14:textId="030DC732" w:rsidR="00FE0D73" w:rsidRPr="00C726E1" w:rsidRDefault="00FE0D73" w:rsidP="00FE0D73">
                        <w:pPr>
                          <w:spacing w:before="40" w:after="40" w:line="276" w:lineRule="auto"/>
                          <w:jc w:val="center"/>
                          <w:rPr>
                            <w:rFonts w:asciiTheme="minorHAnsi" w:eastAsia="Calibri" w:hAnsiTheme="minorHAnsi"/>
                          </w:rPr>
                        </w:pPr>
                        <w:r w:rsidRPr="003A6580">
                          <w:rPr>
                            <w:noProof/>
                            <w:position w:val="-3"/>
                          </w:rPr>
                          <mc:AlternateContent>
                            <mc:Choice Requires="wpg">
                              <w:drawing>
                                <wp:inline distT="0" distB="0" distL="0" distR="0" wp14:anchorId="429F7705" wp14:editId="7AA5DAF3">
                                  <wp:extent cx="135890" cy="135890"/>
                                  <wp:effectExtent l="0" t="0" r="0" b="0"/>
                                  <wp:docPr id="29100337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8775587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6EC7934"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vM19X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" filled="f" strokecolor="#000006" strokeweight=".25397mm">
                                    <v:path arrowok="t"/>
                                  </v:rect>
                                  <w10:anchorlock/>
                                </v:group>
                              </w:pict>
                            </mc:Fallback>
                          </mc:AlternateContent>
                        </w:r>
                      </w:p>
                    </w:tc>
                    <w:tc>
                      <w:tcPr>
                        <w:tcW w:w="917" w:type="pct"/>
                        <w:tcBorders>
                          <w:top w:val="dotted" w:sz="4" w:space="0" w:color="auto"/>
                          <w:left w:val="dotted" w:sz="4" w:space="0" w:color="auto"/>
                          <w:bottom w:val="dotted" w:sz="4" w:space="0" w:color="auto"/>
                          <w:right w:val="dotted" w:sz="4" w:space="0" w:color="auto"/>
                        </w:tcBorders>
                        <w:vAlign w:val="center"/>
                        <w:hideMark/>
                      </w:tcPr>
                      <w:p w14:paraId="4232FAF6"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7" w:type="pct"/>
                        <w:tcBorders>
                          <w:top w:val="dotted" w:sz="4" w:space="0" w:color="auto"/>
                          <w:left w:val="dotted" w:sz="4" w:space="0" w:color="auto"/>
                          <w:bottom w:val="dotted" w:sz="4" w:space="0" w:color="auto"/>
                          <w:right w:val="single" w:sz="4" w:space="0" w:color="auto"/>
                        </w:tcBorders>
                        <w:vAlign w:val="center"/>
                        <w:hideMark/>
                      </w:tcPr>
                      <w:p w14:paraId="38D2920C"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c>
                      <w:tcPr>
                        <w:tcW w:w="167" w:type="pct"/>
                        <w:tcBorders>
                          <w:top w:val="nil"/>
                          <w:left w:val="dotted" w:sz="4" w:space="0" w:color="auto"/>
                          <w:bottom w:val="nil"/>
                          <w:right w:val="single" w:sz="4" w:space="0" w:color="auto"/>
                        </w:tcBorders>
                        <w:vAlign w:val="center"/>
                      </w:tcPr>
                      <w:p w14:paraId="0139B8AB" w14:textId="77777777" w:rsidR="00FE0D73" w:rsidRPr="00C726E1" w:rsidRDefault="00FE0D73" w:rsidP="00FE0D73">
                        <w:pPr>
                          <w:spacing w:before="40" w:after="40" w:line="276" w:lineRule="auto"/>
                          <w:jc w:val="center"/>
                          <w:rPr>
                            <w:rFonts w:asciiTheme="minorHAnsi" w:eastAsia="Calibri" w:hAnsiTheme="minorHAnsi"/>
                          </w:rPr>
                        </w:pPr>
                      </w:p>
                    </w:tc>
                    <w:tc>
                      <w:tcPr>
                        <w:tcW w:w="833" w:type="pct"/>
                        <w:tcBorders>
                          <w:top w:val="dotted" w:sz="4" w:space="0" w:color="auto"/>
                          <w:left w:val="single" w:sz="4" w:space="0" w:color="auto"/>
                          <w:bottom w:val="dotted" w:sz="4" w:space="0" w:color="auto"/>
                          <w:right w:val="dotted" w:sz="4" w:space="0" w:color="auto"/>
                        </w:tcBorders>
                      </w:tcPr>
                      <w:p w14:paraId="1E6E3796" w14:textId="2155C0F2" w:rsidR="00FE0D73" w:rsidRPr="00C726E1" w:rsidRDefault="00FE0D73" w:rsidP="00FE0D73">
                        <w:pPr>
                          <w:spacing w:before="40" w:after="40" w:line="276" w:lineRule="auto"/>
                          <w:jc w:val="center"/>
                          <w:rPr>
                            <w:rFonts w:asciiTheme="minorHAnsi" w:eastAsia="Calibri" w:hAnsiTheme="minorHAnsi"/>
                          </w:rPr>
                        </w:pPr>
                        <w:r w:rsidRPr="00B930CA">
                          <w:rPr>
                            <w:noProof/>
                            <w:position w:val="-3"/>
                          </w:rPr>
                          <mc:AlternateContent>
                            <mc:Choice Requires="wpg">
                              <w:drawing>
                                <wp:inline distT="0" distB="0" distL="0" distR="0" wp14:anchorId="71D7C5B3" wp14:editId="7DC8504C">
                                  <wp:extent cx="135890" cy="135890"/>
                                  <wp:effectExtent l="0" t="0" r="0" b="0"/>
                                  <wp:docPr id="19230608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4536261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8938914"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Qliwn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" filled="f" strokecolor="#000006" strokeweight=".25397mm">
                                    <v:path arrowok="t"/>
                                  </v:rect>
                                  <w10:anchorlock/>
                                </v:group>
                              </w:pict>
                            </mc:Fallback>
                          </mc:AlternateContent>
                        </w:r>
                      </w:p>
                    </w:tc>
                    <w:tc>
                      <w:tcPr>
                        <w:tcW w:w="750" w:type="pct"/>
                        <w:tcBorders>
                          <w:top w:val="dotted" w:sz="4" w:space="0" w:color="auto"/>
                          <w:left w:val="dotted" w:sz="4" w:space="0" w:color="auto"/>
                          <w:bottom w:val="dotted" w:sz="4" w:space="0" w:color="auto"/>
                          <w:right w:val="dotted" w:sz="4" w:space="0" w:color="auto"/>
                        </w:tcBorders>
                        <w:vAlign w:val="center"/>
                      </w:tcPr>
                      <w:p w14:paraId="05574991"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6" w:type="pct"/>
                        <w:tcBorders>
                          <w:top w:val="dotted" w:sz="4" w:space="0" w:color="auto"/>
                          <w:left w:val="dotted" w:sz="4" w:space="0" w:color="auto"/>
                          <w:bottom w:val="dotted" w:sz="4" w:space="0" w:color="auto"/>
                          <w:right w:val="single" w:sz="4" w:space="0" w:color="auto"/>
                        </w:tcBorders>
                        <w:vAlign w:val="center"/>
                      </w:tcPr>
                      <w:p w14:paraId="00ADF704"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r>
                  <w:tr w:rsidR="00FE0D73" w:rsidRPr="00C726E1" w14:paraId="0E05F0C9" w14:textId="77777777" w:rsidTr="00CA1B51">
                    <w:trPr>
                      <w:trHeight w:val="20"/>
                    </w:trPr>
                    <w:tc>
                      <w:tcPr>
                        <w:tcW w:w="1000" w:type="pct"/>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tcPr>
                      <w:p w14:paraId="272F8EDE" w14:textId="47CD8ED8" w:rsidR="00FE0D73" w:rsidRPr="00C726E1" w:rsidRDefault="00FE0D73" w:rsidP="00FE0D73">
                        <w:pPr>
                          <w:spacing w:before="40" w:after="40" w:line="276" w:lineRule="auto"/>
                          <w:jc w:val="center"/>
                          <w:rPr>
                            <w:rFonts w:asciiTheme="minorHAnsi" w:eastAsia="Calibri" w:hAnsiTheme="minorHAnsi"/>
                          </w:rPr>
                        </w:pPr>
                        <w:r w:rsidRPr="003A6580">
                          <w:rPr>
                            <w:noProof/>
                            <w:position w:val="-3"/>
                          </w:rPr>
                          <mc:AlternateContent>
                            <mc:Choice Requires="wpg">
                              <w:drawing>
                                <wp:inline distT="0" distB="0" distL="0" distR="0" wp14:anchorId="33EDC3F8" wp14:editId="4383D038">
                                  <wp:extent cx="135890" cy="135890"/>
                                  <wp:effectExtent l="0" t="0" r="0" b="0"/>
                                  <wp:docPr id="166355419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9956206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C44EAB"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H/iv/BnAgAAMA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" filled="f" strokecolor="#000006" strokeweight=".25397mm">
                                    <v:path arrowok="t"/>
                                  </v:rect>
                                  <w10:anchorlock/>
                                </v:group>
                              </w:pict>
                            </mc:Fallback>
                          </mc:AlternateContent>
                        </w:r>
                      </w:p>
                    </w:tc>
                    <w:tc>
                      <w:tcPr>
                        <w:tcW w:w="917" w:type="pct"/>
                        <w:tcBorders>
                          <w:top w:val="dotted" w:sz="4" w:space="0" w:color="auto"/>
                          <w:left w:val="dotted" w:sz="4" w:space="0" w:color="auto"/>
                          <w:bottom w:val="single" w:sz="4" w:space="0" w:color="auto"/>
                          <w:right w:val="dotted" w:sz="4" w:space="0" w:color="auto"/>
                        </w:tcBorders>
                        <w:vAlign w:val="center"/>
                        <w:hideMark/>
                      </w:tcPr>
                      <w:p w14:paraId="6688A14E"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7" w:type="pct"/>
                        <w:tcBorders>
                          <w:top w:val="dotted" w:sz="4" w:space="0" w:color="auto"/>
                          <w:left w:val="dotted" w:sz="4" w:space="0" w:color="auto"/>
                          <w:bottom w:val="single" w:sz="4" w:space="0" w:color="auto"/>
                          <w:right w:val="single" w:sz="4" w:space="0" w:color="auto"/>
                        </w:tcBorders>
                        <w:vAlign w:val="center"/>
                        <w:hideMark/>
                      </w:tcPr>
                      <w:p w14:paraId="22A11231"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c>
                      <w:tcPr>
                        <w:tcW w:w="167" w:type="pct"/>
                        <w:tcBorders>
                          <w:top w:val="nil"/>
                          <w:left w:val="dotted" w:sz="4" w:space="0" w:color="auto"/>
                          <w:bottom w:val="nil"/>
                          <w:right w:val="single" w:sz="4" w:space="0" w:color="auto"/>
                        </w:tcBorders>
                        <w:vAlign w:val="center"/>
                      </w:tcPr>
                      <w:p w14:paraId="1843A803" w14:textId="77777777" w:rsidR="00FE0D73" w:rsidRPr="00C726E1" w:rsidRDefault="00FE0D73" w:rsidP="00FE0D73">
                        <w:pPr>
                          <w:spacing w:before="40" w:after="40" w:line="276" w:lineRule="auto"/>
                          <w:jc w:val="center"/>
                          <w:rPr>
                            <w:rFonts w:asciiTheme="minorHAnsi" w:eastAsia="Calibri" w:hAnsiTheme="minorHAnsi"/>
                          </w:rPr>
                        </w:pPr>
                      </w:p>
                    </w:tc>
                    <w:tc>
                      <w:tcPr>
                        <w:tcW w:w="833" w:type="pct"/>
                        <w:tcBorders>
                          <w:top w:val="dotted" w:sz="4" w:space="0" w:color="auto"/>
                          <w:left w:val="single" w:sz="4" w:space="0" w:color="auto"/>
                          <w:bottom w:val="single" w:sz="4" w:space="0" w:color="auto"/>
                          <w:right w:val="dotted" w:sz="4" w:space="0" w:color="auto"/>
                        </w:tcBorders>
                      </w:tcPr>
                      <w:p w14:paraId="76913621" w14:textId="08BD5F96" w:rsidR="00FE0D73" w:rsidRPr="00C726E1" w:rsidRDefault="00FE0D73" w:rsidP="00FE0D73">
                        <w:pPr>
                          <w:spacing w:before="40" w:after="40" w:line="276" w:lineRule="auto"/>
                          <w:jc w:val="center"/>
                          <w:rPr>
                            <w:rFonts w:asciiTheme="minorHAnsi" w:eastAsia="Calibri" w:hAnsiTheme="minorHAnsi"/>
                          </w:rPr>
                        </w:pPr>
                        <w:r w:rsidRPr="00B930CA">
                          <w:rPr>
                            <w:noProof/>
                            <w:position w:val="-3"/>
                          </w:rPr>
                          <mc:AlternateContent>
                            <mc:Choice Requires="wpg">
                              <w:drawing>
                                <wp:inline distT="0" distB="0" distL="0" distR="0" wp14:anchorId="6408A73A" wp14:editId="3B043C94">
                                  <wp:extent cx="135890" cy="135890"/>
                                  <wp:effectExtent l="0" t="0" r="0" b="0"/>
                                  <wp:docPr id="89399728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6111740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983B0FF"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YX69L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" filled="f" strokecolor="#000006" strokeweight=".25397mm">
                                    <v:path arrowok="t"/>
                                  </v:rect>
                                  <w10:anchorlock/>
                                </v:group>
                              </w:pict>
                            </mc:Fallback>
                          </mc:AlternateContent>
                        </w:r>
                      </w:p>
                    </w:tc>
                    <w:tc>
                      <w:tcPr>
                        <w:tcW w:w="750" w:type="pct"/>
                        <w:tcBorders>
                          <w:top w:val="dotted" w:sz="4" w:space="0" w:color="auto"/>
                          <w:left w:val="dotted" w:sz="4" w:space="0" w:color="auto"/>
                          <w:bottom w:val="single" w:sz="4" w:space="0" w:color="auto"/>
                          <w:right w:val="dotted" w:sz="4" w:space="0" w:color="auto"/>
                        </w:tcBorders>
                        <w:vAlign w:val="center"/>
                      </w:tcPr>
                      <w:p w14:paraId="3BD69549"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6" w:type="pct"/>
                        <w:tcBorders>
                          <w:top w:val="dotted" w:sz="4" w:space="0" w:color="auto"/>
                          <w:left w:val="dotted" w:sz="4" w:space="0" w:color="auto"/>
                          <w:bottom w:val="single" w:sz="4" w:space="0" w:color="auto"/>
                          <w:right w:val="single" w:sz="4" w:space="0" w:color="auto"/>
                        </w:tcBorders>
                        <w:vAlign w:val="center"/>
                      </w:tcPr>
                      <w:p w14:paraId="3229F0C1"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r>
                </w:tbl>
                <w:p w14:paraId="14F30C3D" w14:textId="39F6B26E" w:rsidR="009A5394" w:rsidRPr="00C726E1" w:rsidRDefault="00FE0D73" w:rsidP="00FE0D73">
                  <w:pPr>
                    <w:tabs>
                      <w:tab w:val="left" w:pos="-2127"/>
                    </w:tabs>
                    <w:spacing w:before="120" w:after="200" w:line="276" w:lineRule="auto"/>
                    <w:rPr>
                      <w:rFonts w:asciiTheme="minorHAnsi" w:eastAsia="Calibri" w:hAnsiTheme="minorHAnsi"/>
                    </w:rPr>
                  </w:pPr>
                  <w:r w:rsidRPr="00877A51">
                    <w:rPr>
                      <w:noProof/>
                      <w:position w:val="-3"/>
                    </w:rPr>
                    <mc:AlternateContent>
                      <mc:Choice Requires="wpg">
                        <w:drawing>
                          <wp:inline distT="0" distB="0" distL="0" distR="0" wp14:anchorId="5354B3F1" wp14:editId="73880F78">
                            <wp:extent cx="135890" cy="135890"/>
                            <wp:effectExtent l="0" t="0" r="0" b="0"/>
                            <wp:docPr id="209356482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5017099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5204030"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jZU+X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" filled="f" strokecolor="#000006" strokeweight=".25397mm">
                              <v:path arrowok="t"/>
                            </v:rect>
                            <w10:anchorlock/>
                          </v:group>
                        </w:pict>
                      </mc:Fallback>
                    </mc:AlternateContent>
                  </w:r>
                  <w:r>
                    <w:rPr>
                      <w:rFonts w:asciiTheme="minorHAnsi" w:eastAsia="Calibri" w:hAnsiTheme="minorHAnsi"/>
                      <w:b/>
                    </w:rPr>
                    <w:t xml:space="preserve"> </w:t>
                  </w:r>
                  <w:r w:rsidR="009A5394" w:rsidRPr="00C726E1">
                    <w:rPr>
                      <w:rFonts w:asciiTheme="minorHAnsi" w:eastAsia="Calibri" w:hAnsiTheme="minorHAnsi"/>
                      <w:b/>
                    </w:rPr>
                    <w:t>non intende avvalersi del subappalto</w:t>
                  </w:r>
                  <w:r w:rsidR="009A5394" w:rsidRPr="00C726E1">
                    <w:rPr>
                      <w:rFonts w:asciiTheme="minorHAnsi" w:eastAsia="Calibri" w:hAnsiTheme="minorHAnsi"/>
                    </w:rPr>
                    <w:t>, per cui il subappalto non sarà successivamente autorizzabile;</w:t>
                  </w:r>
                </w:p>
                <w:p w14:paraId="4B2942FF" w14:textId="48E8A997" w:rsidR="009A5394" w:rsidRPr="00C726E1" w:rsidRDefault="00FE0D73" w:rsidP="00752E6A">
                  <w:pPr>
                    <w:tabs>
                      <w:tab w:val="left" w:pos="-2127"/>
                    </w:tabs>
                    <w:spacing w:before="120" w:after="200" w:line="276" w:lineRule="auto"/>
                    <w:rPr>
                      <w:rFonts w:asciiTheme="minorHAnsi" w:eastAsia="Calibri" w:hAnsiTheme="minorHAnsi"/>
                    </w:rPr>
                  </w:pPr>
                  <w:r w:rsidRPr="00877A51">
                    <w:rPr>
                      <w:noProof/>
                      <w:position w:val="-3"/>
                    </w:rPr>
                    <mc:AlternateContent>
                      <mc:Choice Requires="wpg">
                        <w:drawing>
                          <wp:inline distT="0" distB="0" distL="0" distR="0" wp14:anchorId="6BB1506D" wp14:editId="0C67540C">
                            <wp:extent cx="135890" cy="135890"/>
                            <wp:effectExtent l="0" t="0" r="0" b="0"/>
                            <wp:docPr id="70270836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48430555"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BCA9D08"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3OAMKWkCAAAv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&#13;&#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 xml:space="preserve">questa impresa è </w:t>
                  </w:r>
                  <w:r w:rsidR="009A5394" w:rsidRPr="00C726E1">
                    <w:rPr>
                      <w:rFonts w:asciiTheme="minorHAnsi" w:eastAsia="Calibri" w:hAnsiTheme="minorHAnsi"/>
                      <w:b/>
                    </w:rPr>
                    <w:t>mandante</w:t>
                  </w:r>
                  <w:r w:rsidR="009A5394" w:rsidRPr="00C726E1">
                    <w:rPr>
                      <w:rFonts w:asciiTheme="minorHAnsi" w:eastAsia="Calibri" w:hAnsiTheme="minorHAnsi"/>
                    </w:rPr>
                    <w:t xml:space="preserve"> in raggruppamento temporaneo/consorzio ordinario/rete di imprese, pertanto, per la dichiarazione relativa al subappalto si rinvia alla dichiarazione dell’operatore economico </w:t>
                  </w:r>
                  <w:r w:rsidR="009A5394" w:rsidRPr="00C726E1">
                    <w:rPr>
                      <w:rFonts w:asciiTheme="minorHAnsi" w:eastAsia="Calibri" w:hAnsiTheme="minorHAnsi"/>
                      <w:b/>
                    </w:rPr>
                    <w:t>mandatario/capogruppo/organo comune</w:t>
                  </w:r>
                  <w:r w:rsidR="009A5394" w:rsidRPr="00C726E1">
                    <w:rPr>
                      <w:rFonts w:asciiTheme="minorHAnsi" w:eastAsia="Calibri" w:hAnsiTheme="minorHAnsi"/>
                    </w:rPr>
                    <w:t>, indicato alla successiva parte H;</w:t>
                  </w:r>
                </w:p>
                <w:p w14:paraId="08FC0B61" w14:textId="77777777" w:rsidR="009A5394" w:rsidRPr="00C726E1" w:rsidRDefault="009A5394" w:rsidP="00752E6A">
                  <w:pPr>
                    <w:spacing w:before="60" w:after="60" w:line="276" w:lineRule="auto"/>
                    <w:rPr>
                      <w:rFonts w:asciiTheme="minorHAnsi" w:eastAsia="Calibri" w:hAnsiTheme="minorHAnsi"/>
                    </w:rPr>
                  </w:pPr>
                </w:p>
                <w:p w14:paraId="484D3A71" w14:textId="77777777" w:rsidR="009A5394" w:rsidRPr="00C726E1" w:rsidRDefault="009A5394" w:rsidP="00752E6A">
                  <w:pPr>
                    <w:spacing w:before="60" w:after="60" w:line="276" w:lineRule="auto"/>
                    <w:jc w:val="center"/>
                    <w:rPr>
                      <w:rFonts w:asciiTheme="minorHAnsi" w:eastAsia="Calibri" w:hAnsiTheme="minorHAnsi"/>
                      <w:b/>
                    </w:rPr>
                  </w:pPr>
                  <w:r w:rsidRPr="00C726E1">
                    <w:rPr>
                      <w:rFonts w:asciiTheme="minorHAnsi" w:eastAsia="Calibri" w:hAnsiTheme="minorHAnsi"/>
                      <w:b/>
                    </w:rPr>
                    <w:t>NB: IN CASO DI “SUBAPPALTO QUALIFICANTE”</w:t>
                  </w:r>
                </w:p>
                <w:p w14:paraId="55C7CF5A" w14:textId="57AD30E9" w:rsidR="009A5394" w:rsidRPr="00C726E1" w:rsidRDefault="00FE0D73" w:rsidP="00FE0D73">
                  <w:pPr>
                    <w:spacing w:before="60" w:after="60" w:line="276" w:lineRule="auto"/>
                    <w:ind w:left="361" w:hanging="361"/>
                    <w:rPr>
                      <w:rFonts w:asciiTheme="minorHAnsi" w:eastAsia="Calibri" w:hAnsiTheme="minorHAnsi"/>
                      <w:b/>
                    </w:rPr>
                  </w:pPr>
                  <w:r w:rsidRPr="00877A51">
                    <w:rPr>
                      <w:noProof/>
                      <w:position w:val="-3"/>
                    </w:rPr>
                    <mc:AlternateContent>
                      <mc:Choice Requires="wpg">
                        <w:drawing>
                          <wp:inline distT="0" distB="0" distL="0" distR="0" wp14:anchorId="476FFA07" wp14:editId="2DD7C1F9">
                            <wp:extent cx="135890" cy="135890"/>
                            <wp:effectExtent l="0" t="0" r="0" b="0"/>
                            <wp:docPr id="155731338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87324259"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13DD18D"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7Enr/G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" filled="f" strokecolor="#000006" strokeweight=".25397mm">
                              <v:path arrowok="t"/>
                            </v:rect>
                            <w10:anchorlock/>
                          </v:group>
                        </w:pict>
                      </mc:Fallback>
                    </mc:AlternateContent>
                  </w:r>
                  <w:r>
                    <w:rPr>
                      <w:rFonts w:asciiTheme="minorHAnsi" w:eastAsia="Calibri" w:hAnsiTheme="minorHAnsi"/>
                      <w:b/>
                    </w:rPr>
                    <w:t xml:space="preserve"> </w:t>
                  </w:r>
                  <w:r w:rsidR="009A5394" w:rsidRPr="00C726E1">
                    <w:rPr>
                      <w:rFonts w:asciiTheme="minorHAnsi" w:eastAsia="Calibri" w:hAnsiTheme="minorHAnsi"/>
                      <w:b/>
                    </w:rPr>
                    <w:t>che non essendo in possesso della relativa qualificazione, si impegna a subappaltare  i seguenti lavori, …………………………………………………………………………………………………..appartenenti alla categoria/e:………………………………………………………………………………………………………………………………………………ad impresa in possesso di adeguata qualificazione, secondo quanto statuito da Adunanza Plenaria del Consiglio di Stato Sentenza n. 9/2015, come ribadito da Tar Lazio , Roma, Sez. II Bis , 06 marzo 2019 , n.3023.Pertanto, attraverso il subappalto delle lavorazioni indicate acquisisce la qualificazione per partecipare all’appalto.</w:t>
                  </w:r>
                </w:p>
                <w:p w14:paraId="6D6A826A" w14:textId="77777777" w:rsidR="009A5394" w:rsidRPr="00C726E1" w:rsidRDefault="009A5394" w:rsidP="00752E6A">
                  <w:pPr>
                    <w:spacing w:before="60" w:after="60" w:line="276" w:lineRule="auto"/>
                    <w:rPr>
                      <w:rFonts w:asciiTheme="minorHAnsi" w:eastAsia="Calibri" w:hAnsiTheme="minorHAnsi"/>
                    </w:rPr>
                  </w:pPr>
                </w:p>
              </w:tc>
            </w:tr>
          </w:tbl>
          <w:p w14:paraId="441A62E7" w14:textId="77777777" w:rsidR="009A5394" w:rsidRPr="00C726E1" w:rsidRDefault="009A5394" w:rsidP="00752E6A">
            <w:pPr>
              <w:spacing w:before="60" w:after="60" w:line="276" w:lineRule="auto"/>
              <w:rPr>
                <w:rFonts w:asciiTheme="minorHAnsi" w:eastAsia="Calibri" w:hAnsiTheme="minorHAnsi"/>
              </w:rPr>
            </w:pPr>
          </w:p>
        </w:tc>
      </w:tr>
    </w:tbl>
    <w:p w14:paraId="17DB3462" w14:textId="77777777" w:rsidR="009A5394" w:rsidRDefault="009A5394" w:rsidP="009A5394">
      <w:pPr>
        <w:tabs>
          <w:tab w:val="left" w:pos="1068"/>
        </w:tabs>
        <w:spacing w:before="120" w:after="120"/>
        <w:rPr>
          <w:rFonts w:asciiTheme="minorHAnsi" w:hAnsiTheme="minorHAnsi"/>
        </w:rPr>
      </w:pPr>
    </w:p>
    <w:p w14:paraId="18E352BC" w14:textId="77777777" w:rsidR="00AF6A13" w:rsidRPr="00C726E1" w:rsidRDefault="00AF6A13" w:rsidP="009A5394">
      <w:pPr>
        <w:tabs>
          <w:tab w:val="left" w:pos="1068"/>
        </w:tabs>
        <w:spacing w:before="120" w:after="120"/>
        <w:rPr>
          <w:rFonts w:asciiTheme="minorHAnsi" w:hAnsiTheme="minorHAnsi"/>
        </w:rPr>
      </w:pPr>
    </w:p>
    <w:p w14:paraId="4F7560ED" w14:textId="77777777" w:rsidR="009A5394" w:rsidRPr="00C726E1" w:rsidRDefault="009A5394" w:rsidP="009A5394">
      <w:pPr>
        <w:jc w:val="center"/>
        <w:rPr>
          <w:rFonts w:asciiTheme="minorHAnsi" w:hAnsiTheme="minorHAnsi"/>
          <w:b/>
          <w:i/>
          <w:iCs/>
        </w:rPr>
      </w:pPr>
      <w:r w:rsidRPr="00C726E1">
        <w:rPr>
          <w:rFonts w:asciiTheme="minorHAnsi" w:hAnsiTheme="minorHAnsi"/>
          <w:b/>
          <w:i/>
          <w:iCs/>
        </w:rPr>
        <w:t xml:space="preserve"> (solo per raggruppamenti temporanei, consorzi ordinari e reti di imprese)</w:t>
      </w:r>
      <w:r w:rsidRPr="00C726E1">
        <w:rPr>
          <w:rFonts w:asciiTheme="minorHAnsi" w:hAnsiTheme="minorHAnsi"/>
          <w:b/>
          <w:i/>
          <w:iCs/>
          <w:vertAlign w:val="superscript"/>
        </w:rPr>
        <w:footnoteReference w:id="22"/>
      </w:r>
      <w:r w:rsidRPr="00C726E1">
        <w:rPr>
          <w:rFonts w:asciiTheme="minorHAnsi" w:hAnsiTheme="minorHAnsi"/>
          <w:b/>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7A5354F1" w14:textId="77777777" w:rsidTr="00752E6A">
        <w:tc>
          <w:tcPr>
            <w:tcW w:w="10138" w:type="dxa"/>
            <w:shd w:val="clear" w:color="auto" w:fill="auto"/>
          </w:tcPr>
          <w:p w14:paraId="65144F51" w14:textId="77777777" w:rsidR="009A5394" w:rsidRPr="00C726E1" w:rsidRDefault="009A5394" w:rsidP="00752E6A">
            <w:pPr>
              <w:widowControl w:val="0"/>
              <w:jc w:val="center"/>
              <w:rPr>
                <w:rFonts w:asciiTheme="minorHAnsi" w:hAnsiTheme="minorHAnsi"/>
                <w:b/>
                <w:bCs/>
                <w:spacing w:val="-4"/>
              </w:rPr>
            </w:pPr>
            <w:r w:rsidRPr="00C726E1">
              <w:rPr>
                <w:rFonts w:asciiTheme="minorHAnsi" w:hAnsiTheme="minorHAnsi"/>
                <w:b/>
                <w:bCs/>
                <w:spacing w:val="-4"/>
              </w:rPr>
              <w:t>H. DICHIARAZIONI IN RELAZIONE ALLA PARTECIPAZIONE IN</w:t>
            </w:r>
          </w:p>
          <w:p w14:paraId="5733D3DB" w14:textId="77777777" w:rsidR="009A5394" w:rsidRPr="00C726E1" w:rsidRDefault="009A5394" w:rsidP="00752E6A">
            <w:pPr>
              <w:widowControl w:val="0"/>
              <w:jc w:val="center"/>
              <w:rPr>
                <w:rFonts w:asciiTheme="minorHAnsi" w:hAnsiTheme="minorHAnsi"/>
                <w:b/>
                <w:bCs/>
              </w:rPr>
            </w:pPr>
            <w:r w:rsidRPr="00C726E1">
              <w:rPr>
                <w:rFonts w:asciiTheme="minorHAnsi" w:hAnsiTheme="minorHAnsi"/>
                <w:b/>
                <w:bCs/>
              </w:rPr>
              <w:t>RAGGRUPPAMENTI TEMPORANEI, CONSORZI ORDINARI E RETI DI IMPRESE</w:t>
            </w:r>
          </w:p>
        </w:tc>
      </w:tr>
    </w:tbl>
    <w:p w14:paraId="69EEA054" w14:textId="77777777" w:rsidR="009A5394" w:rsidRPr="00C726E1" w:rsidRDefault="009A5394" w:rsidP="009A5394">
      <w:pPr>
        <w:tabs>
          <w:tab w:val="left" w:pos="1068"/>
        </w:tabs>
        <w:spacing w:before="120" w:after="120"/>
        <w:ind w:left="284" w:hanging="284"/>
        <w:jc w:val="center"/>
        <w:rPr>
          <w:rFonts w:asciiTheme="minorHAnsi" w:hAnsiTheme="minorHAnsi"/>
          <w:b/>
        </w:rPr>
      </w:pPr>
    </w:p>
    <w:p w14:paraId="02899D3F" w14:textId="77777777" w:rsidR="009A5394" w:rsidRDefault="009A5394" w:rsidP="009A5394">
      <w:pPr>
        <w:tabs>
          <w:tab w:val="left" w:pos="1068"/>
        </w:tabs>
        <w:spacing w:before="120" w:after="120"/>
        <w:ind w:left="284" w:hanging="284"/>
        <w:jc w:val="center"/>
        <w:rPr>
          <w:rFonts w:asciiTheme="minorHAnsi" w:hAnsiTheme="minorHAnsi"/>
        </w:rPr>
      </w:pPr>
      <w:r w:rsidRPr="00C726E1">
        <w:rPr>
          <w:rFonts w:asciiTheme="minorHAnsi" w:hAnsiTheme="minorHAnsi"/>
          <w:b/>
        </w:rPr>
        <w:t>DICHIARA</w:t>
      </w:r>
      <w:r w:rsidRPr="00C726E1">
        <w:rPr>
          <w:rFonts w:asciiTheme="minorHAnsi" w:hAnsiTheme="minorHAnsi"/>
        </w:rPr>
        <w:t xml:space="preserve"> </w:t>
      </w:r>
    </w:p>
    <w:p w14:paraId="191CA055" w14:textId="77777777" w:rsidR="00AF6A13" w:rsidRPr="00C726E1" w:rsidRDefault="00AF6A13" w:rsidP="009A5394">
      <w:pPr>
        <w:tabs>
          <w:tab w:val="left" w:pos="1068"/>
        </w:tabs>
        <w:spacing w:before="120" w:after="120"/>
        <w:ind w:left="284" w:hanging="284"/>
        <w:jc w:val="center"/>
        <w:rPr>
          <w:rFonts w:asciiTheme="minorHAnsi" w:hAnsiTheme="minorHAnsi"/>
          <w:b/>
        </w:rPr>
      </w:pPr>
    </w:p>
    <w:p w14:paraId="74622E7C" w14:textId="1B12A80A" w:rsidR="009A5394" w:rsidRPr="00C726E1" w:rsidRDefault="00FE0D73" w:rsidP="00FE0D73">
      <w:pPr>
        <w:spacing w:before="60" w:after="60" w:line="276" w:lineRule="auto"/>
        <w:ind w:left="361" w:hanging="361"/>
        <w:rPr>
          <w:rFonts w:asciiTheme="minorHAnsi" w:hAnsiTheme="minorHAnsi"/>
        </w:rPr>
      </w:pPr>
      <w:r w:rsidRPr="00877A51">
        <w:rPr>
          <w:noProof/>
          <w:position w:val="-3"/>
        </w:rPr>
        <mc:AlternateContent>
          <mc:Choice Requires="wpg">
            <w:drawing>
              <wp:inline distT="0" distB="0" distL="0" distR="0" wp14:anchorId="0CE90657" wp14:editId="62A4E323">
                <wp:extent cx="135890" cy="135890"/>
                <wp:effectExtent l="0" t="0" r="0" b="0"/>
                <wp:docPr id="1657576786"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587393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1D06354"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KxHYSNnAgAALg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di presentare offerta in raggruppamento temporaneo / consorzio ordinario / rete di imprese,</w:t>
      </w:r>
      <w:r w:rsidR="009A5394" w:rsidRPr="00C726E1">
        <w:rPr>
          <w:rFonts w:asciiTheme="minorHAnsi" w:hAnsiTheme="minorHAnsi"/>
          <w:vertAlign w:val="superscript"/>
        </w:rPr>
        <w:footnoteReference w:id="23"/>
      </w:r>
      <w:r w:rsidR="009A5394" w:rsidRPr="00C726E1">
        <w:rPr>
          <w:rFonts w:asciiTheme="minorHAnsi" w:hAnsiTheme="minorHAnsi"/>
        </w:rPr>
        <w:t xml:space="preserve"> ai sensi dell'articolo 68 </w:t>
      </w:r>
      <w:proofErr w:type="spellStart"/>
      <w:r w:rsidR="009A5394" w:rsidRPr="00C726E1">
        <w:rPr>
          <w:rFonts w:asciiTheme="minorHAnsi" w:hAnsiTheme="minorHAnsi"/>
        </w:rPr>
        <w:t>D.Lgs.</w:t>
      </w:r>
      <w:proofErr w:type="spellEnd"/>
      <w:r w:rsidR="009A5394" w:rsidRPr="00C726E1">
        <w:rPr>
          <w:rFonts w:asciiTheme="minorHAnsi" w:hAnsiTheme="minorHAnsi"/>
        </w:rPr>
        <w:t xml:space="preserve"> 36/2023, e: </w:t>
      </w:r>
    </w:p>
    <w:p w14:paraId="759E3884" w14:textId="77777777" w:rsidR="009A5394" w:rsidRPr="00C726E1" w:rsidRDefault="009A5394" w:rsidP="009A5394">
      <w:pPr>
        <w:spacing w:before="120"/>
        <w:ind w:left="851" w:hanging="567"/>
        <w:rPr>
          <w:rFonts w:asciiTheme="minorHAnsi" w:hAnsiTheme="minorHAnsi"/>
        </w:rPr>
      </w:pPr>
      <w:r w:rsidRPr="00C726E1">
        <w:rPr>
          <w:rFonts w:asciiTheme="minorHAnsi" w:hAnsiTheme="minorHAnsi"/>
          <w:b/>
        </w:rPr>
        <w:t>a)</w:t>
      </w:r>
      <w:r w:rsidRPr="00C726E1">
        <w:rPr>
          <w:rFonts w:asciiTheme="minorHAnsi" w:hAnsiTheme="minorHAnsi"/>
        </w:rPr>
        <w:tab/>
        <w:t>di impegnarsi, in caso di affidamento dei lavori di cui all’oggetto:</w:t>
      </w:r>
      <w:r w:rsidRPr="00C726E1">
        <w:rPr>
          <w:rFonts w:asciiTheme="minorHAnsi" w:hAnsiTheme="minorHAnsi"/>
          <w:vertAlign w:val="superscript"/>
        </w:rPr>
        <w:footnoteReference w:id="24"/>
      </w:r>
      <w:r w:rsidRPr="00C726E1">
        <w:rPr>
          <w:rFonts w:asciiTheme="minorHAnsi" w:hAnsiTheme="minorHAnsi"/>
        </w:rPr>
        <w:t xml:space="preserve"> </w:t>
      </w:r>
    </w:p>
    <w:p w14:paraId="51EB1F41" w14:textId="345F818F" w:rsidR="009A5394" w:rsidRPr="00C726E1" w:rsidRDefault="00FE0D73" w:rsidP="009A5394">
      <w:pPr>
        <w:tabs>
          <w:tab w:val="left" w:pos="-2127"/>
          <w:tab w:val="left" w:pos="-1985"/>
        </w:tabs>
        <w:spacing w:before="120"/>
        <w:ind w:left="1276" w:hanging="426"/>
        <w:rPr>
          <w:rFonts w:asciiTheme="minorHAnsi" w:hAnsiTheme="minorHAnsi"/>
        </w:rPr>
      </w:pPr>
      <w:r w:rsidRPr="00877A51">
        <w:rPr>
          <w:noProof/>
          <w:position w:val="-3"/>
        </w:rPr>
        <w:lastRenderedPageBreak/>
        <mc:AlternateContent>
          <mc:Choice Requires="wpg">
            <w:drawing>
              <wp:inline distT="0" distB="0" distL="0" distR="0" wp14:anchorId="7CDAAC08" wp14:editId="6C06B6D3">
                <wp:extent cx="135890" cy="135890"/>
                <wp:effectExtent l="0" t="0" r="0" b="0"/>
                <wp:docPr id="50075412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1250788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8A50A5C"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AK4D7F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&#13;&#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 xml:space="preserve">quale </w:t>
      </w:r>
      <w:r w:rsidR="009A5394" w:rsidRPr="00C726E1">
        <w:rPr>
          <w:rFonts w:asciiTheme="minorHAnsi" w:hAnsiTheme="minorHAnsi"/>
          <w:b/>
          <w:u w:val="single"/>
        </w:rPr>
        <w:t>operatore</w:t>
      </w:r>
      <w:r w:rsidR="009A5394" w:rsidRPr="00C726E1">
        <w:rPr>
          <w:rFonts w:asciiTheme="minorHAnsi" w:hAnsiTheme="minorHAnsi"/>
        </w:rPr>
        <w:t>/</w:t>
      </w:r>
      <w:r w:rsidR="009A5394" w:rsidRPr="00C726E1">
        <w:rPr>
          <w:rFonts w:asciiTheme="minorHAnsi" w:hAnsiTheme="minorHAnsi"/>
          <w:b/>
          <w:bCs/>
          <w:u w:val="single"/>
        </w:rPr>
        <w:t>impresa mandataria / capogruppo / organo comune</w:t>
      </w:r>
      <w:r w:rsidR="009A5394" w:rsidRPr="00C726E1">
        <w:rPr>
          <w:rFonts w:asciiTheme="minorHAnsi" w:hAnsiTheme="minorHAnsi"/>
        </w:rPr>
        <w:t xml:space="preserve">, ad assumere mandato collettivo speciale irrevocabile con rappresentanza dalla/e impresa/e mandante/i a tale scopo individuate nelle apposite singole dichiarazioni, e a stipulare il contratto in nome e per conto proprio e dalla/e stessa/e impresa/e mandante/i; </w:t>
      </w:r>
    </w:p>
    <w:p w14:paraId="441AF1D4" w14:textId="50610090" w:rsidR="009A5394" w:rsidRPr="00C726E1" w:rsidRDefault="00FE0D73" w:rsidP="009A5394">
      <w:pPr>
        <w:tabs>
          <w:tab w:val="left" w:pos="-2127"/>
          <w:tab w:val="left" w:pos="-1985"/>
        </w:tabs>
        <w:spacing w:before="120"/>
        <w:ind w:left="1276" w:hanging="426"/>
        <w:rPr>
          <w:rFonts w:asciiTheme="minorHAnsi" w:hAnsiTheme="minorHAnsi"/>
        </w:rPr>
      </w:pPr>
      <w:r w:rsidRPr="00877A51">
        <w:rPr>
          <w:noProof/>
          <w:position w:val="-3"/>
        </w:rPr>
        <mc:AlternateContent>
          <mc:Choice Requires="wpg">
            <w:drawing>
              <wp:inline distT="0" distB="0" distL="0" distR="0" wp14:anchorId="4941805D" wp14:editId="70E6437A">
                <wp:extent cx="135890" cy="135890"/>
                <wp:effectExtent l="0" t="0" r="0" b="0"/>
                <wp:docPr id="1193897579"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2689465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3D26CA3"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qqOEuW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&#13;&#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 xml:space="preserve">quale </w:t>
      </w:r>
      <w:r w:rsidR="009A5394" w:rsidRPr="00C726E1">
        <w:rPr>
          <w:rFonts w:asciiTheme="minorHAnsi" w:hAnsiTheme="minorHAnsi"/>
          <w:b/>
          <w:u w:val="single"/>
        </w:rPr>
        <w:t>operatore</w:t>
      </w:r>
      <w:r w:rsidR="009A5394" w:rsidRPr="00C726E1">
        <w:rPr>
          <w:rFonts w:asciiTheme="minorHAnsi" w:hAnsiTheme="minorHAnsi"/>
        </w:rPr>
        <w:t>/</w:t>
      </w:r>
      <w:r w:rsidR="009A5394" w:rsidRPr="00C726E1">
        <w:rPr>
          <w:rFonts w:asciiTheme="minorHAnsi" w:hAnsiTheme="minorHAnsi"/>
          <w:b/>
          <w:bCs/>
          <w:u w:val="single"/>
        </w:rPr>
        <w:t>impresa mandante</w:t>
      </w:r>
      <w:r w:rsidR="009A5394" w:rsidRPr="00C726E1">
        <w:rPr>
          <w:rFonts w:asciiTheme="minorHAnsi" w:hAnsiTheme="minorHAnsi"/>
        </w:rPr>
        <w:t>, a conferire mandato collettivo speciale irrevocabile con rappresentanza all’impresa a tale scopo individuata nella dichiarazione della stessa impresa, qualificata come mandataria / capogruppo / organo comune, la quale stipulerà il contratto in nome e per conto proprio e della presente impresa mandante nonché delle altre imprese mandanti;</w:t>
      </w:r>
      <w:r w:rsidR="009A5394" w:rsidRPr="00C726E1">
        <w:rPr>
          <w:rFonts w:asciiTheme="minorHAnsi" w:hAnsiTheme="minorHAnsi"/>
          <w:vertAlign w:val="superscript"/>
        </w:rPr>
        <w:footnoteReference w:id="25"/>
      </w:r>
      <w:r w:rsidR="009A5394" w:rsidRPr="00C726E1">
        <w:rPr>
          <w:rFonts w:asciiTheme="minorHAnsi" w:hAnsiTheme="minorHAnsi"/>
        </w:rPr>
        <w:t xml:space="preserve"> </w:t>
      </w:r>
    </w:p>
    <w:p w14:paraId="58BC3D76" w14:textId="77777777" w:rsidR="009A5394" w:rsidRPr="00C726E1" w:rsidRDefault="009A5394" w:rsidP="009A5394">
      <w:pPr>
        <w:spacing w:before="120"/>
        <w:ind w:left="851" w:hanging="567"/>
        <w:rPr>
          <w:rFonts w:asciiTheme="minorHAnsi" w:hAnsiTheme="minorHAnsi"/>
        </w:rPr>
      </w:pPr>
      <w:r w:rsidRPr="00C726E1">
        <w:rPr>
          <w:rFonts w:asciiTheme="minorHAnsi" w:hAnsiTheme="minorHAnsi"/>
          <w:b/>
        </w:rPr>
        <w:t>b)</w:t>
      </w:r>
      <w:r w:rsidRPr="00C726E1">
        <w:rPr>
          <w:rFonts w:asciiTheme="minorHAnsi" w:hAnsiTheme="minorHAnsi"/>
        </w:rPr>
        <w:tab/>
        <w:t>di assumere nell’ambito del raggruppamento temporaneo / consorzio ordinario / contratto di rete</w:t>
      </w:r>
      <w:r w:rsidRPr="00C726E1">
        <w:rPr>
          <w:rFonts w:asciiTheme="minorHAnsi" w:hAnsiTheme="minorHAnsi"/>
          <w:vertAlign w:val="superscript"/>
        </w:rPr>
        <w:footnoteReference w:id="26"/>
      </w:r>
      <w:r w:rsidRPr="00C726E1">
        <w:rPr>
          <w:rFonts w:asciiTheme="minorHAnsi" w:hAnsiTheme="minorHAnsi"/>
        </w:rPr>
        <w:t xml:space="preserve">   le seguenti parti di lavori </w:t>
      </w:r>
      <w:r w:rsidRPr="00C726E1">
        <w:rPr>
          <w:rFonts w:asciiTheme="minorHAnsi" w:hAnsiTheme="minorHAnsi"/>
          <w:vertAlign w:val="superscript"/>
        </w:rPr>
        <w:footnoteReference w:id="27"/>
      </w:r>
      <w:r w:rsidRPr="00C726E1">
        <w:rPr>
          <w:rFonts w:asciiTheme="minorHAnsi" w:hAnsiTheme="minorHAnsi"/>
        </w:rPr>
        <w:t xml:space="preserve"> </w:t>
      </w:r>
    </w:p>
    <w:tbl>
      <w:tblPr>
        <w:tblW w:w="935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138"/>
        <w:gridCol w:w="1227"/>
        <w:gridCol w:w="992"/>
        <w:gridCol w:w="1985"/>
        <w:gridCol w:w="992"/>
        <w:gridCol w:w="425"/>
      </w:tblGrid>
      <w:tr w:rsidR="009A5394" w:rsidRPr="00C726E1" w14:paraId="22CD13A6" w14:textId="77777777" w:rsidTr="00AF6A13">
        <w:tc>
          <w:tcPr>
            <w:tcW w:w="596" w:type="dxa"/>
            <w:tcBorders>
              <w:left w:val="single" w:sz="4" w:space="0" w:color="auto"/>
              <w:bottom w:val="dotted" w:sz="4" w:space="0" w:color="auto"/>
              <w:right w:val="dotted" w:sz="4" w:space="0" w:color="auto"/>
            </w:tcBorders>
          </w:tcPr>
          <w:p w14:paraId="488EC3D7"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1)</w:t>
            </w:r>
          </w:p>
        </w:tc>
        <w:tc>
          <w:tcPr>
            <w:tcW w:w="3138" w:type="dxa"/>
            <w:tcBorders>
              <w:left w:val="dotted" w:sz="4" w:space="0" w:color="auto"/>
              <w:bottom w:val="dotted" w:sz="4" w:space="0" w:color="auto"/>
              <w:right w:val="dotted" w:sz="4" w:space="0" w:color="auto"/>
            </w:tcBorders>
            <w:shd w:val="clear" w:color="auto" w:fill="auto"/>
          </w:tcPr>
          <w:p w14:paraId="27FBDF21" w14:textId="77777777" w:rsidR="009A5394" w:rsidRPr="00C726E1" w:rsidRDefault="009A5394" w:rsidP="00752E6A">
            <w:pPr>
              <w:spacing w:before="40" w:after="40"/>
              <w:rPr>
                <w:rFonts w:asciiTheme="minorHAnsi" w:hAnsiTheme="minorHAnsi"/>
              </w:rPr>
            </w:pPr>
          </w:p>
        </w:tc>
        <w:tc>
          <w:tcPr>
            <w:tcW w:w="1227" w:type="dxa"/>
            <w:tcBorders>
              <w:left w:val="dotted" w:sz="4" w:space="0" w:color="auto"/>
              <w:bottom w:val="dotted" w:sz="4" w:space="0" w:color="auto"/>
              <w:right w:val="dotted" w:sz="4" w:space="0" w:color="auto"/>
            </w:tcBorders>
            <w:shd w:val="clear" w:color="auto" w:fill="auto"/>
            <w:tcMar>
              <w:left w:w="28" w:type="dxa"/>
              <w:right w:w="28" w:type="dxa"/>
            </w:tcMar>
          </w:tcPr>
          <w:p w14:paraId="04ABCE88" w14:textId="77777777" w:rsidR="009A5394" w:rsidRPr="00C726E1" w:rsidRDefault="009A5394" w:rsidP="00752E6A">
            <w:pPr>
              <w:spacing w:before="40" w:after="40"/>
              <w:rPr>
                <w:rFonts w:asciiTheme="minorHAnsi" w:hAnsiTheme="minorHAnsi"/>
              </w:rPr>
            </w:pPr>
          </w:p>
        </w:tc>
        <w:tc>
          <w:tcPr>
            <w:tcW w:w="992" w:type="dxa"/>
            <w:tcBorders>
              <w:left w:val="dotted" w:sz="4" w:space="0" w:color="auto"/>
              <w:bottom w:val="dotted" w:sz="4" w:space="0" w:color="auto"/>
              <w:right w:val="dotted" w:sz="4" w:space="0" w:color="auto"/>
            </w:tcBorders>
            <w:shd w:val="clear" w:color="auto" w:fill="auto"/>
          </w:tcPr>
          <w:p w14:paraId="4E1EED34" w14:textId="77777777" w:rsidR="009A5394" w:rsidRPr="00C726E1" w:rsidRDefault="009A5394" w:rsidP="00752E6A">
            <w:pPr>
              <w:spacing w:before="40" w:after="40"/>
              <w:rPr>
                <w:rFonts w:asciiTheme="minorHAnsi" w:hAnsiTheme="minorHAnsi"/>
              </w:rPr>
            </w:pPr>
          </w:p>
        </w:tc>
        <w:tc>
          <w:tcPr>
            <w:tcW w:w="1985" w:type="dxa"/>
            <w:tcBorders>
              <w:left w:val="dotted" w:sz="4" w:space="0" w:color="auto"/>
              <w:bottom w:val="dotted" w:sz="4" w:space="0" w:color="auto"/>
              <w:right w:val="dotted" w:sz="4" w:space="0" w:color="auto"/>
            </w:tcBorders>
            <w:shd w:val="clear" w:color="auto" w:fill="auto"/>
            <w:vAlign w:val="center"/>
          </w:tcPr>
          <w:p w14:paraId="137ECDC4" w14:textId="77777777" w:rsidR="009A5394" w:rsidRPr="00C726E1" w:rsidRDefault="009A5394" w:rsidP="00752E6A">
            <w:pPr>
              <w:spacing w:beforeLines="20" w:before="48" w:afterLines="20" w:after="48"/>
              <w:rPr>
                <w:rFonts w:asciiTheme="minorHAnsi" w:hAnsiTheme="minorHAnsi"/>
              </w:rPr>
            </w:pPr>
            <w:r w:rsidRPr="00C726E1">
              <w:rPr>
                <w:rFonts w:asciiTheme="minorHAnsi" w:hAnsiTheme="minorHAnsi"/>
              </w:rPr>
              <w:t>per una quota del</w:t>
            </w:r>
          </w:p>
        </w:tc>
        <w:tc>
          <w:tcPr>
            <w:tcW w:w="992" w:type="dxa"/>
            <w:tcBorders>
              <w:left w:val="dotted" w:sz="4" w:space="0" w:color="auto"/>
              <w:bottom w:val="dotted" w:sz="4" w:space="0" w:color="auto"/>
              <w:right w:val="nil"/>
            </w:tcBorders>
            <w:shd w:val="clear" w:color="auto" w:fill="auto"/>
            <w:vAlign w:val="center"/>
          </w:tcPr>
          <w:p w14:paraId="02A8A4EF" w14:textId="77777777" w:rsidR="009A5394" w:rsidRPr="00C726E1" w:rsidRDefault="009A5394" w:rsidP="00752E6A">
            <w:pPr>
              <w:spacing w:beforeLines="20" w:before="48" w:afterLines="20" w:after="48"/>
              <w:jc w:val="center"/>
              <w:rPr>
                <w:rFonts w:asciiTheme="minorHAnsi" w:hAnsiTheme="minorHAnsi"/>
              </w:rPr>
            </w:pPr>
          </w:p>
        </w:tc>
        <w:tc>
          <w:tcPr>
            <w:tcW w:w="425" w:type="dxa"/>
            <w:tcBorders>
              <w:left w:val="nil"/>
              <w:bottom w:val="dotted" w:sz="4" w:space="0" w:color="auto"/>
            </w:tcBorders>
            <w:shd w:val="clear" w:color="auto" w:fill="auto"/>
            <w:vAlign w:val="center"/>
          </w:tcPr>
          <w:p w14:paraId="1ACC184D" w14:textId="77777777" w:rsidR="009A5394" w:rsidRPr="00C726E1" w:rsidRDefault="009A5394" w:rsidP="00752E6A">
            <w:pPr>
              <w:spacing w:beforeLines="20" w:before="48" w:afterLines="20" w:after="48"/>
              <w:jc w:val="center"/>
              <w:rPr>
                <w:rFonts w:asciiTheme="minorHAnsi" w:hAnsiTheme="minorHAnsi"/>
              </w:rPr>
            </w:pPr>
            <w:r w:rsidRPr="00C726E1">
              <w:rPr>
                <w:rFonts w:asciiTheme="minorHAnsi" w:hAnsiTheme="minorHAnsi"/>
              </w:rPr>
              <w:t>%</w:t>
            </w:r>
          </w:p>
        </w:tc>
      </w:tr>
      <w:tr w:rsidR="009A5394" w:rsidRPr="00C726E1" w14:paraId="6D50F867" w14:textId="77777777" w:rsidTr="00AF6A13">
        <w:tc>
          <w:tcPr>
            <w:tcW w:w="596" w:type="dxa"/>
            <w:tcBorders>
              <w:top w:val="dotted" w:sz="4" w:space="0" w:color="auto"/>
              <w:left w:val="single" w:sz="4" w:space="0" w:color="auto"/>
              <w:bottom w:val="dotted" w:sz="4" w:space="0" w:color="auto"/>
              <w:right w:val="dotted" w:sz="4" w:space="0" w:color="auto"/>
            </w:tcBorders>
          </w:tcPr>
          <w:p w14:paraId="30779156"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3)</w:t>
            </w:r>
          </w:p>
        </w:tc>
        <w:tc>
          <w:tcPr>
            <w:tcW w:w="3138" w:type="dxa"/>
            <w:tcBorders>
              <w:top w:val="dotted" w:sz="4" w:space="0" w:color="auto"/>
              <w:left w:val="dotted" w:sz="4" w:space="0" w:color="auto"/>
              <w:bottom w:val="dotted" w:sz="4" w:space="0" w:color="auto"/>
              <w:right w:val="dotted" w:sz="4" w:space="0" w:color="auto"/>
            </w:tcBorders>
            <w:shd w:val="clear" w:color="auto" w:fill="auto"/>
          </w:tcPr>
          <w:p w14:paraId="760F5566" w14:textId="77777777" w:rsidR="009A5394" w:rsidRPr="00C726E1" w:rsidRDefault="009A5394" w:rsidP="00752E6A">
            <w:pPr>
              <w:spacing w:before="40" w:after="40"/>
              <w:rPr>
                <w:rFonts w:asciiTheme="minorHAnsi" w:hAnsiTheme="minorHAnsi"/>
              </w:rPr>
            </w:pPr>
          </w:p>
        </w:tc>
        <w:tc>
          <w:tcPr>
            <w:tcW w:w="1227"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tcPr>
          <w:p w14:paraId="454C1CFF" w14:textId="77777777" w:rsidR="009A5394" w:rsidRPr="00C726E1" w:rsidRDefault="009A5394" w:rsidP="00752E6A">
            <w:pPr>
              <w:spacing w:before="40" w:after="40"/>
              <w:rPr>
                <w:rFonts w:asciiTheme="minorHAnsi" w:hAnsiTheme="minorHAnsi"/>
              </w:rPr>
            </w:pP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14012EB1" w14:textId="77777777" w:rsidR="009A5394" w:rsidRPr="00C726E1" w:rsidRDefault="009A5394" w:rsidP="00752E6A">
            <w:pPr>
              <w:spacing w:before="40" w:after="40"/>
              <w:rPr>
                <w:rFonts w:asciiTheme="minorHAnsi" w:hAnsiTheme="minorHAnsi"/>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14:paraId="0C68FDCB" w14:textId="77777777" w:rsidR="009A5394" w:rsidRPr="00C726E1" w:rsidRDefault="009A5394" w:rsidP="00752E6A">
            <w:pPr>
              <w:spacing w:beforeLines="20" w:before="48" w:afterLines="20" w:after="48"/>
              <w:rPr>
                <w:rFonts w:asciiTheme="minorHAnsi" w:hAnsiTheme="minorHAnsi"/>
              </w:rPr>
            </w:pPr>
            <w:r w:rsidRPr="00C726E1">
              <w:rPr>
                <w:rFonts w:asciiTheme="minorHAnsi" w:hAnsiTheme="minorHAnsi"/>
              </w:rPr>
              <w:t>per una quota del</w:t>
            </w:r>
          </w:p>
        </w:tc>
        <w:tc>
          <w:tcPr>
            <w:tcW w:w="992" w:type="dxa"/>
            <w:tcBorders>
              <w:top w:val="dotted" w:sz="4" w:space="0" w:color="auto"/>
              <w:left w:val="dotted" w:sz="4" w:space="0" w:color="auto"/>
              <w:bottom w:val="dotted" w:sz="4" w:space="0" w:color="auto"/>
              <w:right w:val="nil"/>
            </w:tcBorders>
            <w:shd w:val="clear" w:color="auto" w:fill="auto"/>
            <w:vAlign w:val="center"/>
          </w:tcPr>
          <w:p w14:paraId="32DCFEC8" w14:textId="77777777" w:rsidR="009A5394" w:rsidRPr="00C726E1" w:rsidRDefault="009A5394" w:rsidP="00752E6A">
            <w:pPr>
              <w:spacing w:beforeLines="20" w:before="48" w:afterLines="20" w:after="48"/>
              <w:jc w:val="center"/>
              <w:rPr>
                <w:rFonts w:asciiTheme="minorHAnsi" w:hAnsiTheme="minorHAnsi"/>
              </w:rPr>
            </w:pPr>
          </w:p>
        </w:tc>
        <w:tc>
          <w:tcPr>
            <w:tcW w:w="425" w:type="dxa"/>
            <w:tcBorders>
              <w:top w:val="dotted" w:sz="4" w:space="0" w:color="auto"/>
              <w:left w:val="nil"/>
              <w:bottom w:val="dotted" w:sz="4" w:space="0" w:color="auto"/>
            </w:tcBorders>
            <w:shd w:val="clear" w:color="auto" w:fill="auto"/>
            <w:vAlign w:val="center"/>
          </w:tcPr>
          <w:p w14:paraId="632714AC" w14:textId="77777777" w:rsidR="009A5394" w:rsidRPr="00C726E1" w:rsidRDefault="009A5394" w:rsidP="00752E6A">
            <w:pPr>
              <w:spacing w:beforeLines="20" w:before="48" w:afterLines="20" w:after="48"/>
              <w:jc w:val="center"/>
              <w:rPr>
                <w:rFonts w:asciiTheme="minorHAnsi" w:hAnsiTheme="minorHAnsi"/>
              </w:rPr>
            </w:pPr>
            <w:r w:rsidRPr="00C726E1">
              <w:rPr>
                <w:rFonts w:asciiTheme="minorHAnsi" w:hAnsiTheme="minorHAnsi"/>
              </w:rPr>
              <w:t>%</w:t>
            </w:r>
          </w:p>
        </w:tc>
      </w:tr>
      <w:tr w:rsidR="009A5394" w:rsidRPr="00C726E1" w14:paraId="53D576C0" w14:textId="77777777" w:rsidTr="00AF6A13">
        <w:tc>
          <w:tcPr>
            <w:tcW w:w="596" w:type="dxa"/>
            <w:tcBorders>
              <w:top w:val="dotted" w:sz="4" w:space="0" w:color="auto"/>
              <w:left w:val="single" w:sz="4" w:space="0" w:color="auto"/>
              <w:right w:val="dotted" w:sz="4" w:space="0" w:color="auto"/>
            </w:tcBorders>
          </w:tcPr>
          <w:p w14:paraId="5656732A"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4)</w:t>
            </w:r>
          </w:p>
        </w:tc>
        <w:tc>
          <w:tcPr>
            <w:tcW w:w="3138" w:type="dxa"/>
            <w:tcBorders>
              <w:top w:val="dotted" w:sz="4" w:space="0" w:color="auto"/>
              <w:left w:val="dotted" w:sz="4" w:space="0" w:color="auto"/>
              <w:right w:val="dotted" w:sz="4" w:space="0" w:color="auto"/>
            </w:tcBorders>
            <w:shd w:val="clear" w:color="auto" w:fill="auto"/>
          </w:tcPr>
          <w:p w14:paraId="4D8CF3E4" w14:textId="77777777" w:rsidR="009A5394" w:rsidRPr="00C726E1" w:rsidRDefault="009A5394" w:rsidP="00752E6A">
            <w:pPr>
              <w:spacing w:before="40" w:after="40"/>
              <w:rPr>
                <w:rFonts w:asciiTheme="minorHAnsi" w:hAnsiTheme="minorHAnsi"/>
              </w:rPr>
            </w:pPr>
          </w:p>
        </w:tc>
        <w:tc>
          <w:tcPr>
            <w:tcW w:w="1227" w:type="dxa"/>
            <w:tcBorders>
              <w:top w:val="dotted" w:sz="4" w:space="0" w:color="auto"/>
              <w:left w:val="dotted" w:sz="4" w:space="0" w:color="auto"/>
              <w:right w:val="dotted" w:sz="4" w:space="0" w:color="auto"/>
            </w:tcBorders>
            <w:shd w:val="clear" w:color="auto" w:fill="auto"/>
            <w:tcMar>
              <w:left w:w="28" w:type="dxa"/>
              <w:right w:w="28" w:type="dxa"/>
            </w:tcMar>
          </w:tcPr>
          <w:p w14:paraId="33753F4E" w14:textId="77777777" w:rsidR="009A5394" w:rsidRPr="00C726E1" w:rsidRDefault="009A5394" w:rsidP="00752E6A">
            <w:pPr>
              <w:spacing w:before="40" w:after="40"/>
              <w:rPr>
                <w:rFonts w:asciiTheme="minorHAnsi" w:hAnsiTheme="minorHAnsi"/>
              </w:rPr>
            </w:pPr>
          </w:p>
        </w:tc>
        <w:tc>
          <w:tcPr>
            <w:tcW w:w="992" w:type="dxa"/>
            <w:tcBorders>
              <w:top w:val="dotted" w:sz="4" w:space="0" w:color="auto"/>
              <w:left w:val="dotted" w:sz="4" w:space="0" w:color="auto"/>
              <w:right w:val="dotted" w:sz="4" w:space="0" w:color="auto"/>
            </w:tcBorders>
            <w:shd w:val="clear" w:color="auto" w:fill="auto"/>
          </w:tcPr>
          <w:p w14:paraId="340A6622" w14:textId="77777777" w:rsidR="009A5394" w:rsidRPr="00C726E1" w:rsidRDefault="009A5394" w:rsidP="00752E6A">
            <w:pPr>
              <w:spacing w:before="40" w:after="40"/>
              <w:rPr>
                <w:rFonts w:asciiTheme="minorHAnsi" w:hAnsiTheme="minorHAnsi"/>
              </w:rPr>
            </w:pPr>
          </w:p>
        </w:tc>
        <w:tc>
          <w:tcPr>
            <w:tcW w:w="1985" w:type="dxa"/>
            <w:tcBorders>
              <w:top w:val="dotted" w:sz="4" w:space="0" w:color="auto"/>
              <w:left w:val="dotted" w:sz="4" w:space="0" w:color="auto"/>
              <w:right w:val="dotted" w:sz="4" w:space="0" w:color="auto"/>
            </w:tcBorders>
            <w:shd w:val="clear" w:color="auto" w:fill="auto"/>
            <w:vAlign w:val="center"/>
          </w:tcPr>
          <w:p w14:paraId="0DFCF52E" w14:textId="77777777" w:rsidR="009A5394" w:rsidRPr="00C726E1" w:rsidRDefault="009A5394" w:rsidP="00752E6A">
            <w:pPr>
              <w:spacing w:beforeLines="20" w:before="48" w:afterLines="20" w:after="48"/>
              <w:rPr>
                <w:rFonts w:asciiTheme="minorHAnsi" w:hAnsiTheme="minorHAnsi"/>
              </w:rPr>
            </w:pPr>
            <w:r w:rsidRPr="00C726E1">
              <w:rPr>
                <w:rFonts w:asciiTheme="minorHAnsi" w:hAnsiTheme="minorHAnsi"/>
              </w:rPr>
              <w:t>per una quota del</w:t>
            </w:r>
          </w:p>
        </w:tc>
        <w:tc>
          <w:tcPr>
            <w:tcW w:w="992" w:type="dxa"/>
            <w:tcBorders>
              <w:top w:val="dotted" w:sz="4" w:space="0" w:color="auto"/>
              <w:left w:val="dotted" w:sz="4" w:space="0" w:color="auto"/>
              <w:right w:val="nil"/>
            </w:tcBorders>
            <w:shd w:val="clear" w:color="auto" w:fill="auto"/>
            <w:vAlign w:val="center"/>
          </w:tcPr>
          <w:p w14:paraId="3C569C7C" w14:textId="77777777" w:rsidR="009A5394" w:rsidRPr="00C726E1" w:rsidRDefault="009A5394" w:rsidP="00752E6A">
            <w:pPr>
              <w:spacing w:beforeLines="20" w:before="48" w:afterLines="20" w:after="48"/>
              <w:jc w:val="center"/>
              <w:rPr>
                <w:rFonts w:asciiTheme="minorHAnsi" w:hAnsiTheme="minorHAnsi"/>
              </w:rPr>
            </w:pPr>
          </w:p>
        </w:tc>
        <w:tc>
          <w:tcPr>
            <w:tcW w:w="425" w:type="dxa"/>
            <w:tcBorders>
              <w:top w:val="dotted" w:sz="4" w:space="0" w:color="auto"/>
              <w:left w:val="nil"/>
            </w:tcBorders>
            <w:shd w:val="clear" w:color="auto" w:fill="auto"/>
            <w:vAlign w:val="center"/>
          </w:tcPr>
          <w:p w14:paraId="61BE126B" w14:textId="77777777" w:rsidR="009A5394" w:rsidRPr="00C726E1" w:rsidRDefault="009A5394" w:rsidP="00752E6A">
            <w:pPr>
              <w:spacing w:beforeLines="20" w:before="48" w:afterLines="20" w:after="48"/>
              <w:jc w:val="center"/>
              <w:rPr>
                <w:rFonts w:asciiTheme="minorHAnsi" w:hAnsiTheme="minorHAnsi"/>
              </w:rPr>
            </w:pPr>
            <w:r w:rsidRPr="00C726E1">
              <w:rPr>
                <w:rFonts w:asciiTheme="minorHAnsi" w:hAnsiTheme="minorHAnsi"/>
              </w:rPr>
              <w:t>%</w:t>
            </w:r>
          </w:p>
        </w:tc>
      </w:tr>
    </w:tbl>
    <w:p w14:paraId="3F398276" w14:textId="77777777" w:rsidR="009A5394" w:rsidRPr="00C726E1" w:rsidRDefault="009A5394" w:rsidP="009A5394">
      <w:pPr>
        <w:spacing w:before="120"/>
        <w:ind w:left="851" w:hanging="567"/>
        <w:rPr>
          <w:rFonts w:asciiTheme="minorHAnsi" w:hAnsiTheme="minorHAnsi"/>
        </w:rPr>
      </w:pPr>
      <w:r w:rsidRPr="00C726E1">
        <w:rPr>
          <w:rFonts w:asciiTheme="minorHAnsi" w:hAnsiTheme="minorHAnsi"/>
          <w:b/>
        </w:rPr>
        <w:t>c)</w:t>
      </w:r>
      <w:r w:rsidRPr="00C726E1">
        <w:rPr>
          <w:rFonts w:asciiTheme="minorHAnsi" w:hAnsiTheme="minorHAnsi"/>
        </w:rPr>
        <w:tab/>
        <w:t>di assumere nell’ambito del raggruppamento temporaneo / consorzio ordinario / contratto di rete</w:t>
      </w:r>
      <w:r w:rsidRPr="00C726E1">
        <w:rPr>
          <w:rFonts w:asciiTheme="minorHAnsi" w:hAnsiTheme="minorHAnsi"/>
          <w:vertAlign w:val="superscript"/>
        </w:rPr>
        <w:footnoteReference w:id="28"/>
      </w:r>
      <w:r w:rsidRPr="00C726E1">
        <w:rPr>
          <w:rFonts w:asciiTheme="minorHAnsi" w:hAnsiTheme="minorHAnsi"/>
        </w:rPr>
        <w:t xml:space="preserve">   una quota di partecipazione </w:t>
      </w:r>
      <w:proofErr w:type="gramStart"/>
      <w:r w:rsidRPr="00C726E1">
        <w:rPr>
          <w:rFonts w:asciiTheme="minorHAnsi" w:hAnsiTheme="minorHAnsi"/>
        </w:rPr>
        <w:t>del  _</w:t>
      </w:r>
      <w:proofErr w:type="gramEnd"/>
      <w:r w:rsidRPr="00C726E1">
        <w:rPr>
          <w:rFonts w:asciiTheme="minorHAnsi" w:hAnsiTheme="minorHAnsi"/>
        </w:rPr>
        <w:t>____________</w:t>
      </w:r>
      <w:r w:rsidRPr="00C726E1">
        <w:rPr>
          <w:rFonts w:asciiTheme="minorHAnsi" w:hAnsiTheme="minorHAnsi"/>
        </w:rPr>
        <w:tab/>
        <w:t>%;</w:t>
      </w:r>
      <w:r w:rsidRPr="00C726E1">
        <w:rPr>
          <w:rFonts w:asciiTheme="minorHAnsi" w:hAnsiTheme="minorHAnsi"/>
          <w:vertAlign w:val="superscript"/>
        </w:rPr>
        <w:footnoteReference w:id="29"/>
      </w:r>
      <w:r w:rsidRPr="00C726E1">
        <w:rPr>
          <w:rFonts w:asciiTheme="minorHAnsi" w:hAnsiTheme="minorHAnsi"/>
        </w:rPr>
        <w:t xml:space="preserve">  </w:t>
      </w:r>
    </w:p>
    <w:p w14:paraId="1C4EB320" w14:textId="77777777" w:rsidR="009A5394" w:rsidRPr="00C726E1" w:rsidRDefault="009A5394" w:rsidP="009A5394">
      <w:pPr>
        <w:spacing w:before="120"/>
        <w:ind w:left="851" w:hanging="567"/>
        <w:rPr>
          <w:rFonts w:asciiTheme="minorHAnsi" w:hAnsiTheme="minorHAnsi"/>
        </w:rPr>
      </w:pPr>
      <w:r w:rsidRPr="00C726E1">
        <w:rPr>
          <w:rFonts w:asciiTheme="minorHAnsi" w:hAnsiTheme="minorHAnsi"/>
          <w:b/>
        </w:rPr>
        <w:t>d)</w:t>
      </w:r>
      <w:r w:rsidRPr="00C726E1">
        <w:rPr>
          <w:rFonts w:asciiTheme="minorHAnsi" w:hAnsiTheme="minorHAnsi"/>
        </w:rPr>
        <w:tab/>
        <w:t>di dare atto e accettare, senza riserve, che qualunque comunicazione inviata all’operatore economico designato quale capogruppo / mandatario / organo comune, ad uno dei recapiti indicati da quest’ultimo, si deve intendere estesa automaticamente a tutti gli operatori economici mandanti o aderenti al contratto di rete;</w:t>
      </w:r>
    </w:p>
    <w:p w14:paraId="123A8654" w14:textId="77777777" w:rsidR="009A5394" w:rsidRDefault="009A5394" w:rsidP="009A5394">
      <w:pPr>
        <w:spacing w:before="120"/>
        <w:ind w:left="851" w:hanging="567"/>
        <w:rPr>
          <w:rFonts w:asciiTheme="minorHAnsi" w:hAnsiTheme="minorHAnsi"/>
        </w:rPr>
      </w:pPr>
    </w:p>
    <w:p w14:paraId="766C9A61" w14:textId="77777777" w:rsidR="00AF6A13" w:rsidRPr="00C726E1" w:rsidRDefault="00AF6A13" w:rsidP="009A5394">
      <w:pPr>
        <w:spacing w:before="120"/>
        <w:ind w:left="851" w:hanging="567"/>
        <w:rPr>
          <w:rFonts w:asciiTheme="minorHAnsi" w:hAnsiTheme="minorHAnsi"/>
        </w:rPr>
      </w:pPr>
    </w:p>
    <w:p w14:paraId="6A4004BA" w14:textId="77777777" w:rsidR="009A5394" w:rsidRPr="00C726E1" w:rsidRDefault="009A5394" w:rsidP="009A5394">
      <w:pPr>
        <w:tabs>
          <w:tab w:val="left" w:pos="8496"/>
        </w:tabs>
        <w:suppressAutoHyphens/>
        <w:jc w:val="center"/>
        <w:rPr>
          <w:rFonts w:asciiTheme="minorHAnsi" w:hAnsiTheme="minorHAnsi"/>
          <w:b/>
          <w:i/>
          <w:iCs/>
        </w:rPr>
      </w:pPr>
      <w:r w:rsidRPr="00C726E1">
        <w:rPr>
          <w:rFonts w:asciiTheme="minorHAnsi" w:hAnsiTheme="minorHAnsi"/>
          <w:b/>
          <w:i/>
          <w:iCs/>
        </w:rPr>
        <w:t xml:space="preserve"> (solo per consorzi fra società cooperative o tra imprese artigiane ex articolo 65, comma 2, lettera b) e lettera c), oppure consorzi stabili ex articolo 65 comma 2, lettera d), esclusi i consorzi ordinari) </w:t>
      </w:r>
      <w:r w:rsidRPr="00C726E1">
        <w:rPr>
          <w:rFonts w:asciiTheme="minorHAnsi" w:hAnsiTheme="minorHAnsi"/>
          <w:b/>
          <w:i/>
          <w:iCs/>
          <w:vertAlign w:val="superscript"/>
        </w:rPr>
        <w:footnoteReference w:id="30"/>
      </w:r>
      <w:r w:rsidRPr="00C726E1">
        <w:rPr>
          <w:rFonts w:asciiTheme="minorHAnsi" w:hAnsiTheme="minorHAnsi"/>
          <w:b/>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6232C608" w14:textId="77777777" w:rsidTr="00752E6A">
        <w:tc>
          <w:tcPr>
            <w:tcW w:w="10138" w:type="dxa"/>
            <w:shd w:val="clear" w:color="auto" w:fill="auto"/>
          </w:tcPr>
          <w:p w14:paraId="350246F6" w14:textId="77777777" w:rsidR="009A5394" w:rsidRPr="00C726E1" w:rsidRDefault="009A5394" w:rsidP="00752E6A">
            <w:pPr>
              <w:widowControl w:val="0"/>
              <w:jc w:val="center"/>
              <w:rPr>
                <w:rFonts w:asciiTheme="minorHAnsi" w:hAnsiTheme="minorHAnsi"/>
                <w:b/>
                <w:bCs/>
                <w:spacing w:val="-4"/>
              </w:rPr>
            </w:pPr>
            <w:r w:rsidRPr="00C726E1">
              <w:rPr>
                <w:rFonts w:asciiTheme="minorHAnsi" w:hAnsiTheme="minorHAnsi"/>
                <w:b/>
                <w:bCs/>
                <w:spacing w:val="-4"/>
              </w:rPr>
              <w:t>I. DICHIARAZIONI IN RELAZIONE ALLA PARTECIPAZIONE IN</w:t>
            </w:r>
          </w:p>
          <w:p w14:paraId="33691AB8" w14:textId="77777777" w:rsidR="009A5394" w:rsidRPr="00C726E1" w:rsidRDefault="009A5394" w:rsidP="00752E6A">
            <w:pPr>
              <w:widowControl w:val="0"/>
              <w:jc w:val="center"/>
              <w:rPr>
                <w:rFonts w:asciiTheme="minorHAnsi" w:hAnsiTheme="minorHAnsi"/>
                <w:b/>
                <w:bCs/>
              </w:rPr>
            </w:pPr>
            <w:r w:rsidRPr="00C726E1">
              <w:rPr>
                <w:rFonts w:asciiTheme="minorHAnsi" w:hAnsiTheme="minorHAnsi"/>
                <w:b/>
                <w:bCs/>
              </w:rPr>
              <w:t>CONSORZI FRA SOCIETÀ COOPERATIVE O TRA IMPRESE ARTIGIANE OPPURE CONSORZI STABILI</w:t>
            </w:r>
          </w:p>
        </w:tc>
      </w:tr>
    </w:tbl>
    <w:p w14:paraId="50E3FBCB" w14:textId="77777777" w:rsidR="009A5394" w:rsidRPr="00C726E1" w:rsidRDefault="009A5394" w:rsidP="009A5394">
      <w:pPr>
        <w:tabs>
          <w:tab w:val="left" w:pos="1068"/>
        </w:tabs>
        <w:spacing w:before="120" w:after="120"/>
        <w:ind w:left="284" w:hanging="284"/>
        <w:jc w:val="center"/>
        <w:rPr>
          <w:rFonts w:asciiTheme="minorHAnsi" w:hAnsiTheme="minorHAnsi"/>
          <w:b/>
        </w:rPr>
      </w:pPr>
    </w:p>
    <w:p w14:paraId="553F813F" w14:textId="77777777" w:rsidR="009A5394" w:rsidRPr="00C726E1" w:rsidRDefault="009A5394" w:rsidP="009A5394">
      <w:pPr>
        <w:tabs>
          <w:tab w:val="left" w:pos="1068"/>
        </w:tabs>
        <w:spacing w:before="120" w:after="120"/>
        <w:ind w:left="284" w:hanging="284"/>
        <w:jc w:val="center"/>
        <w:rPr>
          <w:rFonts w:asciiTheme="minorHAnsi" w:hAnsiTheme="minorHAnsi"/>
          <w:b/>
        </w:rPr>
      </w:pPr>
      <w:r w:rsidRPr="00C726E1">
        <w:rPr>
          <w:rFonts w:asciiTheme="minorHAnsi" w:hAnsiTheme="minorHAnsi"/>
          <w:b/>
        </w:rPr>
        <w:t xml:space="preserve">DICHIARA </w:t>
      </w:r>
    </w:p>
    <w:p w14:paraId="004E3A50" w14:textId="77777777" w:rsidR="009A5394" w:rsidRPr="00C726E1" w:rsidRDefault="009A5394" w:rsidP="009A5394">
      <w:pPr>
        <w:spacing w:before="60" w:after="60"/>
        <w:ind w:left="425" w:hanging="425"/>
        <w:rPr>
          <w:rFonts w:asciiTheme="minorHAnsi" w:hAnsiTheme="minorHAnsi"/>
        </w:rPr>
      </w:pPr>
      <w:r w:rsidRPr="00C726E1">
        <w:rPr>
          <w:rFonts w:asciiTheme="minorHAnsi" w:hAnsiTheme="minorHAnsi"/>
        </w:rPr>
        <w:t>di essere costituito in:</w:t>
      </w:r>
    </w:p>
    <w:tbl>
      <w:tblPr>
        <w:tblW w:w="9923" w:type="dxa"/>
        <w:tblInd w:w="250" w:type="dxa"/>
        <w:tblLayout w:type="fixed"/>
        <w:tblLook w:val="00A0" w:firstRow="1" w:lastRow="0" w:firstColumn="1" w:lastColumn="0" w:noHBand="0" w:noVBand="0"/>
      </w:tblPr>
      <w:tblGrid>
        <w:gridCol w:w="442"/>
        <w:gridCol w:w="9481"/>
      </w:tblGrid>
      <w:tr w:rsidR="009A5394" w:rsidRPr="00461E20" w14:paraId="0EF912E9" w14:textId="77777777" w:rsidTr="00461E20">
        <w:tc>
          <w:tcPr>
            <w:tcW w:w="442" w:type="dxa"/>
            <w:vAlign w:val="center"/>
          </w:tcPr>
          <w:p w14:paraId="541FBC2B" w14:textId="062D6527" w:rsidR="009A5394" w:rsidRPr="00C726E1" w:rsidRDefault="00AF6A13" w:rsidP="00461E20">
            <w:pPr>
              <w:spacing w:before="60" w:after="60"/>
              <w:ind w:left="0" w:right="-590"/>
              <w:rPr>
                <w:rFonts w:asciiTheme="minorHAnsi" w:hAnsiTheme="minorHAnsi"/>
              </w:rPr>
            </w:pPr>
            <w:r w:rsidRPr="00461E20">
              <w:rPr>
                <w:rFonts w:asciiTheme="minorHAnsi" w:hAnsiTheme="minorHAnsi"/>
              </w:rPr>
              <mc:AlternateContent>
                <mc:Choice Requires="wpg">
                  <w:drawing>
                    <wp:inline distT="0" distB="0" distL="0" distR="0" wp14:anchorId="168E3501" wp14:editId="689424CD">
                      <wp:extent cx="135890" cy="135890"/>
                      <wp:effectExtent l="0" t="0" r="0" b="0"/>
                      <wp:docPr id="140837821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4276615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D3C7410"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e60UVaAIAADA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" filled="f" strokecolor="#000006" strokeweight=".25397mm">
                        <v:path arrowok="t"/>
                      </v:rect>
                      <w10:anchorlock/>
                    </v:group>
                  </w:pict>
                </mc:Fallback>
              </mc:AlternateContent>
            </w:r>
          </w:p>
        </w:tc>
        <w:tc>
          <w:tcPr>
            <w:tcW w:w="9481" w:type="dxa"/>
            <w:shd w:val="clear" w:color="auto" w:fill="auto"/>
          </w:tcPr>
          <w:p w14:paraId="6082A4CC" w14:textId="77777777" w:rsidR="009A5394" w:rsidRPr="00C726E1" w:rsidRDefault="009A5394" w:rsidP="00461E20">
            <w:pPr>
              <w:spacing w:before="60" w:after="60"/>
              <w:ind w:left="0" w:right="-590"/>
              <w:rPr>
                <w:rFonts w:asciiTheme="minorHAnsi" w:hAnsiTheme="minorHAnsi"/>
              </w:rPr>
            </w:pPr>
            <w:r w:rsidRPr="00C726E1">
              <w:rPr>
                <w:rFonts w:asciiTheme="minorHAnsi" w:hAnsiTheme="minorHAnsi"/>
              </w:rPr>
              <w:t>- consorzio tra società cooperative (</w:t>
            </w:r>
            <w:r w:rsidRPr="00461E20">
              <w:rPr>
                <w:rFonts w:asciiTheme="minorHAnsi" w:hAnsiTheme="minorHAnsi"/>
              </w:rPr>
              <w:t xml:space="preserve">art. 65 comma 2, lett. b), </w:t>
            </w:r>
            <w:proofErr w:type="spellStart"/>
            <w:r w:rsidRPr="00461E20">
              <w:rPr>
                <w:rFonts w:asciiTheme="minorHAnsi" w:hAnsiTheme="minorHAnsi"/>
              </w:rPr>
              <w:t>D.Lgs.</w:t>
            </w:r>
            <w:proofErr w:type="spellEnd"/>
            <w:r w:rsidRPr="00461E20">
              <w:rPr>
                <w:rFonts w:asciiTheme="minorHAnsi" w:hAnsiTheme="minorHAnsi"/>
              </w:rPr>
              <w:t xml:space="preserve"> 36/2023)</w:t>
            </w:r>
          </w:p>
        </w:tc>
      </w:tr>
      <w:tr w:rsidR="00AF6A13" w:rsidRPr="00C726E1" w14:paraId="44B456A5" w14:textId="77777777" w:rsidTr="00461E20">
        <w:tc>
          <w:tcPr>
            <w:tcW w:w="442" w:type="dxa"/>
            <w:vAlign w:val="center"/>
          </w:tcPr>
          <w:p w14:paraId="04571E3C" w14:textId="30A4080D" w:rsidR="00AF6A13" w:rsidRPr="00C726E1" w:rsidRDefault="00AF6A13" w:rsidP="00461E20">
            <w:pPr>
              <w:spacing w:before="60" w:after="60"/>
              <w:ind w:left="0" w:right="-590"/>
              <w:rPr>
                <w:rFonts w:asciiTheme="minorHAnsi" w:hAnsiTheme="minorHAnsi"/>
              </w:rPr>
            </w:pPr>
            <w:r w:rsidRPr="001D37D8">
              <w:rPr>
                <w:noProof/>
                <w:position w:val="-3"/>
              </w:rPr>
              <mc:AlternateContent>
                <mc:Choice Requires="wpg">
                  <w:drawing>
                    <wp:inline distT="0" distB="0" distL="0" distR="0" wp14:anchorId="1FD5B47D" wp14:editId="6479EA1D">
                      <wp:extent cx="135890" cy="135890"/>
                      <wp:effectExtent l="0" t="0" r="0" b="0"/>
                      <wp:docPr id="203287860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5257217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3DA863D"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" filled="f" strokecolor="#000006" strokeweight=".25397mm">
                        <v:path arrowok="t"/>
                      </v:rect>
                      <w10:anchorlock/>
                    </v:group>
                  </w:pict>
                </mc:Fallback>
              </mc:AlternateContent>
            </w:r>
          </w:p>
        </w:tc>
        <w:tc>
          <w:tcPr>
            <w:tcW w:w="9481" w:type="dxa"/>
            <w:shd w:val="clear" w:color="auto" w:fill="auto"/>
          </w:tcPr>
          <w:p w14:paraId="1D2F9002" w14:textId="77777777" w:rsidR="00AF6A13" w:rsidRPr="00C726E1" w:rsidRDefault="00AF6A13" w:rsidP="00AF6A13">
            <w:pPr>
              <w:widowControl w:val="0"/>
              <w:overflowPunct w:val="0"/>
              <w:autoSpaceDE w:val="0"/>
              <w:autoSpaceDN w:val="0"/>
              <w:adjustRightInd w:val="0"/>
              <w:spacing w:beforeLines="20" w:before="48" w:afterLines="20" w:after="48"/>
              <w:rPr>
                <w:rFonts w:asciiTheme="minorHAnsi" w:hAnsiTheme="minorHAnsi"/>
              </w:rPr>
            </w:pPr>
            <w:r w:rsidRPr="00C726E1">
              <w:rPr>
                <w:rFonts w:asciiTheme="minorHAnsi" w:hAnsiTheme="minorHAnsi"/>
                <w:spacing w:val="-4"/>
              </w:rPr>
              <w:t xml:space="preserve">- consorzio tra imprese artigiane (art. 65 comma 2, lett. c), </w:t>
            </w:r>
            <w:proofErr w:type="spellStart"/>
            <w:r w:rsidRPr="00C726E1">
              <w:rPr>
                <w:rFonts w:asciiTheme="minorHAnsi" w:hAnsiTheme="minorHAnsi"/>
                <w:spacing w:val="-4"/>
              </w:rPr>
              <w:t>D.Lgs.</w:t>
            </w:r>
            <w:proofErr w:type="spellEnd"/>
            <w:r w:rsidRPr="00C726E1">
              <w:rPr>
                <w:rFonts w:asciiTheme="minorHAnsi" w:hAnsiTheme="minorHAnsi"/>
                <w:spacing w:val="-4"/>
              </w:rPr>
              <w:t xml:space="preserve"> 36/2023)</w:t>
            </w:r>
          </w:p>
        </w:tc>
      </w:tr>
      <w:tr w:rsidR="00AF6A13" w:rsidRPr="00461E20" w14:paraId="32DA5E0E" w14:textId="77777777" w:rsidTr="00461E20">
        <w:tc>
          <w:tcPr>
            <w:tcW w:w="442" w:type="dxa"/>
            <w:vAlign w:val="center"/>
          </w:tcPr>
          <w:p w14:paraId="556CE171" w14:textId="79CDF235" w:rsidR="00AF6A13" w:rsidRPr="00C726E1" w:rsidRDefault="00AF6A13" w:rsidP="00461E20">
            <w:pPr>
              <w:spacing w:before="60" w:after="60"/>
              <w:ind w:left="0" w:right="-590"/>
              <w:rPr>
                <w:rFonts w:asciiTheme="minorHAnsi" w:hAnsiTheme="minorHAnsi"/>
              </w:rPr>
            </w:pPr>
            <w:r w:rsidRPr="00461E20">
              <w:rPr>
                <w:rFonts w:asciiTheme="minorHAnsi" w:hAnsiTheme="minorHAnsi"/>
              </w:rPr>
              <mc:AlternateContent>
                <mc:Choice Requires="wpg">
                  <w:drawing>
                    <wp:inline distT="0" distB="0" distL="0" distR="0" wp14:anchorId="6CD1D0E4" wp14:editId="48479B8F">
                      <wp:extent cx="135890" cy="135890"/>
                      <wp:effectExtent l="0" t="0" r="0" b="0"/>
                      <wp:docPr id="46102265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1489217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B1BA439"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zZDR+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" filled="f" strokecolor="#000006" strokeweight=".25397mm">
                        <v:path arrowok="t"/>
                      </v:rect>
                      <w10:anchorlock/>
                    </v:group>
                  </w:pict>
                </mc:Fallback>
              </mc:AlternateContent>
            </w:r>
          </w:p>
        </w:tc>
        <w:tc>
          <w:tcPr>
            <w:tcW w:w="9481" w:type="dxa"/>
            <w:shd w:val="clear" w:color="auto" w:fill="auto"/>
          </w:tcPr>
          <w:p w14:paraId="4D117C4C" w14:textId="77777777" w:rsidR="00AF6A13" w:rsidRPr="00C726E1" w:rsidRDefault="00AF6A13" w:rsidP="00461E20">
            <w:pPr>
              <w:spacing w:before="60" w:after="60"/>
              <w:ind w:left="0" w:right="-590"/>
              <w:rPr>
                <w:rFonts w:asciiTheme="minorHAnsi" w:hAnsiTheme="minorHAnsi"/>
              </w:rPr>
            </w:pPr>
            <w:r w:rsidRPr="00C726E1">
              <w:rPr>
                <w:rFonts w:asciiTheme="minorHAnsi" w:hAnsiTheme="minorHAnsi"/>
              </w:rPr>
              <w:t xml:space="preserve">- consorzio stabile (art. 65 comma 2, lett. d), </w:t>
            </w:r>
            <w:proofErr w:type="spellStart"/>
            <w:r w:rsidRPr="00C726E1">
              <w:rPr>
                <w:rFonts w:asciiTheme="minorHAnsi" w:hAnsiTheme="minorHAnsi"/>
              </w:rPr>
              <w:t>D.Lgs.</w:t>
            </w:r>
            <w:proofErr w:type="spellEnd"/>
            <w:r w:rsidRPr="00C726E1">
              <w:rPr>
                <w:rFonts w:asciiTheme="minorHAnsi" w:hAnsiTheme="minorHAnsi"/>
              </w:rPr>
              <w:t xml:space="preserve"> 36/2023)</w:t>
            </w:r>
          </w:p>
        </w:tc>
      </w:tr>
      <w:tr w:rsidR="00461E20" w:rsidRPr="00461E20" w14:paraId="35136E34" w14:textId="77777777" w:rsidTr="00461E20">
        <w:tc>
          <w:tcPr>
            <w:tcW w:w="442" w:type="dxa"/>
            <w:vAlign w:val="center"/>
          </w:tcPr>
          <w:p w14:paraId="61CF4851" w14:textId="77777777" w:rsidR="00461E20" w:rsidRPr="00461E20" w:rsidRDefault="00461E20" w:rsidP="00461E20">
            <w:pPr>
              <w:spacing w:before="60" w:after="60"/>
              <w:ind w:left="0" w:right="-590"/>
              <w:rPr>
                <w:rFonts w:asciiTheme="minorHAnsi" w:hAnsiTheme="minorHAnsi"/>
              </w:rPr>
            </w:pPr>
          </w:p>
        </w:tc>
        <w:tc>
          <w:tcPr>
            <w:tcW w:w="9481" w:type="dxa"/>
            <w:shd w:val="clear" w:color="auto" w:fill="auto"/>
          </w:tcPr>
          <w:p w14:paraId="68162843" w14:textId="77777777" w:rsidR="00461E20" w:rsidRPr="00C726E1" w:rsidRDefault="00461E20" w:rsidP="00461E20">
            <w:pPr>
              <w:spacing w:before="60" w:after="60"/>
              <w:ind w:left="0" w:right="-590"/>
              <w:rPr>
                <w:rFonts w:asciiTheme="minorHAnsi" w:hAnsiTheme="minorHAnsi"/>
              </w:rPr>
            </w:pPr>
          </w:p>
        </w:tc>
      </w:tr>
    </w:tbl>
    <w:p w14:paraId="7E570EE2" w14:textId="77777777" w:rsidR="009A5394" w:rsidRPr="00C726E1" w:rsidRDefault="009A5394" w:rsidP="009A5394">
      <w:pPr>
        <w:rPr>
          <w:rFonts w:asciiTheme="minorHAnsi" w:hAnsiTheme="minorHAnsi"/>
        </w:rPr>
      </w:pPr>
      <w:r w:rsidRPr="00C726E1">
        <w:rPr>
          <w:rFonts w:asciiTheme="minorHAnsi" w:hAnsiTheme="minorHAnsi"/>
        </w:rPr>
        <w:t xml:space="preserve">e che, ai sensi dell’articolo 67 del </w:t>
      </w:r>
      <w:proofErr w:type="spellStart"/>
      <w:r w:rsidRPr="00C726E1">
        <w:rPr>
          <w:rFonts w:asciiTheme="minorHAnsi" w:hAnsiTheme="minorHAnsi"/>
        </w:rPr>
        <w:t>D.Lgs.</w:t>
      </w:r>
      <w:proofErr w:type="spellEnd"/>
      <w:r w:rsidRPr="00C726E1">
        <w:rPr>
          <w:rFonts w:asciiTheme="minorHAnsi" w:hAnsiTheme="minorHAnsi"/>
        </w:rPr>
        <w:t xml:space="preserve"> 36/2023, questo consorzio presenta offerta:</w:t>
      </w:r>
      <w:r w:rsidRPr="00C726E1">
        <w:rPr>
          <w:rFonts w:asciiTheme="minorHAnsi" w:hAnsiTheme="minorHAnsi"/>
          <w:vertAlign w:val="superscript"/>
        </w:rPr>
        <w:t xml:space="preserve"> </w:t>
      </w:r>
      <w:r w:rsidRPr="00C726E1">
        <w:rPr>
          <w:rFonts w:asciiTheme="minorHAnsi" w:hAnsiTheme="minorHAnsi"/>
          <w:vertAlign w:val="superscript"/>
        </w:rPr>
        <w:footnoteReference w:id="31"/>
      </w:r>
    </w:p>
    <w:tbl>
      <w:tblPr>
        <w:tblW w:w="488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
        <w:gridCol w:w="527"/>
        <w:gridCol w:w="3526"/>
        <w:gridCol w:w="2229"/>
        <w:gridCol w:w="2397"/>
      </w:tblGrid>
      <w:tr w:rsidR="00AF6A13" w:rsidRPr="00C726E1" w14:paraId="2469279D" w14:textId="77777777" w:rsidTr="00AF6A13">
        <w:tc>
          <w:tcPr>
            <w:tcW w:w="349" w:type="pct"/>
            <w:tcBorders>
              <w:top w:val="nil"/>
              <w:left w:val="nil"/>
              <w:bottom w:val="nil"/>
              <w:right w:val="nil"/>
            </w:tcBorders>
          </w:tcPr>
          <w:p w14:paraId="6CE2DF19" w14:textId="24DFFA65" w:rsidR="00AF6A13" w:rsidRPr="00C726E1" w:rsidRDefault="00AF6A13" w:rsidP="00AF6A13">
            <w:pPr>
              <w:spacing w:before="40" w:after="40"/>
              <w:rPr>
                <w:rFonts w:asciiTheme="minorHAnsi" w:hAnsiTheme="minorHAnsi"/>
              </w:rPr>
            </w:pPr>
            <w:r w:rsidRPr="005C4794">
              <w:rPr>
                <w:noProof/>
                <w:position w:val="-3"/>
              </w:rPr>
              <mc:AlternateContent>
                <mc:Choice Requires="wpg">
                  <w:drawing>
                    <wp:inline distT="0" distB="0" distL="0" distR="0" wp14:anchorId="3F95BAC0" wp14:editId="6E2A2B38">
                      <wp:extent cx="135890" cy="135890"/>
                      <wp:effectExtent l="0" t="0" r="0" b="0"/>
                      <wp:docPr id="107671253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9439774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0D80D7B"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C1G5EO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" filled="f" strokecolor="#000006" strokeweight=".25397mm">
                        <v:path arrowok="t"/>
                      </v:rect>
                      <w10:anchorlock/>
                    </v:group>
                  </w:pict>
                </mc:Fallback>
              </mc:AlternateContent>
            </w:r>
          </w:p>
        </w:tc>
        <w:tc>
          <w:tcPr>
            <w:tcW w:w="223" w:type="pct"/>
            <w:tcBorders>
              <w:top w:val="nil"/>
              <w:left w:val="nil"/>
              <w:bottom w:val="nil"/>
              <w:right w:val="nil"/>
            </w:tcBorders>
            <w:tcMar>
              <w:left w:w="28" w:type="dxa"/>
              <w:right w:w="28" w:type="dxa"/>
            </w:tcMar>
          </w:tcPr>
          <w:p w14:paraId="5695AA9B" w14:textId="77777777" w:rsidR="00AF6A13" w:rsidRPr="00C726E1" w:rsidRDefault="00AF6A13" w:rsidP="00AF6A13">
            <w:pPr>
              <w:spacing w:before="40" w:after="40"/>
              <w:rPr>
                <w:rFonts w:asciiTheme="minorHAnsi" w:hAnsiTheme="minorHAnsi"/>
              </w:rPr>
            </w:pPr>
            <w:r w:rsidRPr="00C726E1">
              <w:rPr>
                <w:rFonts w:asciiTheme="minorHAnsi" w:hAnsiTheme="minorHAnsi"/>
              </w:rPr>
              <w:t>a)</w:t>
            </w:r>
          </w:p>
        </w:tc>
        <w:tc>
          <w:tcPr>
            <w:tcW w:w="4428" w:type="pct"/>
            <w:gridSpan w:val="4"/>
            <w:tcBorders>
              <w:top w:val="nil"/>
              <w:left w:val="nil"/>
              <w:bottom w:val="nil"/>
              <w:right w:val="nil"/>
            </w:tcBorders>
          </w:tcPr>
          <w:p w14:paraId="46BEE522" w14:textId="77777777" w:rsidR="00AF6A13" w:rsidRPr="00C726E1" w:rsidRDefault="00AF6A13" w:rsidP="00AF6A13">
            <w:pPr>
              <w:spacing w:before="20" w:after="20"/>
              <w:ind w:left="110" w:hanging="110"/>
              <w:rPr>
                <w:rFonts w:asciiTheme="minorHAnsi" w:hAnsiTheme="minorHAnsi"/>
              </w:rPr>
            </w:pPr>
            <w:r w:rsidRPr="00C726E1">
              <w:rPr>
                <w:rFonts w:asciiTheme="minorHAnsi" w:hAnsiTheme="minorHAnsi"/>
              </w:rPr>
              <w:t>-</w:t>
            </w:r>
            <w:r w:rsidRPr="00C726E1">
              <w:rPr>
                <w:rFonts w:asciiTheme="minorHAnsi" w:hAnsiTheme="minorHAnsi"/>
              </w:rPr>
              <w:tab/>
              <w:t>in proprio con la propria organizzazione consortile e non per conto dei consorziati;</w:t>
            </w:r>
          </w:p>
        </w:tc>
      </w:tr>
      <w:tr w:rsidR="00AF6A13" w:rsidRPr="00C726E1" w14:paraId="45046379" w14:textId="77777777" w:rsidTr="00AF6A13">
        <w:tc>
          <w:tcPr>
            <w:tcW w:w="349" w:type="pct"/>
            <w:tcBorders>
              <w:top w:val="nil"/>
              <w:left w:val="nil"/>
              <w:bottom w:val="nil"/>
              <w:right w:val="nil"/>
            </w:tcBorders>
          </w:tcPr>
          <w:p w14:paraId="712178D7" w14:textId="50D9CECD" w:rsidR="00AF6A13" w:rsidRPr="00C726E1" w:rsidRDefault="00AF6A13" w:rsidP="00AF6A13">
            <w:pPr>
              <w:spacing w:before="40" w:after="40"/>
              <w:rPr>
                <w:rFonts w:asciiTheme="minorHAnsi" w:hAnsiTheme="minorHAnsi"/>
              </w:rPr>
            </w:pPr>
            <w:r w:rsidRPr="005C4794">
              <w:rPr>
                <w:noProof/>
                <w:position w:val="-3"/>
              </w:rPr>
              <mc:AlternateContent>
                <mc:Choice Requires="wpg">
                  <w:drawing>
                    <wp:inline distT="0" distB="0" distL="0" distR="0" wp14:anchorId="4EDF6A2F" wp14:editId="6BF97380">
                      <wp:extent cx="135890" cy="135890"/>
                      <wp:effectExtent l="0" t="0" r="0" b="0"/>
                      <wp:docPr id="100783479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91650840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871531D"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qox9W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" filled="f" strokecolor="#000006" strokeweight=".25397mm">
                        <v:path arrowok="t"/>
                      </v:rect>
                      <w10:anchorlock/>
                    </v:group>
                  </w:pict>
                </mc:Fallback>
              </mc:AlternateContent>
            </w:r>
          </w:p>
        </w:tc>
        <w:tc>
          <w:tcPr>
            <w:tcW w:w="223" w:type="pct"/>
            <w:tcBorders>
              <w:top w:val="nil"/>
              <w:left w:val="nil"/>
              <w:bottom w:val="nil"/>
              <w:right w:val="nil"/>
            </w:tcBorders>
            <w:tcMar>
              <w:left w:w="28" w:type="dxa"/>
              <w:right w:w="28" w:type="dxa"/>
            </w:tcMar>
          </w:tcPr>
          <w:p w14:paraId="2C25C2E6" w14:textId="77777777" w:rsidR="00AF6A13" w:rsidRPr="00C726E1" w:rsidRDefault="00AF6A13" w:rsidP="00AF6A13">
            <w:pPr>
              <w:spacing w:before="40" w:after="40"/>
              <w:rPr>
                <w:rFonts w:asciiTheme="minorHAnsi" w:hAnsiTheme="minorHAnsi"/>
              </w:rPr>
            </w:pPr>
            <w:r w:rsidRPr="00C726E1">
              <w:rPr>
                <w:rFonts w:asciiTheme="minorHAnsi" w:hAnsiTheme="minorHAnsi"/>
              </w:rPr>
              <w:t>b)</w:t>
            </w:r>
          </w:p>
        </w:tc>
        <w:tc>
          <w:tcPr>
            <w:tcW w:w="4428" w:type="pct"/>
            <w:gridSpan w:val="4"/>
            <w:tcBorders>
              <w:top w:val="nil"/>
              <w:left w:val="nil"/>
              <w:bottom w:val="nil"/>
              <w:right w:val="nil"/>
            </w:tcBorders>
          </w:tcPr>
          <w:p w14:paraId="37948F78" w14:textId="77777777" w:rsidR="00AF6A13" w:rsidRDefault="00AF6A13" w:rsidP="00AF6A13">
            <w:pPr>
              <w:spacing w:before="20" w:after="20"/>
              <w:ind w:left="110" w:hanging="110"/>
              <w:rPr>
                <w:rFonts w:asciiTheme="minorHAnsi" w:hAnsiTheme="minorHAnsi"/>
                <w:spacing w:val="-2"/>
              </w:rPr>
            </w:pPr>
            <w:r w:rsidRPr="00C726E1">
              <w:rPr>
                <w:rFonts w:asciiTheme="minorHAnsi" w:hAnsiTheme="minorHAnsi"/>
                <w:spacing w:val="-2"/>
              </w:rPr>
              <w:t>-</w:t>
            </w:r>
            <w:r w:rsidRPr="00C726E1">
              <w:rPr>
                <w:rFonts w:asciiTheme="minorHAnsi" w:hAnsiTheme="minorHAnsi"/>
                <w:spacing w:val="-2"/>
              </w:rPr>
              <w:tab/>
              <w:t xml:space="preserve">per conto del/i sottoelencato/i operatore/i economico/i consorziato/i, del/i quale/i sono allegate apposite dichiarazioni secondo il Modello Allegato A, attestanti il possesso dei requisiti di ordine generale richiesti dall’avviso: </w:t>
            </w:r>
          </w:p>
          <w:p w14:paraId="090C942F" w14:textId="77777777" w:rsidR="00461E20" w:rsidRDefault="00461E20" w:rsidP="00AF6A13">
            <w:pPr>
              <w:spacing w:before="20" w:after="20"/>
              <w:ind w:left="110" w:hanging="110"/>
              <w:rPr>
                <w:rFonts w:asciiTheme="minorHAnsi" w:hAnsiTheme="minorHAnsi"/>
                <w:spacing w:val="-2"/>
              </w:rPr>
            </w:pPr>
          </w:p>
          <w:p w14:paraId="3FB2AF85" w14:textId="77777777" w:rsidR="00461E20" w:rsidRPr="00C726E1" w:rsidRDefault="00461E20" w:rsidP="00AF6A13">
            <w:pPr>
              <w:spacing w:before="20" w:after="20"/>
              <w:ind w:left="110" w:hanging="110"/>
              <w:rPr>
                <w:rFonts w:asciiTheme="minorHAnsi" w:hAnsiTheme="minorHAnsi"/>
                <w:spacing w:val="-2"/>
              </w:rPr>
            </w:pPr>
          </w:p>
        </w:tc>
      </w:tr>
      <w:tr w:rsidR="009A5394" w:rsidRPr="00C726E1" w14:paraId="76DCBBA6" w14:textId="77777777" w:rsidTr="00AF6A13">
        <w:trPr>
          <w:gridBefore w:val="2"/>
          <w:wBefore w:w="572" w:type="pct"/>
        </w:trPr>
        <w:tc>
          <w:tcPr>
            <w:tcW w:w="269" w:type="pct"/>
            <w:tcBorders>
              <w:bottom w:val="single" w:sz="4" w:space="0" w:color="auto"/>
              <w:right w:val="dotted" w:sz="4" w:space="0" w:color="auto"/>
            </w:tcBorders>
          </w:tcPr>
          <w:p w14:paraId="5468F0D9" w14:textId="77777777" w:rsidR="009A5394" w:rsidRPr="00C726E1" w:rsidRDefault="009A5394" w:rsidP="00752E6A">
            <w:pPr>
              <w:pBdr>
                <w:bar w:val="dotted" w:sz="4" w:color="auto"/>
              </w:pBdr>
              <w:spacing w:before="40" w:after="40"/>
              <w:jc w:val="center"/>
              <w:rPr>
                <w:rFonts w:asciiTheme="minorHAnsi" w:hAnsiTheme="minorHAnsi"/>
                <w:i/>
              </w:rPr>
            </w:pPr>
          </w:p>
        </w:tc>
        <w:tc>
          <w:tcPr>
            <w:tcW w:w="1799" w:type="pct"/>
            <w:tcBorders>
              <w:left w:val="dotted" w:sz="4" w:space="0" w:color="auto"/>
              <w:bottom w:val="single" w:sz="4" w:space="0" w:color="auto"/>
              <w:right w:val="dotted" w:sz="4" w:space="0" w:color="auto"/>
            </w:tcBorders>
          </w:tcPr>
          <w:p w14:paraId="58EC9124" w14:textId="77777777" w:rsidR="009A5394" w:rsidRPr="00C726E1" w:rsidRDefault="009A5394" w:rsidP="00752E6A">
            <w:pPr>
              <w:pBdr>
                <w:bar w:val="dotted" w:sz="4" w:color="auto"/>
              </w:pBdr>
              <w:spacing w:before="40" w:after="40"/>
              <w:jc w:val="center"/>
              <w:rPr>
                <w:rFonts w:asciiTheme="minorHAnsi" w:hAnsiTheme="minorHAnsi"/>
                <w:i/>
              </w:rPr>
            </w:pPr>
            <w:r w:rsidRPr="00C726E1">
              <w:rPr>
                <w:rFonts w:asciiTheme="minorHAnsi" w:hAnsiTheme="minorHAnsi"/>
                <w:i/>
              </w:rPr>
              <w:t>Ragione sociale del consorziato</w:t>
            </w:r>
          </w:p>
        </w:tc>
        <w:tc>
          <w:tcPr>
            <w:tcW w:w="1137" w:type="pct"/>
            <w:tcBorders>
              <w:left w:val="dotted" w:sz="4" w:space="0" w:color="auto"/>
              <w:bottom w:val="single" w:sz="4" w:space="0" w:color="auto"/>
              <w:right w:val="dotted" w:sz="4" w:space="0" w:color="auto"/>
            </w:tcBorders>
          </w:tcPr>
          <w:p w14:paraId="068909E4" w14:textId="77777777" w:rsidR="009A5394" w:rsidRPr="00C726E1" w:rsidRDefault="009A5394" w:rsidP="00752E6A">
            <w:pPr>
              <w:pBdr>
                <w:bar w:val="dotted" w:sz="4" w:color="auto"/>
              </w:pBdr>
              <w:spacing w:before="40" w:after="40"/>
              <w:jc w:val="center"/>
              <w:rPr>
                <w:rFonts w:asciiTheme="minorHAnsi" w:hAnsiTheme="minorHAnsi"/>
                <w:i/>
              </w:rPr>
            </w:pPr>
            <w:r w:rsidRPr="00C726E1">
              <w:rPr>
                <w:rFonts w:asciiTheme="minorHAnsi" w:hAnsiTheme="minorHAnsi"/>
                <w:i/>
              </w:rPr>
              <w:t>Sede</w:t>
            </w:r>
          </w:p>
        </w:tc>
        <w:tc>
          <w:tcPr>
            <w:tcW w:w="1223" w:type="pct"/>
            <w:tcBorders>
              <w:left w:val="dotted" w:sz="4" w:space="0" w:color="auto"/>
              <w:bottom w:val="single" w:sz="4" w:space="0" w:color="auto"/>
            </w:tcBorders>
          </w:tcPr>
          <w:p w14:paraId="524D3450" w14:textId="77777777" w:rsidR="009A5394" w:rsidRPr="00C726E1" w:rsidRDefault="009A5394" w:rsidP="00752E6A">
            <w:pPr>
              <w:pBdr>
                <w:bar w:val="dotted" w:sz="4" w:color="auto"/>
              </w:pBdr>
              <w:spacing w:before="40" w:after="40"/>
              <w:jc w:val="center"/>
              <w:rPr>
                <w:rFonts w:asciiTheme="minorHAnsi" w:hAnsiTheme="minorHAnsi"/>
                <w:i/>
              </w:rPr>
            </w:pPr>
            <w:r w:rsidRPr="00C726E1">
              <w:rPr>
                <w:rFonts w:asciiTheme="minorHAnsi" w:hAnsiTheme="minorHAnsi"/>
                <w:i/>
              </w:rPr>
              <w:t>Codice fiscale</w:t>
            </w:r>
          </w:p>
        </w:tc>
      </w:tr>
      <w:tr w:rsidR="009A5394" w:rsidRPr="00C726E1" w14:paraId="04F73DEE" w14:textId="77777777" w:rsidTr="00AF6A13">
        <w:trPr>
          <w:gridBefore w:val="2"/>
          <w:wBefore w:w="572" w:type="pct"/>
        </w:trPr>
        <w:tc>
          <w:tcPr>
            <w:tcW w:w="269" w:type="pct"/>
            <w:tcBorders>
              <w:bottom w:val="dotted" w:sz="4" w:space="0" w:color="auto"/>
              <w:right w:val="dotted" w:sz="4" w:space="0" w:color="auto"/>
            </w:tcBorders>
          </w:tcPr>
          <w:p w14:paraId="0D17C04D"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1</w:t>
            </w:r>
          </w:p>
        </w:tc>
        <w:tc>
          <w:tcPr>
            <w:tcW w:w="1799" w:type="pct"/>
            <w:tcBorders>
              <w:left w:val="dotted" w:sz="4" w:space="0" w:color="auto"/>
              <w:bottom w:val="dotted" w:sz="4" w:space="0" w:color="auto"/>
              <w:right w:val="dotted" w:sz="4" w:space="0" w:color="auto"/>
            </w:tcBorders>
          </w:tcPr>
          <w:p w14:paraId="6338FA26" w14:textId="77777777" w:rsidR="009A5394" w:rsidRPr="00C726E1" w:rsidRDefault="009A5394" w:rsidP="00752E6A">
            <w:pPr>
              <w:spacing w:before="40" w:after="40"/>
              <w:rPr>
                <w:rFonts w:asciiTheme="minorHAnsi" w:hAnsiTheme="minorHAnsi"/>
              </w:rPr>
            </w:pPr>
          </w:p>
        </w:tc>
        <w:tc>
          <w:tcPr>
            <w:tcW w:w="1137" w:type="pct"/>
            <w:tcBorders>
              <w:left w:val="dotted" w:sz="4" w:space="0" w:color="auto"/>
              <w:bottom w:val="dotted" w:sz="4" w:space="0" w:color="auto"/>
              <w:right w:val="dotted" w:sz="4" w:space="0" w:color="auto"/>
            </w:tcBorders>
          </w:tcPr>
          <w:p w14:paraId="1BE17C24" w14:textId="77777777" w:rsidR="009A5394" w:rsidRPr="00C726E1" w:rsidRDefault="009A5394" w:rsidP="00752E6A">
            <w:pPr>
              <w:spacing w:before="40" w:after="40"/>
              <w:rPr>
                <w:rFonts w:asciiTheme="minorHAnsi" w:hAnsiTheme="minorHAnsi"/>
              </w:rPr>
            </w:pPr>
          </w:p>
        </w:tc>
        <w:tc>
          <w:tcPr>
            <w:tcW w:w="1223" w:type="pct"/>
            <w:tcBorders>
              <w:left w:val="dotted" w:sz="4" w:space="0" w:color="auto"/>
              <w:bottom w:val="dotted" w:sz="4" w:space="0" w:color="auto"/>
            </w:tcBorders>
          </w:tcPr>
          <w:p w14:paraId="34643FFB" w14:textId="77777777" w:rsidR="009A5394" w:rsidRPr="00C726E1" w:rsidRDefault="009A5394" w:rsidP="00752E6A">
            <w:pPr>
              <w:spacing w:before="40" w:after="40"/>
              <w:jc w:val="center"/>
              <w:rPr>
                <w:rFonts w:asciiTheme="minorHAnsi" w:hAnsiTheme="minorHAnsi"/>
              </w:rPr>
            </w:pPr>
          </w:p>
        </w:tc>
      </w:tr>
      <w:tr w:rsidR="009A5394" w:rsidRPr="00C726E1" w14:paraId="44BEB2A5" w14:textId="77777777" w:rsidTr="00AF6A13">
        <w:trPr>
          <w:gridBefore w:val="2"/>
          <w:wBefore w:w="572" w:type="pct"/>
        </w:trPr>
        <w:tc>
          <w:tcPr>
            <w:tcW w:w="269" w:type="pct"/>
            <w:tcBorders>
              <w:top w:val="dotted" w:sz="4" w:space="0" w:color="auto"/>
              <w:bottom w:val="dotted" w:sz="4" w:space="0" w:color="auto"/>
              <w:right w:val="dotted" w:sz="4" w:space="0" w:color="auto"/>
            </w:tcBorders>
          </w:tcPr>
          <w:p w14:paraId="1C0F7A5A"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2</w:t>
            </w:r>
          </w:p>
        </w:tc>
        <w:tc>
          <w:tcPr>
            <w:tcW w:w="1799" w:type="pct"/>
            <w:tcBorders>
              <w:top w:val="dotted" w:sz="4" w:space="0" w:color="auto"/>
              <w:left w:val="dotted" w:sz="4" w:space="0" w:color="auto"/>
              <w:bottom w:val="dotted" w:sz="4" w:space="0" w:color="auto"/>
              <w:right w:val="dotted" w:sz="4" w:space="0" w:color="auto"/>
            </w:tcBorders>
          </w:tcPr>
          <w:p w14:paraId="18D58C97" w14:textId="77777777" w:rsidR="009A5394" w:rsidRPr="00C726E1" w:rsidRDefault="009A5394" w:rsidP="00752E6A">
            <w:pPr>
              <w:spacing w:before="40" w:after="40"/>
              <w:rPr>
                <w:rFonts w:asciiTheme="minorHAnsi" w:hAnsiTheme="minorHAnsi"/>
              </w:rPr>
            </w:pPr>
          </w:p>
        </w:tc>
        <w:tc>
          <w:tcPr>
            <w:tcW w:w="1137" w:type="pct"/>
            <w:tcBorders>
              <w:top w:val="dotted" w:sz="4" w:space="0" w:color="auto"/>
              <w:left w:val="dotted" w:sz="4" w:space="0" w:color="auto"/>
              <w:bottom w:val="dotted" w:sz="4" w:space="0" w:color="auto"/>
              <w:right w:val="dotted" w:sz="4" w:space="0" w:color="auto"/>
            </w:tcBorders>
          </w:tcPr>
          <w:p w14:paraId="537F31AE" w14:textId="77777777" w:rsidR="009A5394" w:rsidRPr="00C726E1" w:rsidRDefault="009A5394" w:rsidP="00752E6A">
            <w:pPr>
              <w:spacing w:before="40" w:after="40"/>
              <w:rPr>
                <w:rFonts w:asciiTheme="minorHAnsi" w:hAnsiTheme="minorHAnsi"/>
              </w:rPr>
            </w:pPr>
          </w:p>
        </w:tc>
        <w:tc>
          <w:tcPr>
            <w:tcW w:w="1223" w:type="pct"/>
            <w:tcBorders>
              <w:top w:val="dotted" w:sz="4" w:space="0" w:color="auto"/>
              <w:left w:val="dotted" w:sz="4" w:space="0" w:color="auto"/>
              <w:bottom w:val="dotted" w:sz="4" w:space="0" w:color="auto"/>
            </w:tcBorders>
          </w:tcPr>
          <w:p w14:paraId="51A1BC39" w14:textId="77777777" w:rsidR="009A5394" w:rsidRPr="00C726E1" w:rsidRDefault="009A5394" w:rsidP="00752E6A">
            <w:pPr>
              <w:spacing w:before="40" w:after="40"/>
              <w:jc w:val="center"/>
              <w:rPr>
                <w:rFonts w:asciiTheme="minorHAnsi" w:hAnsiTheme="minorHAnsi"/>
              </w:rPr>
            </w:pPr>
          </w:p>
        </w:tc>
      </w:tr>
      <w:tr w:rsidR="009A5394" w:rsidRPr="00C726E1" w14:paraId="01E38800" w14:textId="77777777" w:rsidTr="00AF6A13">
        <w:trPr>
          <w:gridBefore w:val="2"/>
          <w:wBefore w:w="572" w:type="pct"/>
        </w:trPr>
        <w:tc>
          <w:tcPr>
            <w:tcW w:w="269" w:type="pct"/>
            <w:tcBorders>
              <w:top w:val="dotted" w:sz="4" w:space="0" w:color="auto"/>
              <w:right w:val="dotted" w:sz="4" w:space="0" w:color="auto"/>
            </w:tcBorders>
          </w:tcPr>
          <w:p w14:paraId="62D838E9"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3</w:t>
            </w:r>
          </w:p>
        </w:tc>
        <w:tc>
          <w:tcPr>
            <w:tcW w:w="1799" w:type="pct"/>
            <w:tcBorders>
              <w:top w:val="dotted" w:sz="4" w:space="0" w:color="auto"/>
              <w:left w:val="dotted" w:sz="4" w:space="0" w:color="auto"/>
              <w:right w:val="dotted" w:sz="4" w:space="0" w:color="auto"/>
            </w:tcBorders>
          </w:tcPr>
          <w:p w14:paraId="1C0C1BBD" w14:textId="77777777" w:rsidR="009A5394" w:rsidRPr="00C726E1" w:rsidRDefault="009A5394" w:rsidP="00752E6A">
            <w:pPr>
              <w:spacing w:before="40" w:after="40"/>
              <w:rPr>
                <w:rFonts w:asciiTheme="minorHAnsi" w:hAnsiTheme="minorHAnsi"/>
              </w:rPr>
            </w:pPr>
          </w:p>
        </w:tc>
        <w:tc>
          <w:tcPr>
            <w:tcW w:w="1137" w:type="pct"/>
            <w:tcBorders>
              <w:top w:val="dotted" w:sz="4" w:space="0" w:color="auto"/>
              <w:left w:val="dotted" w:sz="4" w:space="0" w:color="auto"/>
              <w:right w:val="dotted" w:sz="4" w:space="0" w:color="auto"/>
            </w:tcBorders>
          </w:tcPr>
          <w:p w14:paraId="1790D404" w14:textId="77777777" w:rsidR="009A5394" w:rsidRPr="00C726E1" w:rsidRDefault="009A5394" w:rsidP="00752E6A">
            <w:pPr>
              <w:spacing w:before="40" w:after="40"/>
              <w:rPr>
                <w:rFonts w:asciiTheme="minorHAnsi" w:hAnsiTheme="minorHAnsi"/>
              </w:rPr>
            </w:pPr>
          </w:p>
        </w:tc>
        <w:tc>
          <w:tcPr>
            <w:tcW w:w="1223" w:type="pct"/>
            <w:tcBorders>
              <w:top w:val="dotted" w:sz="4" w:space="0" w:color="auto"/>
              <w:left w:val="dotted" w:sz="4" w:space="0" w:color="auto"/>
            </w:tcBorders>
          </w:tcPr>
          <w:p w14:paraId="2A225354" w14:textId="77777777" w:rsidR="009A5394" w:rsidRPr="00C726E1" w:rsidRDefault="009A5394" w:rsidP="00752E6A">
            <w:pPr>
              <w:spacing w:before="40" w:after="40"/>
              <w:jc w:val="center"/>
              <w:rPr>
                <w:rFonts w:asciiTheme="minorHAnsi" w:hAnsiTheme="minorHAnsi"/>
              </w:rPr>
            </w:pPr>
          </w:p>
        </w:tc>
      </w:tr>
    </w:tbl>
    <w:p w14:paraId="10E50A3F" w14:textId="77777777" w:rsidR="009A5394" w:rsidRPr="00C726E1" w:rsidRDefault="009A5394" w:rsidP="009A5394">
      <w:pPr>
        <w:tabs>
          <w:tab w:val="left" w:pos="1068"/>
        </w:tabs>
        <w:spacing w:before="120" w:after="120"/>
        <w:ind w:left="284" w:hanging="284"/>
        <w:rPr>
          <w:rFonts w:asciiTheme="minorHAnsi" w:hAnsiTheme="minorHAnsi"/>
          <w:b/>
        </w:rPr>
      </w:pPr>
    </w:p>
    <w:p w14:paraId="3DC6C6BD" w14:textId="68A40F50" w:rsidR="009A5394" w:rsidRPr="00C726E1" w:rsidRDefault="00AF6A13" w:rsidP="009A5394">
      <w:pPr>
        <w:tabs>
          <w:tab w:val="left" w:pos="1068"/>
        </w:tabs>
        <w:spacing w:before="120" w:after="120"/>
        <w:ind w:left="284" w:hanging="284"/>
        <w:rPr>
          <w:rFonts w:asciiTheme="minorHAnsi" w:hAnsiTheme="minorHAnsi"/>
          <w:b/>
        </w:rPr>
      </w:pPr>
      <w:r w:rsidRPr="00877A51">
        <w:rPr>
          <w:noProof/>
          <w:position w:val="-3"/>
        </w:rPr>
        <mc:AlternateContent>
          <mc:Choice Requires="wpg">
            <w:drawing>
              <wp:inline distT="0" distB="0" distL="0" distR="0" wp14:anchorId="2CF11DBA" wp14:editId="390E4050">
                <wp:extent cx="135890" cy="135890"/>
                <wp:effectExtent l="0" t="0" r="0" b="0"/>
                <wp:docPr id="196011391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1218157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8FF551E"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BJ9ALc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b/>
        </w:rPr>
        <w:t xml:space="preserve"> </w:t>
      </w:r>
      <w:r w:rsidR="009A5394" w:rsidRPr="00C726E1">
        <w:rPr>
          <w:rFonts w:asciiTheme="minorHAnsi" w:hAnsiTheme="minorHAnsi"/>
          <w:b/>
        </w:rPr>
        <w:t>EVENTUALE (qualora il consorziato designato sia, a sua volta, un consorzio di cui all’articolo 65, comma 2, lettera c)</w:t>
      </w:r>
      <w:r w:rsidR="009A5394" w:rsidRPr="00C726E1">
        <w:rPr>
          <w:rFonts w:asciiTheme="minorHAnsi" w:hAnsiTheme="minorHAnsi"/>
          <w:b/>
          <w:vertAlign w:val="superscript"/>
        </w:rPr>
        <w:footnoteReference w:id="32"/>
      </w:r>
    </w:p>
    <w:p w14:paraId="0DC325D1" w14:textId="77777777" w:rsidR="009A5394" w:rsidRPr="00C726E1" w:rsidRDefault="009A5394" w:rsidP="009A5394">
      <w:pPr>
        <w:tabs>
          <w:tab w:val="left" w:pos="1068"/>
        </w:tabs>
        <w:spacing w:before="120" w:after="120"/>
        <w:ind w:left="284" w:hanging="284"/>
        <w:rPr>
          <w:rFonts w:asciiTheme="minorHAnsi" w:hAnsiTheme="minorHAnsi"/>
          <w:b/>
        </w:rPr>
      </w:pPr>
    </w:p>
    <w:tbl>
      <w:tblPr>
        <w:tblW w:w="488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
        <w:gridCol w:w="568"/>
        <w:gridCol w:w="3967"/>
        <w:gridCol w:w="2552"/>
        <w:gridCol w:w="1837"/>
        <w:gridCol w:w="843"/>
      </w:tblGrid>
      <w:tr w:rsidR="009A5394" w:rsidRPr="00C726E1" w14:paraId="7F9D50DC" w14:textId="77777777" w:rsidTr="00752E6A">
        <w:trPr>
          <w:gridAfter w:val="1"/>
          <w:wAfter w:w="430" w:type="pct"/>
        </w:trPr>
        <w:tc>
          <w:tcPr>
            <w:tcW w:w="4570" w:type="pct"/>
            <w:gridSpan w:val="5"/>
            <w:tcBorders>
              <w:top w:val="nil"/>
              <w:left w:val="nil"/>
              <w:bottom w:val="nil"/>
              <w:right w:val="nil"/>
            </w:tcBorders>
          </w:tcPr>
          <w:p w14:paraId="128E7EA6" w14:textId="77777777" w:rsidR="009A5394" w:rsidRPr="00C726E1" w:rsidRDefault="009A5394" w:rsidP="00752E6A">
            <w:pPr>
              <w:spacing w:before="20" w:after="20"/>
              <w:ind w:left="34"/>
              <w:rPr>
                <w:rFonts w:asciiTheme="minorHAnsi" w:hAnsiTheme="minorHAnsi"/>
                <w:b/>
                <w:spacing w:val="-2"/>
              </w:rPr>
            </w:pPr>
            <w:r w:rsidRPr="00C726E1">
              <w:rPr>
                <w:rFonts w:asciiTheme="minorHAnsi" w:hAnsiTheme="minorHAnsi"/>
                <w:b/>
              </w:rPr>
              <w:t>Poiché il consorziato designato è, a sua volta, un consorzio di cui all’articolo 65, comma 2, lettera c), esso a sua volta indica i consorziati esecutori. A tal fine allega</w:t>
            </w:r>
            <w:r w:rsidRPr="00C726E1">
              <w:rPr>
                <w:rFonts w:asciiTheme="minorHAnsi" w:hAnsiTheme="minorHAnsi"/>
                <w:b/>
                <w:spacing w:val="-2"/>
              </w:rPr>
              <w:t xml:space="preserve"> apposite dichiarazioni secondo il Modello Allegato A, attestanti il possesso dei requisiti di ordine generale richiesti dall’avviso pubblico dei consorziati indicati: </w:t>
            </w:r>
          </w:p>
        </w:tc>
      </w:tr>
      <w:tr w:rsidR="009A5394" w:rsidRPr="00C726E1" w14:paraId="39AA297F" w14:textId="77777777" w:rsidTr="00AF6A13">
        <w:trPr>
          <w:gridBefore w:val="1"/>
          <w:wBefore w:w="17" w:type="pct"/>
        </w:trPr>
        <w:tc>
          <w:tcPr>
            <w:tcW w:w="290" w:type="pct"/>
            <w:tcBorders>
              <w:bottom w:val="single" w:sz="4" w:space="0" w:color="auto"/>
              <w:right w:val="dotted" w:sz="4" w:space="0" w:color="auto"/>
            </w:tcBorders>
          </w:tcPr>
          <w:p w14:paraId="51340EB8" w14:textId="77777777" w:rsidR="009A5394" w:rsidRPr="00C726E1" w:rsidRDefault="009A5394" w:rsidP="00752E6A">
            <w:pPr>
              <w:pBdr>
                <w:bar w:val="dotted" w:sz="4" w:color="auto"/>
              </w:pBdr>
              <w:spacing w:before="40" w:after="40"/>
              <w:jc w:val="center"/>
              <w:rPr>
                <w:rFonts w:asciiTheme="minorHAnsi" w:hAnsiTheme="minorHAnsi"/>
                <w:i/>
              </w:rPr>
            </w:pPr>
          </w:p>
        </w:tc>
        <w:tc>
          <w:tcPr>
            <w:tcW w:w="2024" w:type="pct"/>
            <w:tcBorders>
              <w:left w:val="dotted" w:sz="4" w:space="0" w:color="auto"/>
              <w:bottom w:val="single" w:sz="4" w:space="0" w:color="auto"/>
              <w:right w:val="dotted" w:sz="4" w:space="0" w:color="auto"/>
            </w:tcBorders>
          </w:tcPr>
          <w:p w14:paraId="552579FD" w14:textId="77777777" w:rsidR="009A5394" w:rsidRPr="00C726E1" w:rsidRDefault="009A5394" w:rsidP="00752E6A">
            <w:pPr>
              <w:pBdr>
                <w:bar w:val="dotted" w:sz="4" w:color="auto"/>
              </w:pBdr>
              <w:spacing w:before="40" w:after="40"/>
              <w:jc w:val="center"/>
              <w:rPr>
                <w:rFonts w:asciiTheme="minorHAnsi" w:hAnsiTheme="minorHAnsi"/>
                <w:i/>
              </w:rPr>
            </w:pPr>
            <w:r w:rsidRPr="00C726E1">
              <w:rPr>
                <w:rFonts w:asciiTheme="minorHAnsi" w:hAnsiTheme="minorHAnsi"/>
                <w:i/>
              </w:rPr>
              <w:t>Ragione sociale del consorziato</w:t>
            </w:r>
          </w:p>
        </w:tc>
        <w:tc>
          <w:tcPr>
            <w:tcW w:w="1302" w:type="pct"/>
            <w:tcBorders>
              <w:left w:val="dotted" w:sz="4" w:space="0" w:color="auto"/>
              <w:bottom w:val="single" w:sz="4" w:space="0" w:color="auto"/>
              <w:right w:val="dotted" w:sz="4" w:space="0" w:color="auto"/>
            </w:tcBorders>
          </w:tcPr>
          <w:p w14:paraId="19C5D440" w14:textId="77777777" w:rsidR="009A5394" w:rsidRPr="00C726E1" w:rsidRDefault="009A5394" w:rsidP="00752E6A">
            <w:pPr>
              <w:pBdr>
                <w:bar w:val="dotted" w:sz="4" w:color="auto"/>
              </w:pBdr>
              <w:spacing w:before="40" w:after="40"/>
              <w:jc w:val="center"/>
              <w:rPr>
                <w:rFonts w:asciiTheme="minorHAnsi" w:hAnsiTheme="minorHAnsi"/>
                <w:i/>
              </w:rPr>
            </w:pPr>
            <w:r w:rsidRPr="00C726E1">
              <w:rPr>
                <w:rFonts w:asciiTheme="minorHAnsi" w:hAnsiTheme="minorHAnsi"/>
                <w:i/>
              </w:rPr>
              <w:t>Sede</w:t>
            </w:r>
          </w:p>
        </w:tc>
        <w:tc>
          <w:tcPr>
            <w:tcW w:w="1367" w:type="pct"/>
            <w:gridSpan w:val="2"/>
            <w:tcBorders>
              <w:left w:val="dotted" w:sz="4" w:space="0" w:color="auto"/>
              <w:bottom w:val="single" w:sz="4" w:space="0" w:color="auto"/>
            </w:tcBorders>
          </w:tcPr>
          <w:p w14:paraId="556C5FF5" w14:textId="77777777" w:rsidR="009A5394" w:rsidRPr="00C726E1" w:rsidRDefault="009A5394" w:rsidP="00752E6A">
            <w:pPr>
              <w:pBdr>
                <w:bar w:val="dotted" w:sz="4" w:color="auto"/>
              </w:pBdr>
              <w:spacing w:before="40" w:after="40"/>
              <w:jc w:val="center"/>
              <w:rPr>
                <w:rFonts w:asciiTheme="minorHAnsi" w:hAnsiTheme="minorHAnsi"/>
                <w:i/>
              </w:rPr>
            </w:pPr>
            <w:r w:rsidRPr="00C726E1">
              <w:rPr>
                <w:rFonts w:asciiTheme="minorHAnsi" w:hAnsiTheme="minorHAnsi"/>
                <w:i/>
              </w:rPr>
              <w:t>Codice fiscale</w:t>
            </w:r>
          </w:p>
        </w:tc>
      </w:tr>
      <w:tr w:rsidR="009A5394" w:rsidRPr="00C726E1" w14:paraId="36A47BF0" w14:textId="77777777" w:rsidTr="00AF6A13">
        <w:trPr>
          <w:gridBefore w:val="1"/>
          <w:wBefore w:w="17" w:type="pct"/>
        </w:trPr>
        <w:tc>
          <w:tcPr>
            <w:tcW w:w="290" w:type="pct"/>
            <w:tcBorders>
              <w:bottom w:val="dotted" w:sz="4" w:space="0" w:color="auto"/>
              <w:right w:val="dotted" w:sz="4" w:space="0" w:color="auto"/>
            </w:tcBorders>
          </w:tcPr>
          <w:p w14:paraId="5006D1C4"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1</w:t>
            </w:r>
          </w:p>
        </w:tc>
        <w:tc>
          <w:tcPr>
            <w:tcW w:w="2024" w:type="pct"/>
            <w:tcBorders>
              <w:left w:val="dotted" w:sz="4" w:space="0" w:color="auto"/>
              <w:bottom w:val="dotted" w:sz="4" w:space="0" w:color="auto"/>
              <w:right w:val="dotted" w:sz="4" w:space="0" w:color="auto"/>
            </w:tcBorders>
          </w:tcPr>
          <w:p w14:paraId="30AA23DF" w14:textId="77777777" w:rsidR="009A5394" w:rsidRPr="00C726E1" w:rsidRDefault="009A5394" w:rsidP="00752E6A">
            <w:pPr>
              <w:spacing w:before="40" w:after="40"/>
              <w:rPr>
                <w:rFonts w:asciiTheme="minorHAnsi" w:hAnsiTheme="minorHAnsi"/>
              </w:rPr>
            </w:pPr>
          </w:p>
        </w:tc>
        <w:tc>
          <w:tcPr>
            <w:tcW w:w="1302" w:type="pct"/>
            <w:tcBorders>
              <w:left w:val="dotted" w:sz="4" w:space="0" w:color="auto"/>
              <w:bottom w:val="dotted" w:sz="4" w:space="0" w:color="auto"/>
              <w:right w:val="dotted" w:sz="4" w:space="0" w:color="auto"/>
            </w:tcBorders>
          </w:tcPr>
          <w:p w14:paraId="0A2EE96C" w14:textId="77777777" w:rsidR="009A5394" w:rsidRPr="00C726E1" w:rsidRDefault="009A5394" w:rsidP="00752E6A">
            <w:pPr>
              <w:spacing w:before="40" w:after="40"/>
              <w:rPr>
                <w:rFonts w:asciiTheme="minorHAnsi" w:hAnsiTheme="minorHAnsi"/>
              </w:rPr>
            </w:pPr>
          </w:p>
        </w:tc>
        <w:tc>
          <w:tcPr>
            <w:tcW w:w="1367" w:type="pct"/>
            <w:gridSpan w:val="2"/>
            <w:tcBorders>
              <w:left w:val="dotted" w:sz="4" w:space="0" w:color="auto"/>
              <w:bottom w:val="dotted" w:sz="4" w:space="0" w:color="auto"/>
            </w:tcBorders>
          </w:tcPr>
          <w:p w14:paraId="44BD8BAE" w14:textId="77777777" w:rsidR="009A5394" w:rsidRPr="00C726E1" w:rsidRDefault="009A5394" w:rsidP="00752E6A">
            <w:pPr>
              <w:spacing w:before="40" w:after="40"/>
              <w:jc w:val="center"/>
              <w:rPr>
                <w:rFonts w:asciiTheme="minorHAnsi" w:hAnsiTheme="minorHAnsi"/>
              </w:rPr>
            </w:pPr>
          </w:p>
        </w:tc>
      </w:tr>
      <w:tr w:rsidR="009A5394" w:rsidRPr="00C726E1" w14:paraId="6572F134" w14:textId="77777777" w:rsidTr="00AF6A13">
        <w:trPr>
          <w:gridBefore w:val="1"/>
          <w:wBefore w:w="17" w:type="pct"/>
        </w:trPr>
        <w:tc>
          <w:tcPr>
            <w:tcW w:w="290" w:type="pct"/>
            <w:tcBorders>
              <w:top w:val="dotted" w:sz="4" w:space="0" w:color="auto"/>
              <w:bottom w:val="dotted" w:sz="4" w:space="0" w:color="auto"/>
              <w:right w:val="dotted" w:sz="4" w:space="0" w:color="auto"/>
            </w:tcBorders>
          </w:tcPr>
          <w:p w14:paraId="5F3364FA"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2</w:t>
            </w:r>
          </w:p>
        </w:tc>
        <w:tc>
          <w:tcPr>
            <w:tcW w:w="2024" w:type="pct"/>
            <w:tcBorders>
              <w:top w:val="dotted" w:sz="4" w:space="0" w:color="auto"/>
              <w:left w:val="dotted" w:sz="4" w:space="0" w:color="auto"/>
              <w:bottom w:val="dotted" w:sz="4" w:space="0" w:color="auto"/>
              <w:right w:val="dotted" w:sz="4" w:space="0" w:color="auto"/>
            </w:tcBorders>
          </w:tcPr>
          <w:p w14:paraId="51B5ACE7" w14:textId="77777777" w:rsidR="009A5394" w:rsidRPr="00C726E1" w:rsidRDefault="009A5394" w:rsidP="00752E6A">
            <w:pPr>
              <w:spacing w:before="40" w:after="40"/>
              <w:rPr>
                <w:rFonts w:asciiTheme="minorHAnsi" w:hAnsiTheme="minorHAnsi"/>
              </w:rPr>
            </w:pPr>
          </w:p>
        </w:tc>
        <w:tc>
          <w:tcPr>
            <w:tcW w:w="1302" w:type="pct"/>
            <w:tcBorders>
              <w:top w:val="dotted" w:sz="4" w:space="0" w:color="auto"/>
              <w:left w:val="dotted" w:sz="4" w:space="0" w:color="auto"/>
              <w:bottom w:val="dotted" w:sz="4" w:space="0" w:color="auto"/>
              <w:right w:val="dotted" w:sz="4" w:space="0" w:color="auto"/>
            </w:tcBorders>
          </w:tcPr>
          <w:p w14:paraId="41B6EAD7" w14:textId="77777777" w:rsidR="009A5394" w:rsidRPr="00C726E1" w:rsidRDefault="009A5394" w:rsidP="00752E6A">
            <w:pPr>
              <w:spacing w:before="40" w:after="40"/>
              <w:rPr>
                <w:rFonts w:asciiTheme="minorHAnsi" w:hAnsiTheme="minorHAnsi"/>
              </w:rPr>
            </w:pPr>
          </w:p>
        </w:tc>
        <w:tc>
          <w:tcPr>
            <w:tcW w:w="1367" w:type="pct"/>
            <w:gridSpan w:val="2"/>
            <w:tcBorders>
              <w:top w:val="dotted" w:sz="4" w:space="0" w:color="auto"/>
              <w:left w:val="dotted" w:sz="4" w:space="0" w:color="auto"/>
              <w:bottom w:val="dotted" w:sz="4" w:space="0" w:color="auto"/>
            </w:tcBorders>
          </w:tcPr>
          <w:p w14:paraId="215C1A8A" w14:textId="77777777" w:rsidR="009A5394" w:rsidRPr="00C726E1" w:rsidRDefault="009A5394" w:rsidP="00752E6A">
            <w:pPr>
              <w:spacing w:before="40" w:after="40"/>
              <w:jc w:val="center"/>
              <w:rPr>
                <w:rFonts w:asciiTheme="minorHAnsi" w:hAnsiTheme="minorHAnsi"/>
              </w:rPr>
            </w:pPr>
          </w:p>
        </w:tc>
      </w:tr>
      <w:tr w:rsidR="009A5394" w:rsidRPr="00C726E1" w14:paraId="41E1A879" w14:textId="77777777" w:rsidTr="00AF6A13">
        <w:trPr>
          <w:gridBefore w:val="1"/>
          <w:wBefore w:w="17" w:type="pct"/>
        </w:trPr>
        <w:tc>
          <w:tcPr>
            <w:tcW w:w="290" w:type="pct"/>
            <w:tcBorders>
              <w:top w:val="dotted" w:sz="4" w:space="0" w:color="auto"/>
              <w:right w:val="dotted" w:sz="4" w:space="0" w:color="auto"/>
            </w:tcBorders>
          </w:tcPr>
          <w:p w14:paraId="059C4644"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3</w:t>
            </w:r>
          </w:p>
        </w:tc>
        <w:tc>
          <w:tcPr>
            <w:tcW w:w="2024" w:type="pct"/>
            <w:tcBorders>
              <w:top w:val="dotted" w:sz="4" w:space="0" w:color="auto"/>
              <w:left w:val="dotted" w:sz="4" w:space="0" w:color="auto"/>
              <w:right w:val="dotted" w:sz="4" w:space="0" w:color="auto"/>
            </w:tcBorders>
          </w:tcPr>
          <w:p w14:paraId="5740412B" w14:textId="77777777" w:rsidR="009A5394" w:rsidRPr="00C726E1" w:rsidRDefault="009A5394" w:rsidP="00752E6A">
            <w:pPr>
              <w:spacing w:before="40" w:after="40"/>
              <w:rPr>
                <w:rFonts w:asciiTheme="minorHAnsi" w:hAnsiTheme="minorHAnsi"/>
              </w:rPr>
            </w:pPr>
          </w:p>
        </w:tc>
        <w:tc>
          <w:tcPr>
            <w:tcW w:w="1302" w:type="pct"/>
            <w:tcBorders>
              <w:top w:val="dotted" w:sz="4" w:space="0" w:color="auto"/>
              <w:left w:val="dotted" w:sz="4" w:space="0" w:color="auto"/>
              <w:right w:val="dotted" w:sz="4" w:space="0" w:color="auto"/>
            </w:tcBorders>
          </w:tcPr>
          <w:p w14:paraId="5710FDBD" w14:textId="77777777" w:rsidR="009A5394" w:rsidRPr="00C726E1" w:rsidRDefault="009A5394" w:rsidP="00752E6A">
            <w:pPr>
              <w:spacing w:before="40" w:after="40"/>
              <w:rPr>
                <w:rFonts w:asciiTheme="minorHAnsi" w:hAnsiTheme="minorHAnsi"/>
              </w:rPr>
            </w:pPr>
          </w:p>
        </w:tc>
        <w:tc>
          <w:tcPr>
            <w:tcW w:w="1367" w:type="pct"/>
            <w:gridSpan w:val="2"/>
            <w:tcBorders>
              <w:top w:val="dotted" w:sz="4" w:space="0" w:color="auto"/>
              <w:left w:val="dotted" w:sz="4" w:space="0" w:color="auto"/>
            </w:tcBorders>
          </w:tcPr>
          <w:p w14:paraId="41E323D0" w14:textId="77777777" w:rsidR="009A5394" w:rsidRPr="00C726E1" w:rsidRDefault="009A5394" w:rsidP="00752E6A">
            <w:pPr>
              <w:spacing w:before="40" w:after="40"/>
              <w:jc w:val="center"/>
              <w:rPr>
                <w:rFonts w:asciiTheme="minorHAnsi" w:hAnsiTheme="minorHAnsi"/>
              </w:rPr>
            </w:pPr>
          </w:p>
        </w:tc>
      </w:tr>
    </w:tbl>
    <w:p w14:paraId="0908EF7F" w14:textId="77777777" w:rsidR="009A5394" w:rsidRPr="00C726E1" w:rsidRDefault="009A5394" w:rsidP="009A5394">
      <w:pPr>
        <w:tabs>
          <w:tab w:val="left" w:pos="1068"/>
        </w:tabs>
        <w:spacing w:before="120" w:after="120"/>
        <w:rPr>
          <w:rFonts w:asciiTheme="minorHAnsi" w:hAnsiTheme="minorHAnsi"/>
          <w:b/>
        </w:rPr>
      </w:pPr>
    </w:p>
    <w:p w14:paraId="36D87DD4" w14:textId="77777777" w:rsidR="009A5394" w:rsidRPr="00C726E1" w:rsidRDefault="009A5394" w:rsidP="009A5394">
      <w:pPr>
        <w:tabs>
          <w:tab w:val="left" w:pos="1068"/>
        </w:tabs>
        <w:spacing w:before="120" w:after="120"/>
        <w:ind w:left="284" w:hanging="284"/>
        <w:rPr>
          <w:rFonts w:asciiTheme="minorHAnsi" w:hAnsiTheme="minorHAnsi"/>
          <w:b/>
        </w:rPr>
      </w:pPr>
    </w:p>
    <w:p w14:paraId="2A600BAD" w14:textId="77777777" w:rsidR="009A5394" w:rsidRPr="00C726E1" w:rsidRDefault="009A5394" w:rsidP="009A5394">
      <w:pPr>
        <w:tabs>
          <w:tab w:val="left" w:pos="1068"/>
        </w:tabs>
        <w:spacing w:before="120" w:after="120"/>
        <w:ind w:left="284" w:hanging="284"/>
        <w:rPr>
          <w:rFonts w:asciiTheme="minorHAnsi" w:hAnsiTheme="minorHAnsi"/>
        </w:rPr>
      </w:pPr>
      <w:r w:rsidRPr="00C726E1">
        <w:rPr>
          <w:rFonts w:asciiTheme="minorHAnsi" w:hAnsiTheme="minorHAnsi"/>
          <w:b/>
        </w:rPr>
        <w:t>(In ogni caso)</w:t>
      </w:r>
      <w:r w:rsidRPr="00C726E1">
        <w:rPr>
          <w:rFonts w:asciiTheme="minorHAnsi" w:hAnsiTheme="minorHAnsi"/>
        </w:rPr>
        <w:t xml:space="preserve"> Che le imprese che compongono il Consorzio sono:</w:t>
      </w:r>
    </w:p>
    <w:tbl>
      <w:tblPr>
        <w:tblW w:w="488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3953"/>
        <w:gridCol w:w="2512"/>
        <w:gridCol w:w="2697"/>
      </w:tblGrid>
      <w:tr w:rsidR="009A5394" w:rsidRPr="00C726E1" w14:paraId="7C4162FA" w14:textId="77777777" w:rsidTr="00752E6A">
        <w:tc>
          <w:tcPr>
            <w:tcW w:w="294" w:type="pct"/>
            <w:tcBorders>
              <w:bottom w:val="single" w:sz="4" w:space="0" w:color="auto"/>
              <w:right w:val="dotted" w:sz="4" w:space="0" w:color="auto"/>
            </w:tcBorders>
          </w:tcPr>
          <w:p w14:paraId="41ACC7A3" w14:textId="77777777" w:rsidR="009A5394" w:rsidRPr="00C726E1" w:rsidRDefault="009A5394" w:rsidP="00752E6A">
            <w:pPr>
              <w:pBdr>
                <w:bar w:val="dotted" w:sz="4" w:color="auto"/>
              </w:pBdr>
              <w:spacing w:before="40" w:after="40"/>
              <w:jc w:val="center"/>
              <w:rPr>
                <w:rFonts w:asciiTheme="minorHAnsi" w:hAnsiTheme="minorHAnsi"/>
                <w:i/>
              </w:rPr>
            </w:pPr>
          </w:p>
        </w:tc>
        <w:tc>
          <w:tcPr>
            <w:tcW w:w="1845" w:type="pct"/>
            <w:tcBorders>
              <w:left w:val="dotted" w:sz="4" w:space="0" w:color="auto"/>
              <w:bottom w:val="single" w:sz="4" w:space="0" w:color="auto"/>
              <w:right w:val="dotted" w:sz="4" w:space="0" w:color="auto"/>
            </w:tcBorders>
          </w:tcPr>
          <w:p w14:paraId="1C737F40" w14:textId="77777777" w:rsidR="009A5394" w:rsidRPr="00C726E1" w:rsidRDefault="009A5394" w:rsidP="00752E6A">
            <w:pPr>
              <w:pBdr>
                <w:bar w:val="dotted" w:sz="4" w:color="auto"/>
              </w:pBdr>
              <w:spacing w:before="40" w:after="40"/>
              <w:jc w:val="center"/>
              <w:rPr>
                <w:rFonts w:asciiTheme="minorHAnsi" w:hAnsiTheme="minorHAnsi"/>
                <w:i/>
              </w:rPr>
            </w:pPr>
            <w:r w:rsidRPr="00C726E1">
              <w:rPr>
                <w:rFonts w:asciiTheme="minorHAnsi" w:hAnsiTheme="minorHAnsi"/>
                <w:i/>
              </w:rPr>
              <w:t>Ragione sociale del consorziato</w:t>
            </w:r>
          </w:p>
        </w:tc>
        <w:tc>
          <w:tcPr>
            <w:tcW w:w="1172" w:type="pct"/>
            <w:tcBorders>
              <w:left w:val="dotted" w:sz="4" w:space="0" w:color="auto"/>
              <w:bottom w:val="single" w:sz="4" w:space="0" w:color="auto"/>
              <w:right w:val="dotted" w:sz="4" w:space="0" w:color="auto"/>
            </w:tcBorders>
          </w:tcPr>
          <w:p w14:paraId="15E57539" w14:textId="77777777" w:rsidR="009A5394" w:rsidRPr="00C726E1" w:rsidRDefault="009A5394" w:rsidP="00752E6A">
            <w:pPr>
              <w:pBdr>
                <w:bar w:val="dotted" w:sz="4" w:color="auto"/>
              </w:pBdr>
              <w:spacing w:before="40" w:after="40"/>
              <w:jc w:val="center"/>
              <w:rPr>
                <w:rFonts w:asciiTheme="minorHAnsi" w:hAnsiTheme="minorHAnsi"/>
                <w:i/>
              </w:rPr>
            </w:pPr>
            <w:r w:rsidRPr="00C726E1">
              <w:rPr>
                <w:rFonts w:asciiTheme="minorHAnsi" w:hAnsiTheme="minorHAnsi"/>
                <w:i/>
              </w:rPr>
              <w:t>Sede</w:t>
            </w:r>
          </w:p>
        </w:tc>
        <w:tc>
          <w:tcPr>
            <w:tcW w:w="1258" w:type="pct"/>
            <w:tcBorders>
              <w:left w:val="dotted" w:sz="4" w:space="0" w:color="auto"/>
              <w:bottom w:val="single" w:sz="4" w:space="0" w:color="auto"/>
            </w:tcBorders>
          </w:tcPr>
          <w:p w14:paraId="1ECEBD50" w14:textId="77777777" w:rsidR="009A5394" w:rsidRPr="00C726E1" w:rsidRDefault="009A5394" w:rsidP="00752E6A">
            <w:pPr>
              <w:pBdr>
                <w:bar w:val="dotted" w:sz="4" w:color="auto"/>
              </w:pBdr>
              <w:spacing w:before="40" w:after="40"/>
              <w:jc w:val="center"/>
              <w:rPr>
                <w:rFonts w:asciiTheme="minorHAnsi" w:hAnsiTheme="minorHAnsi"/>
                <w:i/>
              </w:rPr>
            </w:pPr>
            <w:r w:rsidRPr="00C726E1">
              <w:rPr>
                <w:rFonts w:asciiTheme="minorHAnsi" w:hAnsiTheme="minorHAnsi"/>
                <w:i/>
              </w:rPr>
              <w:t>Codice fiscale</w:t>
            </w:r>
          </w:p>
        </w:tc>
      </w:tr>
      <w:tr w:rsidR="009A5394" w:rsidRPr="00C726E1" w14:paraId="5A0769BC" w14:textId="77777777" w:rsidTr="00752E6A">
        <w:tc>
          <w:tcPr>
            <w:tcW w:w="294" w:type="pct"/>
            <w:tcBorders>
              <w:bottom w:val="dotted" w:sz="4" w:space="0" w:color="auto"/>
              <w:right w:val="dotted" w:sz="4" w:space="0" w:color="auto"/>
            </w:tcBorders>
          </w:tcPr>
          <w:p w14:paraId="737F0482"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1</w:t>
            </w:r>
          </w:p>
        </w:tc>
        <w:tc>
          <w:tcPr>
            <w:tcW w:w="1845" w:type="pct"/>
            <w:tcBorders>
              <w:left w:val="dotted" w:sz="4" w:space="0" w:color="auto"/>
              <w:bottom w:val="dotted" w:sz="4" w:space="0" w:color="auto"/>
              <w:right w:val="dotted" w:sz="4" w:space="0" w:color="auto"/>
            </w:tcBorders>
          </w:tcPr>
          <w:p w14:paraId="6ADCDA72" w14:textId="77777777" w:rsidR="009A5394" w:rsidRPr="00C726E1" w:rsidRDefault="009A5394" w:rsidP="00752E6A">
            <w:pPr>
              <w:spacing w:before="40" w:after="40"/>
              <w:rPr>
                <w:rFonts w:asciiTheme="minorHAnsi" w:hAnsiTheme="minorHAnsi"/>
              </w:rPr>
            </w:pPr>
          </w:p>
        </w:tc>
        <w:tc>
          <w:tcPr>
            <w:tcW w:w="1172" w:type="pct"/>
            <w:tcBorders>
              <w:left w:val="dotted" w:sz="4" w:space="0" w:color="auto"/>
              <w:bottom w:val="dotted" w:sz="4" w:space="0" w:color="auto"/>
              <w:right w:val="dotted" w:sz="4" w:space="0" w:color="auto"/>
            </w:tcBorders>
          </w:tcPr>
          <w:p w14:paraId="35B544EB" w14:textId="77777777" w:rsidR="009A5394" w:rsidRPr="00C726E1" w:rsidRDefault="009A5394" w:rsidP="00752E6A">
            <w:pPr>
              <w:spacing w:before="40" w:after="40"/>
              <w:rPr>
                <w:rFonts w:asciiTheme="minorHAnsi" w:hAnsiTheme="minorHAnsi"/>
              </w:rPr>
            </w:pPr>
          </w:p>
        </w:tc>
        <w:tc>
          <w:tcPr>
            <w:tcW w:w="1258" w:type="pct"/>
            <w:tcBorders>
              <w:left w:val="dotted" w:sz="4" w:space="0" w:color="auto"/>
              <w:bottom w:val="dotted" w:sz="4" w:space="0" w:color="auto"/>
            </w:tcBorders>
          </w:tcPr>
          <w:p w14:paraId="0621CECE" w14:textId="77777777" w:rsidR="009A5394" w:rsidRPr="00C726E1" w:rsidRDefault="009A5394" w:rsidP="00752E6A">
            <w:pPr>
              <w:spacing w:before="40" w:after="40"/>
              <w:jc w:val="center"/>
              <w:rPr>
                <w:rFonts w:asciiTheme="minorHAnsi" w:hAnsiTheme="minorHAnsi"/>
              </w:rPr>
            </w:pPr>
          </w:p>
        </w:tc>
      </w:tr>
      <w:tr w:rsidR="009A5394" w:rsidRPr="00C726E1" w14:paraId="3CC93E4A" w14:textId="77777777" w:rsidTr="00752E6A">
        <w:tc>
          <w:tcPr>
            <w:tcW w:w="294" w:type="pct"/>
            <w:tcBorders>
              <w:top w:val="dotted" w:sz="4" w:space="0" w:color="auto"/>
              <w:bottom w:val="dotted" w:sz="4" w:space="0" w:color="auto"/>
              <w:right w:val="dotted" w:sz="4" w:space="0" w:color="auto"/>
            </w:tcBorders>
          </w:tcPr>
          <w:p w14:paraId="69703446"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2</w:t>
            </w:r>
          </w:p>
        </w:tc>
        <w:tc>
          <w:tcPr>
            <w:tcW w:w="1845" w:type="pct"/>
            <w:tcBorders>
              <w:top w:val="dotted" w:sz="4" w:space="0" w:color="auto"/>
              <w:left w:val="dotted" w:sz="4" w:space="0" w:color="auto"/>
              <w:bottom w:val="dotted" w:sz="4" w:space="0" w:color="auto"/>
              <w:right w:val="dotted" w:sz="4" w:space="0" w:color="auto"/>
            </w:tcBorders>
          </w:tcPr>
          <w:p w14:paraId="10925F9D" w14:textId="77777777" w:rsidR="009A5394" w:rsidRPr="00C726E1" w:rsidRDefault="009A5394" w:rsidP="00752E6A">
            <w:pPr>
              <w:spacing w:before="40" w:after="40"/>
              <w:rPr>
                <w:rFonts w:asciiTheme="minorHAnsi" w:hAnsiTheme="minorHAnsi"/>
              </w:rPr>
            </w:pPr>
          </w:p>
        </w:tc>
        <w:tc>
          <w:tcPr>
            <w:tcW w:w="1172" w:type="pct"/>
            <w:tcBorders>
              <w:top w:val="dotted" w:sz="4" w:space="0" w:color="auto"/>
              <w:left w:val="dotted" w:sz="4" w:space="0" w:color="auto"/>
              <w:bottom w:val="dotted" w:sz="4" w:space="0" w:color="auto"/>
              <w:right w:val="dotted" w:sz="4" w:space="0" w:color="auto"/>
            </w:tcBorders>
          </w:tcPr>
          <w:p w14:paraId="5A6AB904" w14:textId="77777777" w:rsidR="009A5394" w:rsidRPr="00C726E1" w:rsidRDefault="009A5394" w:rsidP="00752E6A">
            <w:pPr>
              <w:spacing w:before="40" w:after="40"/>
              <w:rPr>
                <w:rFonts w:asciiTheme="minorHAnsi" w:hAnsiTheme="minorHAnsi"/>
              </w:rPr>
            </w:pPr>
          </w:p>
        </w:tc>
        <w:tc>
          <w:tcPr>
            <w:tcW w:w="1258" w:type="pct"/>
            <w:tcBorders>
              <w:top w:val="dotted" w:sz="4" w:space="0" w:color="auto"/>
              <w:left w:val="dotted" w:sz="4" w:space="0" w:color="auto"/>
              <w:bottom w:val="dotted" w:sz="4" w:space="0" w:color="auto"/>
            </w:tcBorders>
          </w:tcPr>
          <w:p w14:paraId="4B48A405" w14:textId="77777777" w:rsidR="009A5394" w:rsidRPr="00C726E1" w:rsidRDefault="009A5394" w:rsidP="00752E6A">
            <w:pPr>
              <w:spacing w:before="40" w:after="40"/>
              <w:jc w:val="center"/>
              <w:rPr>
                <w:rFonts w:asciiTheme="minorHAnsi" w:hAnsiTheme="minorHAnsi"/>
              </w:rPr>
            </w:pPr>
          </w:p>
        </w:tc>
      </w:tr>
      <w:tr w:rsidR="009A5394" w:rsidRPr="00C726E1" w14:paraId="5A009EC4" w14:textId="77777777" w:rsidTr="00752E6A">
        <w:tc>
          <w:tcPr>
            <w:tcW w:w="294" w:type="pct"/>
            <w:tcBorders>
              <w:top w:val="dotted" w:sz="4" w:space="0" w:color="auto"/>
              <w:bottom w:val="dotted" w:sz="4" w:space="0" w:color="auto"/>
              <w:right w:val="dotted" w:sz="4" w:space="0" w:color="auto"/>
            </w:tcBorders>
          </w:tcPr>
          <w:p w14:paraId="0F677AFF"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3</w:t>
            </w:r>
          </w:p>
        </w:tc>
        <w:tc>
          <w:tcPr>
            <w:tcW w:w="1845" w:type="pct"/>
            <w:tcBorders>
              <w:top w:val="dotted" w:sz="4" w:space="0" w:color="auto"/>
              <w:left w:val="dotted" w:sz="4" w:space="0" w:color="auto"/>
              <w:bottom w:val="dotted" w:sz="4" w:space="0" w:color="auto"/>
              <w:right w:val="dotted" w:sz="4" w:space="0" w:color="auto"/>
            </w:tcBorders>
          </w:tcPr>
          <w:p w14:paraId="0FE64183" w14:textId="77777777" w:rsidR="009A5394" w:rsidRPr="00C726E1" w:rsidRDefault="009A5394" w:rsidP="00752E6A">
            <w:pPr>
              <w:spacing w:before="40" w:after="40"/>
              <w:rPr>
                <w:rFonts w:asciiTheme="minorHAnsi" w:hAnsiTheme="minorHAnsi"/>
              </w:rPr>
            </w:pPr>
          </w:p>
        </w:tc>
        <w:tc>
          <w:tcPr>
            <w:tcW w:w="1172" w:type="pct"/>
            <w:tcBorders>
              <w:top w:val="dotted" w:sz="4" w:space="0" w:color="auto"/>
              <w:left w:val="dotted" w:sz="4" w:space="0" w:color="auto"/>
              <w:bottom w:val="dotted" w:sz="4" w:space="0" w:color="auto"/>
              <w:right w:val="dotted" w:sz="4" w:space="0" w:color="auto"/>
            </w:tcBorders>
          </w:tcPr>
          <w:p w14:paraId="0F6BECE6" w14:textId="77777777" w:rsidR="009A5394" w:rsidRPr="00C726E1" w:rsidRDefault="009A5394" w:rsidP="00752E6A">
            <w:pPr>
              <w:spacing w:before="40" w:after="40"/>
              <w:rPr>
                <w:rFonts w:asciiTheme="minorHAnsi" w:hAnsiTheme="minorHAnsi"/>
              </w:rPr>
            </w:pPr>
          </w:p>
        </w:tc>
        <w:tc>
          <w:tcPr>
            <w:tcW w:w="1258" w:type="pct"/>
            <w:tcBorders>
              <w:top w:val="dotted" w:sz="4" w:space="0" w:color="auto"/>
              <w:left w:val="dotted" w:sz="4" w:space="0" w:color="auto"/>
              <w:bottom w:val="dotted" w:sz="4" w:space="0" w:color="auto"/>
            </w:tcBorders>
          </w:tcPr>
          <w:p w14:paraId="3A6BF0C6" w14:textId="77777777" w:rsidR="009A5394" w:rsidRPr="00C726E1" w:rsidRDefault="009A5394" w:rsidP="00752E6A">
            <w:pPr>
              <w:spacing w:before="40" w:after="40"/>
              <w:jc w:val="center"/>
              <w:rPr>
                <w:rFonts w:asciiTheme="minorHAnsi" w:hAnsiTheme="minorHAnsi"/>
              </w:rPr>
            </w:pPr>
          </w:p>
        </w:tc>
      </w:tr>
      <w:tr w:rsidR="009A5394" w:rsidRPr="00C726E1" w14:paraId="73C4AC1A" w14:textId="77777777" w:rsidTr="00752E6A">
        <w:tc>
          <w:tcPr>
            <w:tcW w:w="294" w:type="pct"/>
            <w:tcBorders>
              <w:top w:val="dotted" w:sz="4" w:space="0" w:color="auto"/>
              <w:bottom w:val="dotted" w:sz="4" w:space="0" w:color="auto"/>
              <w:right w:val="dotted" w:sz="4" w:space="0" w:color="auto"/>
            </w:tcBorders>
          </w:tcPr>
          <w:p w14:paraId="64D79FF0"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4</w:t>
            </w:r>
          </w:p>
        </w:tc>
        <w:tc>
          <w:tcPr>
            <w:tcW w:w="1845" w:type="pct"/>
            <w:tcBorders>
              <w:top w:val="dotted" w:sz="4" w:space="0" w:color="auto"/>
              <w:left w:val="dotted" w:sz="4" w:space="0" w:color="auto"/>
              <w:bottom w:val="dotted" w:sz="4" w:space="0" w:color="auto"/>
              <w:right w:val="dotted" w:sz="4" w:space="0" w:color="auto"/>
            </w:tcBorders>
          </w:tcPr>
          <w:p w14:paraId="3F1FB91E" w14:textId="77777777" w:rsidR="009A5394" w:rsidRPr="00C726E1" w:rsidRDefault="009A5394" w:rsidP="00752E6A">
            <w:pPr>
              <w:spacing w:before="40" w:after="40"/>
              <w:rPr>
                <w:rFonts w:asciiTheme="minorHAnsi" w:hAnsiTheme="minorHAnsi"/>
              </w:rPr>
            </w:pPr>
          </w:p>
        </w:tc>
        <w:tc>
          <w:tcPr>
            <w:tcW w:w="1172" w:type="pct"/>
            <w:tcBorders>
              <w:top w:val="dotted" w:sz="4" w:space="0" w:color="auto"/>
              <w:left w:val="dotted" w:sz="4" w:space="0" w:color="auto"/>
              <w:bottom w:val="dotted" w:sz="4" w:space="0" w:color="auto"/>
              <w:right w:val="dotted" w:sz="4" w:space="0" w:color="auto"/>
            </w:tcBorders>
          </w:tcPr>
          <w:p w14:paraId="3F0D8233" w14:textId="77777777" w:rsidR="009A5394" w:rsidRPr="00C726E1" w:rsidRDefault="009A5394" w:rsidP="00752E6A">
            <w:pPr>
              <w:spacing w:before="40" w:after="40"/>
              <w:rPr>
                <w:rFonts w:asciiTheme="minorHAnsi" w:hAnsiTheme="minorHAnsi"/>
              </w:rPr>
            </w:pPr>
          </w:p>
        </w:tc>
        <w:tc>
          <w:tcPr>
            <w:tcW w:w="1258" w:type="pct"/>
            <w:tcBorders>
              <w:top w:val="dotted" w:sz="4" w:space="0" w:color="auto"/>
              <w:left w:val="dotted" w:sz="4" w:space="0" w:color="auto"/>
              <w:bottom w:val="dotted" w:sz="4" w:space="0" w:color="auto"/>
            </w:tcBorders>
          </w:tcPr>
          <w:p w14:paraId="0448B141" w14:textId="77777777" w:rsidR="009A5394" w:rsidRPr="00C726E1" w:rsidRDefault="009A5394" w:rsidP="00752E6A">
            <w:pPr>
              <w:spacing w:before="40" w:after="40"/>
              <w:jc w:val="center"/>
              <w:rPr>
                <w:rFonts w:asciiTheme="minorHAnsi" w:hAnsiTheme="minorHAnsi"/>
              </w:rPr>
            </w:pPr>
          </w:p>
        </w:tc>
      </w:tr>
      <w:tr w:rsidR="009A5394" w:rsidRPr="00C726E1" w14:paraId="3774BB3C" w14:textId="77777777" w:rsidTr="00752E6A">
        <w:tc>
          <w:tcPr>
            <w:tcW w:w="294" w:type="pct"/>
            <w:tcBorders>
              <w:top w:val="dotted" w:sz="4" w:space="0" w:color="auto"/>
              <w:right w:val="dotted" w:sz="4" w:space="0" w:color="auto"/>
            </w:tcBorders>
          </w:tcPr>
          <w:p w14:paraId="5B0B6910" w14:textId="77777777" w:rsidR="009A5394" w:rsidRPr="00C726E1" w:rsidRDefault="009A5394" w:rsidP="00752E6A">
            <w:pPr>
              <w:spacing w:before="40" w:after="40"/>
              <w:jc w:val="center"/>
              <w:rPr>
                <w:rFonts w:asciiTheme="minorHAnsi" w:hAnsiTheme="minorHAnsi"/>
              </w:rPr>
            </w:pPr>
            <w:r w:rsidRPr="00C726E1">
              <w:rPr>
                <w:rFonts w:asciiTheme="minorHAnsi" w:hAnsiTheme="minorHAnsi"/>
              </w:rPr>
              <w:t>5</w:t>
            </w:r>
          </w:p>
        </w:tc>
        <w:tc>
          <w:tcPr>
            <w:tcW w:w="1845" w:type="pct"/>
            <w:tcBorders>
              <w:top w:val="dotted" w:sz="4" w:space="0" w:color="auto"/>
              <w:left w:val="dotted" w:sz="4" w:space="0" w:color="auto"/>
              <w:right w:val="dotted" w:sz="4" w:space="0" w:color="auto"/>
            </w:tcBorders>
          </w:tcPr>
          <w:p w14:paraId="5FCA8252" w14:textId="77777777" w:rsidR="009A5394" w:rsidRPr="00C726E1" w:rsidRDefault="009A5394" w:rsidP="00752E6A">
            <w:pPr>
              <w:spacing w:before="40" w:after="40"/>
              <w:rPr>
                <w:rFonts w:asciiTheme="minorHAnsi" w:hAnsiTheme="minorHAnsi"/>
              </w:rPr>
            </w:pPr>
          </w:p>
        </w:tc>
        <w:tc>
          <w:tcPr>
            <w:tcW w:w="1172" w:type="pct"/>
            <w:tcBorders>
              <w:top w:val="dotted" w:sz="4" w:space="0" w:color="auto"/>
              <w:left w:val="dotted" w:sz="4" w:space="0" w:color="auto"/>
              <w:right w:val="dotted" w:sz="4" w:space="0" w:color="auto"/>
            </w:tcBorders>
          </w:tcPr>
          <w:p w14:paraId="76F67920" w14:textId="77777777" w:rsidR="009A5394" w:rsidRPr="00C726E1" w:rsidRDefault="009A5394" w:rsidP="00752E6A">
            <w:pPr>
              <w:spacing w:before="40" w:after="40"/>
              <w:rPr>
                <w:rFonts w:asciiTheme="minorHAnsi" w:hAnsiTheme="minorHAnsi"/>
              </w:rPr>
            </w:pPr>
          </w:p>
        </w:tc>
        <w:tc>
          <w:tcPr>
            <w:tcW w:w="1258" w:type="pct"/>
            <w:tcBorders>
              <w:top w:val="dotted" w:sz="4" w:space="0" w:color="auto"/>
              <w:left w:val="dotted" w:sz="4" w:space="0" w:color="auto"/>
            </w:tcBorders>
          </w:tcPr>
          <w:p w14:paraId="6891ABB2" w14:textId="77777777" w:rsidR="009A5394" w:rsidRPr="00C726E1" w:rsidRDefault="009A5394" w:rsidP="00752E6A">
            <w:pPr>
              <w:spacing w:before="40" w:after="40"/>
              <w:jc w:val="center"/>
              <w:rPr>
                <w:rFonts w:asciiTheme="minorHAnsi" w:hAnsiTheme="minorHAnsi"/>
              </w:rPr>
            </w:pPr>
          </w:p>
        </w:tc>
      </w:tr>
    </w:tbl>
    <w:p w14:paraId="143FB209" w14:textId="77777777" w:rsidR="009A5394" w:rsidRPr="00C726E1" w:rsidRDefault="009A5394" w:rsidP="009A5394">
      <w:pPr>
        <w:tabs>
          <w:tab w:val="left" w:pos="1068"/>
        </w:tabs>
        <w:spacing w:before="120" w:after="120"/>
        <w:ind w:left="284" w:hanging="284"/>
        <w:rPr>
          <w:rFonts w:asciiTheme="minorHAnsi" w:hAnsi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5FFA4D05" w14:textId="77777777" w:rsidTr="00461E20">
        <w:tc>
          <w:tcPr>
            <w:tcW w:w="10018" w:type="dxa"/>
            <w:shd w:val="clear" w:color="auto" w:fill="auto"/>
          </w:tcPr>
          <w:p w14:paraId="3E8719EC" w14:textId="77777777" w:rsidR="009A5394" w:rsidRPr="00C726E1" w:rsidRDefault="009A5394" w:rsidP="00752E6A">
            <w:pPr>
              <w:widowControl w:val="0"/>
              <w:jc w:val="center"/>
              <w:rPr>
                <w:rFonts w:asciiTheme="minorHAnsi" w:hAnsiTheme="minorHAnsi"/>
                <w:b/>
                <w:bCs/>
              </w:rPr>
            </w:pPr>
            <w:r w:rsidRPr="00C726E1">
              <w:rPr>
                <w:rFonts w:asciiTheme="minorHAnsi" w:hAnsiTheme="minorHAnsi"/>
                <w:b/>
                <w:bCs/>
                <w:spacing w:val="-4"/>
              </w:rPr>
              <w:t>L. CONOSCENZA DELLE CONDIZIONI CONTRATTUALI, INDICAZIONE DEI RECAPITI, INDICAZIONI AI FINI DELLA VERIFICA REGOLARITA’ CONTRIBUTIVA</w:t>
            </w:r>
          </w:p>
        </w:tc>
      </w:tr>
    </w:tbl>
    <w:p w14:paraId="2069B44D" w14:textId="77777777" w:rsidR="009A5394" w:rsidRPr="00C726E1" w:rsidRDefault="009A5394" w:rsidP="009A5394">
      <w:pPr>
        <w:tabs>
          <w:tab w:val="left" w:pos="1068"/>
        </w:tabs>
        <w:rPr>
          <w:rFonts w:asciiTheme="minorHAnsi" w:hAnsiTheme="minorHAnsi"/>
          <w:b/>
        </w:rPr>
      </w:pPr>
    </w:p>
    <w:p w14:paraId="1236AEA4" w14:textId="77777777" w:rsidR="009A5394" w:rsidRPr="00C726E1" w:rsidRDefault="009A5394" w:rsidP="009A5394">
      <w:pPr>
        <w:tabs>
          <w:tab w:val="left" w:pos="1068"/>
        </w:tabs>
        <w:rPr>
          <w:rFonts w:asciiTheme="minorHAnsi" w:hAnsiTheme="minorHAnsi"/>
          <w:b/>
        </w:rPr>
      </w:pPr>
    </w:p>
    <w:p w14:paraId="56D673B0" w14:textId="39009480" w:rsidR="009A5394" w:rsidRDefault="009A5394" w:rsidP="009A5394">
      <w:pPr>
        <w:tabs>
          <w:tab w:val="left" w:pos="1068"/>
        </w:tabs>
        <w:ind w:left="284" w:hanging="284"/>
        <w:jc w:val="center"/>
        <w:rPr>
          <w:rFonts w:asciiTheme="minorHAnsi" w:hAnsiTheme="minorHAnsi"/>
          <w:b/>
        </w:rPr>
      </w:pPr>
      <w:r w:rsidRPr="00C726E1">
        <w:rPr>
          <w:rFonts w:asciiTheme="minorHAnsi" w:hAnsiTheme="minorHAnsi"/>
          <w:b/>
        </w:rPr>
        <w:t xml:space="preserve">DICHIARA INFINE </w:t>
      </w:r>
      <w:r w:rsidRPr="00C726E1">
        <w:rPr>
          <w:rFonts w:asciiTheme="minorHAnsi" w:hAnsiTheme="minorHAnsi"/>
          <w:b/>
          <w:vertAlign w:val="superscript"/>
        </w:rPr>
        <w:footnoteReference w:id="33"/>
      </w:r>
      <w:r w:rsidRPr="00C726E1">
        <w:rPr>
          <w:rFonts w:asciiTheme="minorHAnsi" w:hAnsiTheme="minorHAnsi"/>
          <w:b/>
        </w:rPr>
        <w:t xml:space="preserve"> </w:t>
      </w:r>
    </w:p>
    <w:p w14:paraId="52516F84" w14:textId="77777777" w:rsidR="00461E20" w:rsidRPr="00C726E1" w:rsidRDefault="00461E20" w:rsidP="009A5394">
      <w:pPr>
        <w:tabs>
          <w:tab w:val="left" w:pos="1068"/>
        </w:tabs>
        <w:ind w:left="284" w:hanging="284"/>
        <w:jc w:val="center"/>
        <w:rPr>
          <w:rFonts w:asciiTheme="minorHAnsi" w:hAnsiTheme="minorHAnsi"/>
          <w:b/>
        </w:rPr>
      </w:pPr>
    </w:p>
    <w:p w14:paraId="7C2103EC" w14:textId="229E9681" w:rsidR="009A5394" w:rsidRDefault="009A5394" w:rsidP="009A5394">
      <w:pPr>
        <w:numPr>
          <w:ilvl w:val="0"/>
          <w:numId w:val="51"/>
        </w:numPr>
        <w:spacing w:after="200" w:line="276" w:lineRule="auto"/>
        <w:ind w:right="0"/>
        <w:rPr>
          <w:rFonts w:asciiTheme="minorHAnsi" w:hAnsiTheme="minorHAnsi"/>
        </w:rPr>
      </w:pPr>
      <w:r w:rsidRPr="00C726E1">
        <w:rPr>
          <w:rFonts w:asciiTheme="minorHAnsi" w:hAnsiTheme="minorHAnsi"/>
        </w:rPr>
        <w:t xml:space="preserve">di accettare espressamente </w:t>
      </w:r>
      <w:r w:rsidR="00461E20">
        <w:rPr>
          <w:rFonts w:asciiTheme="minorHAnsi" w:hAnsiTheme="minorHAnsi"/>
        </w:rPr>
        <w:t>il Bando di gara</w:t>
      </w:r>
      <w:r w:rsidRPr="00C726E1">
        <w:rPr>
          <w:rFonts w:asciiTheme="minorHAnsi" w:hAnsiTheme="minorHAnsi"/>
        </w:rPr>
        <w:t>, il Capitolato d’Appalto, e la documentazione progettuale tutta predisposta dalla stazione appaltante, ribadendo di non avere riserva alcuna in ordine alla eseguibilità dei lavori in appalto, secondo quanto già espresso nella propria manifestazione di interesse;</w:t>
      </w:r>
    </w:p>
    <w:p w14:paraId="62EDFD77" w14:textId="77777777" w:rsidR="00461E20" w:rsidRPr="00C726E1" w:rsidRDefault="00461E20" w:rsidP="00461E20">
      <w:pPr>
        <w:spacing w:after="200" w:line="276" w:lineRule="auto"/>
        <w:ind w:left="-57" w:right="0"/>
        <w:rPr>
          <w:rFonts w:asciiTheme="minorHAnsi" w:hAnsiTheme="minorHAnsi"/>
        </w:rPr>
      </w:pPr>
    </w:p>
    <w:p w14:paraId="321D1F2B" w14:textId="1D085855" w:rsidR="00461E20" w:rsidRDefault="00461E20" w:rsidP="00461E20">
      <w:pPr>
        <w:numPr>
          <w:ilvl w:val="0"/>
          <w:numId w:val="51"/>
        </w:numPr>
        <w:tabs>
          <w:tab w:val="left" w:pos="284"/>
          <w:tab w:val="left" w:pos="426"/>
          <w:tab w:val="left" w:pos="709"/>
        </w:tabs>
        <w:ind w:left="317" w:right="0" w:hanging="374"/>
        <w:rPr>
          <w:rFonts w:asciiTheme="minorHAnsi" w:hAnsiTheme="minorHAnsi"/>
        </w:rPr>
      </w:pPr>
    </w:p>
    <w:p w14:paraId="19A05E89" w14:textId="5DFD3C40" w:rsidR="009A5394" w:rsidRPr="00C726E1" w:rsidRDefault="00461E20" w:rsidP="00461E20">
      <w:pPr>
        <w:tabs>
          <w:tab w:val="left" w:pos="284"/>
          <w:tab w:val="left" w:pos="426"/>
          <w:tab w:val="left" w:pos="709"/>
        </w:tabs>
        <w:spacing w:after="200" w:line="276" w:lineRule="auto"/>
        <w:ind w:left="318" w:right="0"/>
        <w:rPr>
          <w:rFonts w:asciiTheme="minorHAnsi" w:hAnsiTheme="minorHAnsi"/>
        </w:rPr>
      </w:pPr>
      <w:r w:rsidRPr="00877A51">
        <w:rPr>
          <w:noProof/>
          <w:position w:val="-3"/>
        </w:rPr>
        <mc:AlternateContent>
          <mc:Choice Requires="wpg">
            <w:drawing>
              <wp:inline distT="0" distB="0" distL="0" distR="0" wp14:anchorId="0F786F67" wp14:editId="1A5671A0">
                <wp:extent cx="135890" cy="135890"/>
                <wp:effectExtent l="0" t="0" r="0" b="0"/>
                <wp:docPr id="206144610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5724035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86505B4"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MlH0DF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" filled="f" strokecolor="#000006" strokeweight=".25397mm">
                  <v:path arrowok="t"/>
                </v:rect>
                <w10:anchorlock/>
              </v:group>
            </w:pict>
          </mc:Fallback>
        </mc:AlternateContent>
      </w:r>
      <w:r>
        <w:rPr>
          <w:rFonts w:asciiTheme="minorHAnsi" w:hAnsiTheme="minorHAnsi"/>
        </w:rPr>
        <w:t xml:space="preserve"> c</w:t>
      </w:r>
      <w:r w:rsidR="009A5394" w:rsidRPr="00C726E1">
        <w:rPr>
          <w:rFonts w:asciiTheme="minorHAnsi" w:hAnsiTheme="minorHAnsi"/>
        </w:rPr>
        <w:t>he il Contratto Nazionale applicato ai propri dipendenti risulta essere</w:t>
      </w:r>
      <w:r>
        <w:rPr>
          <w:rFonts w:asciiTheme="minorHAnsi" w:hAnsiTheme="minorHAnsi"/>
        </w:rPr>
        <w:t xml:space="preserve"> ____________________________ </w:t>
      </w:r>
      <w:r w:rsidR="009A5394" w:rsidRPr="00C726E1">
        <w:rPr>
          <w:rFonts w:asciiTheme="minorHAnsi" w:hAnsiTheme="minorHAnsi"/>
        </w:rPr>
        <w:t>ossia quello indicato dalla stazione appaltante</w:t>
      </w:r>
    </w:p>
    <w:p w14:paraId="38577387" w14:textId="77777777" w:rsidR="009A5394" w:rsidRPr="00AF6A13" w:rsidRDefault="009A5394" w:rsidP="009A5394">
      <w:pPr>
        <w:ind w:left="318"/>
        <w:rPr>
          <w:rFonts w:asciiTheme="minorHAnsi" w:hAnsiTheme="minorHAnsi"/>
          <w:b/>
          <w:bCs/>
        </w:rPr>
      </w:pPr>
      <w:r w:rsidRPr="00AF6A13">
        <w:rPr>
          <w:rFonts w:asciiTheme="minorHAnsi" w:hAnsiTheme="minorHAnsi"/>
          <w:b/>
          <w:bCs/>
        </w:rPr>
        <w:t>Ovvero</w:t>
      </w:r>
    </w:p>
    <w:p w14:paraId="2747657C" w14:textId="77777777" w:rsidR="00AF6A13" w:rsidRPr="00C726E1" w:rsidRDefault="00AF6A13" w:rsidP="009A5394">
      <w:pPr>
        <w:ind w:left="318"/>
        <w:rPr>
          <w:rFonts w:asciiTheme="minorHAnsi" w:hAnsiTheme="minorHAnsi"/>
        </w:rPr>
      </w:pPr>
    </w:p>
    <w:p w14:paraId="0DF7E002" w14:textId="488D7FF6" w:rsidR="009A5394" w:rsidRDefault="00AF6A13" w:rsidP="009A5394">
      <w:pPr>
        <w:ind w:left="318"/>
        <w:rPr>
          <w:rFonts w:asciiTheme="minorHAnsi" w:hAnsiTheme="minorHAnsi"/>
        </w:rPr>
      </w:pPr>
      <w:r w:rsidRPr="00877A51">
        <w:rPr>
          <w:noProof/>
          <w:position w:val="-3"/>
        </w:rPr>
        <mc:AlternateContent>
          <mc:Choice Requires="wpg">
            <w:drawing>
              <wp:inline distT="0" distB="0" distL="0" distR="0" wp14:anchorId="6F94D7CA" wp14:editId="3C27478F">
                <wp:extent cx="135890" cy="135890"/>
                <wp:effectExtent l="0" t="0" r="0" b="0"/>
                <wp:docPr id="135252255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2008334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C791DD2"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Gta9QVnAgAAMA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" filled="f" strokecolor="#000006" strokeweight=".25397mm">
                  <v:path arrowok="t"/>
                </v:rect>
                <w10:anchorlock/>
              </v:group>
            </w:pict>
          </mc:Fallback>
        </mc:AlternateContent>
      </w:r>
      <w:r>
        <w:rPr>
          <w:rFonts w:asciiTheme="minorHAnsi" w:hAnsiTheme="minorHAnsi"/>
        </w:rPr>
        <w:t xml:space="preserve"> </w:t>
      </w:r>
      <w:r w:rsidR="00461E20">
        <w:rPr>
          <w:rFonts w:asciiTheme="minorHAnsi" w:hAnsiTheme="minorHAnsi"/>
        </w:rPr>
        <w:t>c</w:t>
      </w:r>
      <w:r w:rsidR="009A5394" w:rsidRPr="00C726E1">
        <w:rPr>
          <w:rFonts w:asciiTheme="minorHAnsi" w:hAnsiTheme="minorHAnsi"/>
        </w:rPr>
        <w:t xml:space="preserve">he il Contratto Nazionale applicato ai propri dipendenti risulta essere </w:t>
      </w:r>
      <w:r w:rsidR="00461E20">
        <w:rPr>
          <w:rFonts w:asciiTheme="minorHAnsi" w:hAnsiTheme="minorHAnsi"/>
        </w:rPr>
        <w:t xml:space="preserve">_____________________ </w:t>
      </w:r>
      <w:r w:rsidR="009A5394" w:rsidRPr="00C726E1">
        <w:rPr>
          <w:rFonts w:asciiTheme="minorHAnsi" w:hAnsiTheme="minorHAnsi"/>
        </w:rPr>
        <w:t>e che il medesimo, essendo equivalente, assicura le medesime tutele economiche e normative ai lavoratori di quello indicato dalla stazione appaltante, esprimendo la disponibilità ad ogni verifica in tal senso, secondo quanto stabilito dal D. Lgs 36/2023;</w:t>
      </w:r>
    </w:p>
    <w:p w14:paraId="20512140" w14:textId="77777777" w:rsidR="00AF6A13" w:rsidRPr="00C726E1" w:rsidRDefault="00AF6A13" w:rsidP="009A5394">
      <w:pPr>
        <w:ind w:left="318"/>
        <w:rPr>
          <w:rFonts w:asciiTheme="minorHAnsi" w:hAnsiTheme="minorHAnsi"/>
        </w:rPr>
      </w:pPr>
    </w:p>
    <w:p w14:paraId="795957A8" w14:textId="2FB87DD1" w:rsidR="009A5394" w:rsidRPr="00C726E1" w:rsidRDefault="009A5394" w:rsidP="009A5394">
      <w:pPr>
        <w:numPr>
          <w:ilvl w:val="0"/>
          <w:numId w:val="51"/>
        </w:numPr>
        <w:spacing w:after="200" w:line="276" w:lineRule="auto"/>
        <w:ind w:right="0"/>
        <w:rPr>
          <w:rFonts w:asciiTheme="minorHAnsi" w:hAnsiTheme="minorHAnsi"/>
        </w:rPr>
      </w:pPr>
      <w:r w:rsidRPr="00C726E1">
        <w:rPr>
          <w:rFonts w:asciiTheme="minorHAnsi" w:hAnsiTheme="minorHAnsi"/>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7384CB4E" w14:textId="73400879" w:rsidR="009A5394" w:rsidRPr="00C726E1" w:rsidRDefault="009A5394" w:rsidP="009A5394">
      <w:pPr>
        <w:numPr>
          <w:ilvl w:val="0"/>
          <w:numId w:val="51"/>
        </w:numPr>
        <w:spacing w:after="200" w:line="276" w:lineRule="auto"/>
        <w:ind w:right="0"/>
        <w:rPr>
          <w:rFonts w:asciiTheme="minorHAnsi" w:hAnsiTheme="minorHAnsi"/>
        </w:rPr>
      </w:pPr>
      <w:r w:rsidRPr="00C726E1">
        <w:rPr>
          <w:rFonts w:asciiTheme="minorHAnsi" w:hAnsiTheme="minorHAnsi"/>
        </w:rPr>
        <w:t>che l’indicazione dei propri costi di manodopera e degli oneri aziendali di sicurezza all’interno dell’offerta economica è derivata da una valutazione effettuata sulla base delle attuali capacità produttive dell’impresa e dei costi effettivi sino ad oggi sostenuti, posti in rapporto all’appalto cui si concorre;</w:t>
      </w:r>
    </w:p>
    <w:p w14:paraId="4878522B" w14:textId="4EBF42AC" w:rsidR="009A5394" w:rsidRPr="00C726E1" w:rsidRDefault="009A5394" w:rsidP="009A5394">
      <w:pPr>
        <w:numPr>
          <w:ilvl w:val="0"/>
          <w:numId w:val="51"/>
        </w:numPr>
        <w:spacing w:after="200" w:line="276" w:lineRule="auto"/>
        <w:ind w:right="0"/>
        <w:rPr>
          <w:rFonts w:asciiTheme="minorHAnsi" w:hAnsiTheme="minorHAnsi"/>
        </w:rPr>
      </w:pPr>
      <w:r w:rsidRPr="00C726E1">
        <w:rPr>
          <w:rFonts w:asciiTheme="minorHAnsi" w:hAnsiTheme="minorHAnsi"/>
        </w:rPr>
        <w:t>che pertanto, sulla base della stima effettuata, l’indicazione del corrispettivo contrattuale proposto e del conseguente ribasso è remunerativo per l’impresa, tenendo conto di tutte le condizioni necessarie per l’esecuzione dei lavori, con particolare riferimento al costo della manodopera e degli oneri aziendali di sicurezza;</w:t>
      </w:r>
    </w:p>
    <w:p w14:paraId="4AF50593" w14:textId="7D5E0A70" w:rsidR="009A5394" w:rsidRPr="00C726E1" w:rsidRDefault="009A5394" w:rsidP="009A5394">
      <w:pPr>
        <w:numPr>
          <w:ilvl w:val="0"/>
          <w:numId w:val="51"/>
        </w:numPr>
        <w:spacing w:after="200" w:line="276" w:lineRule="auto"/>
        <w:ind w:right="0"/>
        <w:rPr>
          <w:rFonts w:asciiTheme="minorHAnsi" w:hAnsiTheme="minorHAnsi"/>
        </w:rPr>
      </w:pPr>
      <w:r w:rsidRPr="00C726E1">
        <w:rPr>
          <w:rFonts w:asciiTheme="minorHAnsi" w:hAnsiTheme="minorHAnsi"/>
        </w:rPr>
        <w:t>di accettare espressamente che la stazione appaltante, qualora l’offerta presentata risulti aggiudicataria, verifichi l’attendibilità degli impegni assunti da questa impresa la stazione appaltante valutando la sostenibilità economica del preventivo anche in relazione alla tutela dei diritti inderogabili dei lavoratori, potendo operare anche ai sensi dell’articolo 110 del D. Lgs 36/2023</w:t>
      </w:r>
    </w:p>
    <w:p w14:paraId="34E3BCF5" w14:textId="77777777" w:rsidR="009A5394" w:rsidRPr="00C726E1" w:rsidRDefault="009A5394" w:rsidP="009A5394">
      <w:pPr>
        <w:tabs>
          <w:tab w:val="left" w:pos="1068"/>
        </w:tabs>
        <w:spacing w:before="120" w:after="120"/>
        <w:ind w:left="284" w:hanging="284"/>
        <w:jc w:val="center"/>
        <w:rPr>
          <w:rFonts w:asciiTheme="minorHAnsi" w:hAnsiTheme="minorHAnsi"/>
          <w:b/>
        </w:rPr>
      </w:pPr>
      <w:r w:rsidRPr="00C726E1">
        <w:rPr>
          <w:rFonts w:asciiTheme="minorHAnsi" w:hAnsiTheme="minorHAnsi"/>
          <w:b/>
        </w:rPr>
        <w:t>DICHIARA</w:t>
      </w:r>
      <w:r w:rsidRPr="00C726E1">
        <w:rPr>
          <w:rFonts w:asciiTheme="minorHAnsi" w:hAnsiTheme="minorHAnsi"/>
          <w:vertAlign w:val="superscript"/>
        </w:rPr>
        <w:t xml:space="preserve"> </w:t>
      </w:r>
    </w:p>
    <w:p w14:paraId="1FD4D3B4" w14:textId="3CB91C54" w:rsidR="009A5394" w:rsidRPr="00C726E1" w:rsidRDefault="009A5394" w:rsidP="009A5394">
      <w:pPr>
        <w:ind w:left="283" w:hanging="340"/>
        <w:rPr>
          <w:rFonts w:asciiTheme="minorHAnsi" w:hAnsiTheme="minorHAnsi"/>
        </w:rPr>
      </w:pPr>
      <w:r w:rsidRPr="00C726E1">
        <w:rPr>
          <w:rFonts w:asciiTheme="minorHAnsi" w:hAnsiTheme="minorHAnsi"/>
          <w:b/>
        </w:rPr>
        <w:t>7.</w:t>
      </w:r>
      <w:r w:rsidR="00461E20">
        <w:rPr>
          <w:rFonts w:asciiTheme="minorHAnsi" w:hAnsiTheme="minorHAnsi"/>
          <w:b/>
        </w:rPr>
        <w:tab/>
      </w:r>
      <w:r w:rsidRPr="00C726E1">
        <w:rPr>
          <w:rFonts w:asciiTheme="minorHAnsi" w:hAnsiTheme="minorHAnsi"/>
        </w:rPr>
        <w:t>ai fini della piena conoscenza ed efficacia delle comunicazioni:</w:t>
      </w:r>
    </w:p>
    <w:p w14:paraId="42CA6BEB" w14:textId="01E2BFE3" w:rsidR="009A5394" w:rsidRPr="00C726E1" w:rsidRDefault="00AF6A13" w:rsidP="00461E20">
      <w:pPr>
        <w:ind w:left="567" w:hanging="283"/>
        <w:rPr>
          <w:rFonts w:asciiTheme="minorHAnsi" w:hAnsiTheme="minorHAnsi"/>
        </w:rPr>
      </w:pPr>
      <w:r w:rsidRPr="00877A51">
        <w:rPr>
          <w:noProof/>
          <w:position w:val="-3"/>
        </w:rPr>
        <mc:AlternateContent>
          <mc:Choice Requires="wpg">
            <w:drawing>
              <wp:inline distT="0" distB="0" distL="0" distR="0" wp14:anchorId="180D641B" wp14:editId="54C62138">
                <wp:extent cx="135890" cy="135890"/>
                <wp:effectExtent l="0" t="0" r="0" b="0"/>
                <wp:docPr id="177202460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071787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9639F40"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AszWlx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&#13;&#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 xml:space="preserve">- quale </w:t>
      </w:r>
      <w:r w:rsidR="009A5394" w:rsidRPr="00C726E1">
        <w:rPr>
          <w:rFonts w:asciiTheme="minorHAnsi" w:hAnsiTheme="minorHAnsi"/>
          <w:b/>
          <w:caps/>
        </w:rPr>
        <w:t>OPERATORE in forma singola</w:t>
      </w:r>
      <w:r w:rsidR="009A5394" w:rsidRPr="00C726E1">
        <w:rPr>
          <w:rFonts w:asciiTheme="minorHAnsi" w:hAnsiTheme="minorHAnsi"/>
        </w:rPr>
        <w:t xml:space="preserve"> ovvero </w:t>
      </w:r>
      <w:r w:rsidR="009A5394" w:rsidRPr="00C726E1">
        <w:rPr>
          <w:rFonts w:asciiTheme="minorHAnsi" w:hAnsiTheme="minorHAnsi"/>
          <w:b/>
        </w:rPr>
        <w:t xml:space="preserve">MANDATARIO </w:t>
      </w:r>
      <w:r w:rsidR="009A5394" w:rsidRPr="00C726E1">
        <w:rPr>
          <w:rFonts w:asciiTheme="minorHAnsi" w:hAnsiTheme="minorHAnsi"/>
        </w:rPr>
        <w:t xml:space="preserve">di RTI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630"/>
        <w:gridCol w:w="774"/>
        <w:gridCol w:w="1230"/>
        <w:gridCol w:w="871"/>
        <w:gridCol w:w="1088"/>
        <w:gridCol w:w="543"/>
        <w:gridCol w:w="612"/>
        <w:gridCol w:w="1203"/>
        <w:gridCol w:w="1297"/>
        <w:gridCol w:w="790"/>
      </w:tblGrid>
      <w:tr w:rsidR="009A5394" w:rsidRPr="00C726E1" w14:paraId="6050E006" w14:textId="77777777" w:rsidTr="00AF6A13">
        <w:tc>
          <w:tcPr>
            <w:tcW w:w="598" w:type="dxa"/>
            <w:tcBorders>
              <w:top w:val="nil"/>
              <w:left w:val="nil"/>
              <w:bottom w:val="nil"/>
              <w:right w:val="nil"/>
            </w:tcBorders>
          </w:tcPr>
          <w:p w14:paraId="6A9AF3CE" w14:textId="77777777" w:rsidR="009A5394" w:rsidRPr="00C726E1" w:rsidRDefault="009A5394" w:rsidP="00752E6A">
            <w:pPr>
              <w:spacing w:before="40" w:after="40"/>
              <w:rPr>
                <w:rFonts w:asciiTheme="minorHAnsi" w:hAnsiTheme="minorHAnsi"/>
              </w:rPr>
            </w:pPr>
            <w:r w:rsidRPr="00C726E1">
              <w:rPr>
                <w:rFonts w:asciiTheme="minorHAnsi" w:hAnsiTheme="minorHAnsi"/>
              </w:rPr>
              <w:t>a)</w:t>
            </w:r>
          </w:p>
        </w:tc>
        <w:tc>
          <w:tcPr>
            <w:tcW w:w="9038" w:type="dxa"/>
            <w:gridSpan w:val="10"/>
            <w:tcBorders>
              <w:top w:val="nil"/>
              <w:left w:val="nil"/>
              <w:bottom w:val="nil"/>
              <w:right w:val="nil"/>
            </w:tcBorders>
          </w:tcPr>
          <w:p w14:paraId="55881315" w14:textId="77777777" w:rsidR="009A5394" w:rsidRPr="00C726E1" w:rsidRDefault="009A5394" w:rsidP="00752E6A">
            <w:pPr>
              <w:spacing w:before="40" w:after="40"/>
              <w:rPr>
                <w:rFonts w:asciiTheme="minorHAnsi" w:hAnsiTheme="minorHAnsi"/>
              </w:rPr>
            </w:pPr>
            <w:r w:rsidRPr="00C726E1">
              <w:rPr>
                <w:rFonts w:asciiTheme="minorHAnsi" w:hAnsiTheme="minorHAnsi"/>
              </w:rPr>
              <w:t>di eleggere, ai fini della presente procedura, il proprio domicilio all’indirizzo:</w:t>
            </w:r>
          </w:p>
        </w:tc>
      </w:tr>
      <w:tr w:rsidR="009A5394" w:rsidRPr="00C726E1" w14:paraId="60126515" w14:textId="77777777" w:rsidTr="00AF6A13">
        <w:tc>
          <w:tcPr>
            <w:tcW w:w="598" w:type="dxa"/>
            <w:tcBorders>
              <w:top w:val="nil"/>
              <w:left w:val="nil"/>
              <w:bottom w:val="nil"/>
              <w:right w:val="nil"/>
            </w:tcBorders>
          </w:tcPr>
          <w:p w14:paraId="19AF2664" w14:textId="77777777" w:rsidR="009A5394" w:rsidRPr="00C726E1" w:rsidRDefault="009A5394" w:rsidP="00752E6A">
            <w:pPr>
              <w:spacing w:before="40" w:after="40"/>
              <w:rPr>
                <w:rFonts w:asciiTheme="minorHAnsi" w:hAnsiTheme="minorHAnsi"/>
              </w:rPr>
            </w:pPr>
          </w:p>
        </w:tc>
        <w:tc>
          <w:tcPr>
            <w:tcW w:w="630" w:type="dxa"/>
            <w:tcBorders>
              <w:top w:val="nil"/>
              <w:left w:val="nil"/>
              <w:bottom w:val="nil"/>
              <w:right w:val="nil"/>
            </w:tcBorders>
          </w:tcPr>
          <w:p w14:paraId="6F60867E" w14:textId="4B72D757" w:rsidR="009A5394" w:rsidRPr="00C726E1" w:rsidRDefault="00AF6A13" w:rsidP="00752E6A">
            <w:pPr>
              <w:spacing w:before="40" w:after="40"/>
              <w:rPr>
                <w:rFonts w:asciiTheme="minorHAnsi" w:hAnsiTheme="minorHAnsi"/>
              </w:rPr>
            </w:pPr>
            <w:r w:rsidRPr="00877A51">
              <w:rPr>
                <w:noProof/>
                <w:position w:val="-3"/>
              </w:rPr>
              <mc:AlternateContent>
                <mc:Choice Requires="wpg">
                  <w:drawing>
                    <wp:inline distT="0" distB="0" distL="0" distR="0" wp14:anchorId="0FBBFCCD" wp14:editId="39DDEFEF">
                      <wp:extent cx="135890" cy="135890"/>
                      <wp:effectExtent l="0" t="0" r="0" b="0"/>
                      <wp:docPr id="1089001019"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5182693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5C00F60"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" filled="f" strokecolor="#000006" strokeweight=".25397mm">
                        <v:path arrowok="t"/>
                      </v:rect>
                      <w10:anchorlock/>
                    </v:group>
                  </w:pict>
                </mc:Fallback>
              </mc:AlternateContent>
            </w:r>
            <w:r w:rsidR="009A5394" w:rsidRPr="00C726E1">
              <w:rPr>
                <w:rFonts w:asciiTheme="minorHAnsi" w:hAnsiTheme="minorHAnsi"/>
              </w:rPr>
              <w:t>-</w:t>
            </w:r>
          </w:p>
        </w:tc>
        <w:tc>
          <w:tcPr>
            <w:tcW w:w="8408" w:type="dxa"/>
            <w:gridSpan w:val="9"/>
            <w:tcBorders>
              <w:top w:val="nil"/>
              <w:left w:val="nil"/>
              <w:bottom w:val="nil"/>
              <w:right w:val="nil"/>
            </w:tcBorders>
          </w:tcPr>
          <w:p w14:paraId="65148A81" w14:textId="77777777" w:rsidR="009A5394" w:rsidRPr="00C726E1" w:rsidRDefault="009A5394" w:rsidP="00752E6A">
            <w:pPr>
              <w:spacing w:before="40" w:after="40"/>
              <w:rPr>
                <w:rFonts w:asciiTheme="minorHAnsi" w:hAnsiTheme="minorHAnsi"/>
              </w:rPr>
            </w:pPr>
            <w:r w:rsidRPr="00C726E1">
              <w:rPr>
                <w:rFonts w:asciiTheme="minorHAnsi" w:hAnsiTheme="minorHAnsi"/>
              </w:rPr>
              <w:t>riportato all’inizio della presente dichiarazione;</w:t>
            </w:r>
          </w:p>
        </w:tc>
      </w:tr>
      <w:tr w:rsidR="009A5394" w:rsidRPr="00C726E1" w14:paraId="3F467D26" w14:textId="77777777" w:rsidTr="00AF6A13">
        <w:tc>
          <w:tcPr>
            <w:tcW w:w="598" w:type="dxa"/>
            <w:tcBorders>
              <w:top w:val="nil"/>
              <w:left w:val="nil"/>
              <w:bottom w:val="nil"/>
              <w:right w:val="nil"/>
            </w:tcBorders>
          </w:tcPr>
          <w:p w14:paraId="3CBCB7E3" w14:textId="77777777" w:rsidR="009A5394" w:rsidRPr="00C726E1" w:rsidRDefault="009A5394" w:rsidP="00752E6A">
            <w:pPr>
              <w:spacing w:before="40" w:after="40"/>
              <w:rPr>
                <w:rFonts w:asciiTheme="minorHAnsi" w:hAnsiTheme="minorHAnsi"/>
              </w:rPr>
            </w:pPr>
          </w:p>
        </w:tc>
        <w:tc>
          <w:tcPr>
            <w:tcW w:w="630" w:type="dxa"/>
            <w:tcBorders>
              <w:top w:val="nil"/>
              <w:left w:val="nil"/>
              <w:bottom w:val="nil"/>
              <w:right w:val="nil"/>
            </w:tcBorders>
          </w:tcPr>
          <w:p w14:paraId="2EE75077" w14:textId="703366ED" w:rsidR="009A5394" w:rsidRPr="00C726E1" w:rsidRDefault="00AF6A13" w:rsidP="00752E6A">
            <w:pPr>
              <w:spacing w:before="40" w:after="40"/>
              <w:rPr>
                <w:rFonts w:asciiTheme="minorHAnsi" w:hAnsiTheme="minorHAnsi"/>
              </w:rPr>
            </w:pPr>
            <w:r w:rsidRPr="00877A51">
              <w:rPr>
                <w:noProof/>
                <w:position w:val="-3"/>
              </w:rPr>
              <mc:AlternateContent>
                <mc:Choice Requires="wpg">
                  <w:drawing>
                    <wp:inline distT="0" distB="0" distL="0" distR="0" wp14:anchorId="7F00948B" wp14:editId="544FA1D7">
                      <wp:extent cx="135890" cy="135890"/>
                      <wp:effectExtent l="0" t="0" r="0" b="0"/>
                      <wp:docPr id="93817865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964902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07F5DEE"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" filled="f" strokecolor="#000006" strokeweight=".25397mm">
                        <v:path arrowok="t"/>
                      </v:rect>
                      <w10:anchorlock/>
                    </v:group>
                  </w:pict>
                </mc:Fallback>
              </mc:AlternateContent>
            </w:r>
            <w:r w:rsidR="009A5394" w:rsidRPr="00C726E1">
              <w:rPr>
                <w:rFonts w:asciiTheme="minorHAnsi" w:hAnsiTheme="minorHAnsi"/>
              </w:rPr>
              <w:t>-</w:t>
            </w:r>
          </w:p>
        </w:tc>
        <w:tc>
          <w:tcPr>
            <w:tcW w:w="2004" w:type="dxa"/>
            <w:gridSpan w:val="2"/>
            <w:tcBorders>
              <w:top w:val="nil"/>
              <w:left w:val="nil"/>
              <w:bottom w:val="nil"/>
              <w:right w:val="nil"/>
            </w:tcBorders>
          </w:tcPr>
          <w:p w14:paraId="7B06A644" w14:textId="77777777" w:rsidR="009A5394" w:rsidRPr="00C726E1" w:rsidRDefault="009A5394" w:rsidP="00752E6A">
            <w:pPr>
              <w:spacing w:before="40" w:after="40"/>
              <w:rPr>
                <w:rFonts w:asciiTheme="minorHAnsi" w:hAnsiTheme="minorHAnsi"/>
              </w:rPr>
            </w:pPr>
            <w:r w:rsidRPr="00C726E1">
              <w:rPr>
                <w:rFonts w:asciiTheme="minorHAnsi" w:hAnsiTheme="minorHAnsi"/>
              </w:rPr>
              <w:t>via/piazza/altro:</w:t>
            </w:r>
          </w:p>
        </w:tc>
        <w:tc>
          <w:tcPr>
            <w:tcW w:w="4317" w:type="dxa"/>
            <w:gridSpan w:val="5"/>
            <w:tcBorders>
              <w:top w:val="nil"/>
              <w:left w:val="nil"/>
              <w:bottom w:val="dotted" w:sz="4" w:space="0" w:color="auto"/>
              <w:right w:val="nil"/>
            </w:tcBorders>
          </w:tcPr>
          <w:p w14:paraId="49257204" w14:textId="77777777" w:rsidR="009A5394" w:rsidRPr="00C726E1" w:rsidRDefault="009A5394" w:rsidP="00752E6A">
            <w:pPr>
              <w:spacing w:before="40" w:after="40"/>
              <w:rPr>
                <w:rFonts w:asciiTheme="minorHAnsi" w:hAnsiTheme="minorHAnsi"/>
              </w:rPr>
            </w:pPr>
          </w:p>
        </w:tc>
        <w:tc>
          <w:tcPr>
            <w:tcW w:w="1297" w:type="dxa"/>
            <w:tcBorders>
              <w:top w:val="nil"/>
              <w:left w:val="nil"/>
              <w:bottom w:val="nil"/>
              <w:right w:val="nil"/>
            </w:tcBorders>
          </w:tcPr>
          <w:p w14:paraId="3C93F246" w14:textId="77777777" w:rsidR="009A5394" w:rsidRPr="00C726E1" w:rsidRDefault="009A5394" w:rsidP="00752E6A">
            <w:pPr>
              <w:spacing w:before="40" w:after="40"/>
              <w:rPr>
                <w:rFonts w:asciiTheme="minorHAnsi" w:hAnsiTheme="minorHAnsi"/>
              </w:rPr>
            </w:pPr>
            <w:r w:rsidRPr="00C726E1">
              <w:rPr>
                <w:rFonts w:asciiTheme="minorHAnsi" w:hAnsiTheme="minorHAnsi"/>
              </w:rPr>
              <w:t>numero:</w:t>
            </w:r>
          </w:p>
        </w:tc>
        <w:tc>
          <w:tcPr>
            <w:tcW w:w="790" w:type="dxa"/>
            <w:tcBorders>
              <w:top w:val="nil"/>
              <w:left w:val="nil"/>
              <w:bottom w:val="dotted" w:sz="4" w:space="0" w:color="auto"/>
              <w:right w:val="nil"/>
            </w:tcBorders>
          </w:tcPr>
          <w:p w14:paraId="12C233B6" w14:textId="77777777" w:rsidR="009A5394" w:rsidRPr="00C726E1" w:rsidRDefault="009A5394" w:rsidP="00752E6A">
            <w:pPr>
              <w:spacing w:before="40" w:after="40"/>
              <w:rPr>
                <w:rFonts w:asciiTheme="minorHAnsi" w:hAnsiTheme="minorHAnsi"/>
              </w:rPr>
            </w:pPr>
          </w:p>
        </w:tc>
      </w:tr>
      <w:tr w:rsidR="009A5394" w:rsidRPr="00C726E1" w14:paraId="35009C07" w14:textId="77777777" w:rsidTr="00AF6A13">
        <w:tc>
          <w:tcPr>
            <w:tcW w:w="598" w:type="dxa"/>
            <w:tcBorders>
              <w:top w:val="nil"/>
              <w:left w:val="nil"/>
              <w:bottom w:val="nil"/>
              <w:right w:val="nil"/>
            </w:tcBorders>
          </w:tcPr>
          <w:p w14:paraId="0E3BDED8" w14:textId="77777777" w:rsidR="009A5394" w:rsidRPr="00C726E1" w:rsidRDefault="009A5394" w:rsidP="00752E6A">
            <w:pPr>
              <w:spacing w:before="40" w:after="40"/>
              <w:rPr>
                <w:rFonts w:asciiTheme="minorHAnsi" w:hAnsiTheme="minorHAnsi"/>
              </w:rPr>
            </w:pPr>
          </w:p>
        </w:tc>
        <w:tc>
          <w:tcPr>
            <w:tcW w:w="630" w:type="dxa"/>
            <w:tcBorders>
              <w:top w:val="nil"/>
              <w:left w:val="nil"/>
              <w:bottom w:val="nil"/>
              <w:right w:val="nil"/>
            </w:tcBorders>
          </w:tcPr>
          <w:p w14:paraId="29E0B540" w14:textId="77777777" w:rsidR="009A5394" w:rsidRPr="00C726E1" w:rsidRDefault="009A5394" w:rsidP="00752E6A">
            <w:pPr>
              <w:spacing w:before="40" w:after="40"/>
              <w:rPr>
                <w:rFonts w:asciiTheme="minorHAnsi" w:hAnsiTheme="minorHAnsi"/>
              </w:rPr>
            </w:pPr>
          </w:p>
        </w:tc>
        <w:tc>
          <w:tcPr>
            <w:tcW w:w="3963" w:type="dxa"/>
            <w:gridSpan w:val="4"/>
            <w:tcBorders>
              <w:top w:val="nil"/>
              <w:left w:val="nil"/>
              <w:bottom w:val="nil"/>
              <w:right w:val="nil"/>
            </w:tcBorders>
          </w:tcPr>
          <w:p w14:paraId="2C96153E" w14:textId="77777777" w:rsidR="009A5394" w:rsidRPr="00C726E1" w:rsidRDefault="009A5394" w:rsidP="00752E6A">
            <w:pPr>
              <w:spacing w:before="40" w:after="40"/>
              <w:rPr>
                <w:rFonts w:asciiTheme="minorHAnsi" w:hAnsiTheme="minorHAnsi"/>
              </w:rPr>
            </w:pPr>
            <w:r w:rsidRPr="00C726E1">
              <w:rPr>
                <w:rFonts w:asciiTheme="minorHAnsi" w:hAnsiTheme="minorHAnsi"/>
              </w:rPr>
              <w:t>(altre indicazioni: presso / frazione / altro)</w:t>
            </w:r>
          </w:p>
        </w:tc>
        <w:tc>
          <w:tcPr>
            <w:tcW w:w="4445" w:type="dxa"/>
            <w:gridSpan w:val="5"/>
            <w:tcBorders>
              <w:top w:val="nil"/>
              <w:left w:val="nil"/>
              <w:bottom w:val="dotted" w:sz="4" w:space="0" w:color="auto"/>
              <w:right w:val="nil"/>
            </w:tcBorders>
          </w:tcPr>
          <w:p w14:paraId="14B9BFD2" w14:textId="77777777" w:rsidR="009A5394" w:rsidRPr="00C726E1" w:rsidRDefault="009A5394" w:rsidP="00752E6A">
            <w:pPr>
              <w:spacing w:before="40" w:after="40"/>
              <w:rPr>
                <w:rFonts w:asciiTheme="minorHAnsi" w:hAnsiTheme="minorHAnsi"/>
              </w:rPr>
            </w:pPr>
          </w:p>
        </w:tc>
      </w:tr>
      <w:tr w:rsidR="009A5394" w:rsidRPr="00C726E1" w14:paraId="4DBD651C" w14:textId="77777777" w:rsidTr="00AF6A13">
        <w:tc>
          <w:tcPr>
            <w:tcW w:w="598" w:type="dxa"/>
            <w:tcBorders>
              <w:top w:val="nil"/>
              <w:left w:val="nil"/>
              <w:bottom w:val="nil"/>
              <w:right w:val="nil"/>
            </w:tcBorders>
          </w:tcPr>
          <w:p w14:paraId="736E8FFB" w14:textId="77777777" w:rsidR="009A5394" w:rsidRPr="00C726E1" w:rsidRDefault="009A5394" w:rsidP="00752E6A">
            <w:pPr>
              <w:spacing w:before="40" w:after="40"/>
              <w:rPr>
                <w:rFonts w:asciiTheme="minorHAnsi" w:hAnsiTheme="minorHAnsi"/>
              </w:rPr>
            </w:pPr>
          </w:p>
        </w:tc>
        <w:tc>
          <w:tcPr>
            <w:tcW w:w="630" w:type="dxa"/>
            <w:tcBorders>
              <w:top w:val="nil"/>
              <w:left w:val="nil"/>
              <w:bottom w:val="nil"/>
              <w:right w:val="nil"/>
            </w:tcBorders>
          </w:tcPr>
          <w:p w14:paraId="73968F69" w14:textId="77777777" w:rsidR="009A5394" w:rsidRPr="00C726E1" w:rsidRDefault="009A5394" w:rsidP="00752E6A">
            <w:pPr>
              <w:spacing w:before="40" w:after="40"/>
              <w:rPr>
                <w:rFonts w:asciiTheme="minorHAnsi" w:hAnsiTheme="minorHAnsi"/>
              </w:rPr>
            </w:pPr>
          </w:p>
        </w:tc>
        <w:tc>
          <w:tcPr>
            <w:tcW w:w="774" w:type="dxa"/>
            <w:tcBorders>
              <w:top w:val="nil"/>
              <w:left w:val="nil"/>
              <w:bottom w:val="nil"/>
              <w:right w:val="nil"/>
            </w:tcBorders>
          </w:tcPr>
          <w:p w14:paraId="72089977" w14:textId="77777777" w:rsidR="009A5394" w:rsidRPr="00C726E1" w:rsidRDefault="009A5394" w:rsidP="00752E6A">
            <w:pPr>
              <w:spacing w:before="40" w:after="40"/>
              <w:rPr>
                <w:rFonts w:asciiTheme="minorHAnsi" w:hAnsiTheme="minorHAnsi"/>
              </w:rPr>
            </w:pPr>
            <w:r w:rsidRPr="00C726E1">
              <w:rPr>
                <w:rFonts w:asciiTheme="minorHAnsi" w:hAnsiTheme="minorHAnsi"/>
              </w:rPr>
              <w:t>CAP</w:t>
            </w:r>
          </w:p>
        </w:tc>
        <w:tc>
          <w:tcPr>
            <w:tcW w:w="1230" w:type="dxa"/>
            <w:tcBorders>
              <w:top w:val="nil"/>
              <w:left w:val="nil"/>
              <w:bottom w:val="dotted" w:sz="4" w:space="0" w:color="auto"/>
              <w:right w:val="nil"/>
            </w:tcBorders>
          </w:tcPr>
          <w:p w14:paraId="4EF460D7" w14:textId="77777777" w:rsidR="009A5394" w:rsidRPr="00C726E1" w:rsidRDefault="009A5394" w:rsidP="00752E6A">
            <w:pPr>
              <w:spacing w:before="40" w:after="40"/>
              <w:rPr>
                <w:rFonts w:asciiTheme="minorHAnsi" w:hAnsiTheme="minorHAnsi"/>
              </w:rPr>
            </w:pPr>
          </w:p>
        </w:tc>
        <w:tc>
          <w:tcPr>
            <w:tcW w:w="871" w:type="dxa"/>
            <w:tcBorders>
              <w:top w:val="nil"/>
              <w:left w:val="nil"/>
              <w:bottom w:val="nil"/>
              <w:right w:val="nil"/>
            </w:tcBorders>
          </w:tcPr>
          <w:p w14:paraId="103406A1" w14:textId="77777777" w:rsidR="009A5394" w:rsidRPr="00C726E1" w:rsidRDefault="009A5394" w:rsidP="00752E6A">
            <w:pPr>
              <w:spacing w:before="40" w:after="40"/>
              <w:rPr>
                <w:rFonts w:asciiTheme="minorHAnsi" w:hAnsiTheme="minorHAnsi"/>
              </w:rPr>
            </w:pPr>
            <w:r w:rsidRPr="00C726E1">
              <w:rPr>
                <w:rFonts w:asciiTheme="minorHAnsi" w:hAnsiTheme="minorHAnsi"/>
              </w:rPr>
              <w:t>città:</w:t>
            </w:r>
          </w:p>
        </w:tc>
        <w:tc>
          <w:tcPr>
            <w:tcW w:w="3446" w:type="dxa"/>
            <w:gridSpan w:val="4"/>
            <w:tcBorders>
              <w:top w:val="nil"/>
              <w:left w:val="nil"/>
              <w:bottom w:val="dotted" w:sz="4" w:space="0" w:color="auto"/>
              <w:right w:val="nil"/>
            </w:tcBorders>
          </w:tcPr>
          <w:p w14:paraId="36EEFEE5" w14:textId="77777777" w:rsidR="009A5394" w:rsidRPr="00C726E1" w:rsidRDefault="009A5394" w:rsidP="00752E6A">
            <w:pPr>
              <w:spacing w:before="40" w:after="40"/>
              <w:rPr>
                <w:rFonts w:asciiTheme="minorHAnsi" w:hAnsiTheme="minorHAnsi"/>
              </w:rPr>
            </w:pPr>
          </w:p>
        </w:tc>
        <w:tc>
          <w:tcPr>
            <w:tcW w:w="1297" w:type="dxa"/>
            <w:tcBorders>
              <w:top w:val="dotted" w:sz="4" w:space="0" w:color="auto"/>
              <w:left w:val="nil"/>
              <w:bottom w:val="nil"/>
              <w:right w:val="nil"/>
            </w:tcBorders>
          </w:tcPr>
          <w:p w14:paraId="09B557B5" w14:textId="77777777" w:rsidR="009A5394" w:rsidRPr="00C726E1" w:rsidRDefault="009A5394" w:rsidP="00752E6A">
            <w:pPr>
              <w:spacing w:before="40" w:after="40"/>
              <w:rPr>
                <w:rFonts w:asciiTheme="minorHAnsi" w:hAnsiTheme="minorHAnsi"/>
              </w:rPr>
            </w:pPr>
            <w:r w:rsidRPr="00C726E1">
              <w:rPr>
                <w:rFonts w:asciiTheme="minorHAnsi" w:hAnsiTheme="minorHAnsi"/>
              </w:rPr>
              <w:t>provincia:</w:t>
            </w:r>
          </w:p>
        </w:tc>
        <w:tc>
          <w:tcPr>
            <w:tcW w:w="790" w:type="dxa"/>
            <w:tcBorders>
              <w:top w:val="dotted" w:sz="4" w:space="0" w:color="auto"/>
              <w:left w:val="nil"/>
              <w:bottom w:val="dotted" w:sz="4" w:space="0" w:color="auto"/>
              <w:right w:val="nil"/>
            </w:tcBorders>
          </w:tcPr>
          <w:p w14:paraId="0CF27D4B" w14:textId="77777777" w:rsidR="009A5394" w:rsidRPr="00C726E1" w:rsidRDefault="009A5394" w:rsidP="00752E6A">
            <w:pPr>
              <w:spacing w:before="40" w:after="40"/>
              <w:rPr>
                <w:rFonts w:asciiTheme="minorHAnsi" w:hAnsiTheme="minorHAnsi"/>
              </w:rPr>
            </w:pPr>
          </w:p>
        </w:tc>
      </w:tr>
      <w:tr w:rsidR="009A5394" w:rsidRPr="00C726E1" w14:paraId="5DC3231B" w14:textId="77777777" w:rsidTr="00AF6A13">
        <w:tc>
          <w:tcPr>
            <w:tcW w:w="598" w:type="dxa"/>
            <w:tcBorders>
              <w:top w:val="nil"/>
              <w:left w:val="nil"/>
              <w:bottom w:val="nil"/>
              <w:right w:val="nil"/>
            </w:tcBorders>
          </w:tcPr>
          <w:p w14:paraId="75DCCC38" w14:textId="77777777" w:rsidR="009A5394" w:rsidRPr="00C726E1" w:rsidRDefault="009A5394" w:rsidP="00752E6A">
            <w:pPr>
              <w:spacing w:before="40" w:after="40"/>
              <w:rPr>
                <w:rFonts w:asciiTheme="minorHAnsi" w:hAnsiTheme="minorHAnsi"/>
              </w:rPr>
            </w:pPr>
            <w:r w:rsidRPr="00C726E1">
              <w:rPr>
                <w:rFonts w:asciiTheme="minorHAnsi" w:hAnsiTheme="minorHAnsi"/>
              </w:rPr>
              <w:t>b)</w:t>
            </w:r>
          </w:p>
        </w:tc>
        <w:tc>
          <w:tcPr>
            <w:tcW w:w="9038" w:type="dxa"/>
            <w:gridSpan w:val="10"/>
            <w:tcBorders>
              <w:top w:val="nil"/>
              <w:left w:val="nil"/>
              <w:bottom w:val="nil"/>
              <w:right w:val="nil"/>
            </w:tcBorders>
          </w:tcPr>
          <w:p w14:paraId="32937382" w14:textId="77777777" w:rsidR="009A5394" w:rsidRPr="00C726E1" w:rsidRDefault="009A5394" w:rsidP="00752E6A">
            <w:pPr>
              <w:spacing w:before="40" w:after="40"/>
              <w:rPr>
                <w:rFonts w:asciiTheme="minorHAnsi" w:hAnsiTheme="minorHAnsi"/>
              </w:rPr>
            </w:pPr>
            <w:r w:rsidRPr="00C726E1">
              <w:rPr>
                <w:rFonts w:asciiTheme="minorHAnsi" w:hAnsiTheme="minorHAnsi"/>
              </w:rPr>
              <w:t xml:space="preserve">di avere i seguenti indirizzi di posta elettronica: </w:t>
            </w:r>
          </w:p>
        </w:tc>
      </w:tr>
      <w:tr w:rsidR="009A5394" w:rsidRPr="00C726E1" w14:paraId="2D22246D" w14:textId="77777777" w:rsidTr="00AF6A13">
        <w:tc>
          <w:tcPr>
            <w:tcW w:w="598" w:type="dxa"/>
            <w:tcBorders>
              <w:top w:val="nil"/>
              <w:left w:val="nil"/>
              <w:bottom w:val="nil"/>
              <w:right w:val="nil"/>
            </w:tcBorders>
          </w:tcPr>
          <w:p w14:paraId="2226BDB1" w14:textId="77777777" w:rsidR="009A5394" w:rsidRPr="00C726E1" w:rsidRDefault="009A5394" w:rsidP="00752E6A">
            <w:pPr>
              <w:spacing w:before="40" w:after="40"/>
              <w:rPr>
                <w:rFonts w:asciiTheme="minorHAnsi" w:hAnsiTheme="minorHAnsi"/>
              </w:rPr>
            </w:pPr>
          </w:p>
        </w:tc>
        <w:tc>
          <w:tcPr>
            <w:tcW w:w="2634" w:type="dxa"/>
            <w:gridSpan w:val="3"/>
            <w:tcBorders>
              <w:top w:val="nil"/>
              <w:left w:val="nil"/>
              <w:bottom w:val="nil"/>
              <w:right w:val="nil"/>
            </w:tcBorders>
          </w:tcPr>
          <w:p w14:paraId="434804F2" w14:textId="77777777" w:rsidR="009A5394" w:rsidRPr="00C726E1" w:rsidRDefault="009A5394" w:rsidP="00752E6A">
            <w:pPr>
              <w:spacing w:before="40" w:after="40"/>
              <w:rPr>
                <w:rFonts w:asciiTheme="minorHAnsi" w:hAnsiTheme="minorHAnsi"/>
              </w:rPr>
            </w:pPr>
            <w:r w:rsidRPr="00C726E1">
              <w:rPr>
                <w:rFonts w:asciiTheme="minorHAnsi" w:hAnsiTheme="minorHAnsi"/>
              </w:rPr>
              <w:t xml:space="preserve">- </w:t>
            </w:r>
            <w:r w:rsidRPr="00C726E1">
              <w:rPr>
                <w:rFonts w:asciiTheme="minorHAnsi" w:hAnsiTheme="minorHAnsi"/>
                <w:b/>
                <w:bCs/>
              </w:rPr>
              <w:t>certificata (PEC)</w:t>
            </w:r>
            <w:r w:rsidRPr="00C726E1">
              <w:rPr>
                <w:rFonts w:asciiTheme="minorHAnsi" w:hAnsiTheme="minorHAnsi"/>
              </w:rPr>
              <w:t>:</w:t>
            </w:r>
          </w:p>
        </w:tc>
        <w:tc>
          <w:tcPr>
            <w:tcW w:w="2502" w:type="dxa"/>
            <w:gridSpan w:val="3"/>
            <w:tcBorders>
              <w:top w:val="nil"/>
              <w:left w:val="nil"/>
              <w:bottom w:val="dotted" w:sz="4" w:space="0" w:color="auto"/>
              <w:right w:val="nil"/>
            </w:tcBorders>
          </w:tcPr>
          <w:p w14:paraId="3CF282FE" w14:textId="77777777" w:rsidR="009A5394" w:rsidRPr="00C726E1" w:rsidRDefault="009A5394" w:rsidP="00752E6A">
            <w:pPr>
              <w:spacing w:before="40" w:after="40"/>
              <w:rPr>
                <w:rFonts w:asciiTheme="minorHAnsi" w:hAnsiTheme="minorHAnsi"/>
              </w:rPr>
            </w:pPr>
          </w:p>
        </w:tc>
        <w:tc>
          <w:tcPr>
            <w:tcW w:w="612" w:type="dxa"/>
            <w:tcBorders>
              <w:top w:val="nil"/>
              <w:left w:val="nil"/>
              <w:bottom w:val="nil"/>
              <w:right w:val="nil"/>
            </w:tcBorders>
          </w:tcPr>
          <w:p w14:paraId="3E982443" w14:textId="77777777" w:rsidR="009A5394" w:rsidRPr="00C726E1" w:rsidRDefault="009A5394" w:rsidP="00752E6A">
            <w:pPr>
              <w:spacing w:before="40" w:after="40"/>
              <w:rPr>
                <w:rFonts w:asciiTheme="minorHAnsi" w:hAnsiTheme="minorHAnsi"/>
              </w:rPr>
            </w:pPr>
            <w:r w:rsidRPr="00C726E1">
              <w:rPr>
                <w:rFonts w:asciiTheme="minorHAnsi" w:hAnsiTheme="minorHAnsi"/>
              </w:rPr>
              <w:t>@</w:t>
            </w:r>
          </w:p>
        </w:tc>
        <w:tc>
          <w:tcPr>
            <w:tcW w:w="3290" w:type="dxa"/>
            <w:gridSpan w:val="3"/>
            <w:tcBorders>
              <w:top w:val="nil"/>
              <w:left w:val="nil"/>
              <w:bottom w:val="dotted" w:sz="4" w:space="0" w:color="auto"/>
              <w:right w:val="nil"/>
            </w:tcBorders>
          </w:tcPr>
          <w:p w14:paraId="6DB3FDF2" w14:textId="77777777" w:rsidR="009A5394" w:rsidRPr="00C726E1" w:rsidRDefault="009A5394" w:rsidP="00752E6A">
            <w:pPr>
              <w:spacing w:before="40" w:after="40"/>
              <w:rPr>
                <w:rFonts w:asciiTheme="minorHAnsi" w:hAnsiTheme="minorHAnsi"/>
              </w:rPr>
            </w:pPr>
          </w:p>
        </w:tc>
      </w:tr>
      <w:tr w:rsidR="009A5394" w:rsidRPr="00C726E1" w14:paraId="72839F8E" w14:textId="77777777" w:rsidTr="00AF6A13">
        <w:tc>
          <w:tcPr>
            <w:tcW w:w="598" w:type="dxa"/>
            <w:tcBorders>
              <w:top w:val="nil"/>
              <w:left w:val="nil"/>
              <w:bottom w:val="nil"/>
              <w:right w:val="nil"/>
            </w:tcBorders>
          </w:tcPr>
          <w:p w14:paraId="11DC38A6" w14:textId="77777777" w:rsidR="009A5394" w:rsidRPr="00C726E1" w:rsidRDefault="009A5394" w:rsidP="00752E6A">
            <w:pPr>
              <w:spacing w:before="40" w:after="40"/>
              <w:rPr>
                <w:rFonts w:asciiTheme="minorHAnsi" w:hAnsiTheme="minorHAnsi"/>
              </w:rPr>
            </w:pPr>
          </w:p>
        </w:tc>
        <w:tc>
          <w:tcPr>
            <w:tcW w:w="9038" w:type="dxa"/>
            <w:gridSpan w:val="10"/>
            <w:tcBorders>
              <w:top w:val="nil"/>
              <w:left w:val="nil"/>
              <w:bottom w:val="nil"/>
              <w:right w:val="nil"/>
            </w:tcBorders>
          </w:tcPr>
          <w:p w14:paraId="487603FB" w14:textId="77777777" w:rsidR="009A5394" w:rsidRPr="00C726E1" w:rsidRDefault="009A5394" w:rsidP="00752E6A">
            <w:pPr>
              <w:spacing w:before="40" w:after="40"/>
              <w:rPr>
                <w:rFonts w:asciiTheme="minorHAnsi" w:hAnsiTheme="minorHAnsi"/>
              </w:rPr>
            </w:pPr>
            <w:r w:rsidRPr="00C726E1">
              <w:rPr>
                <w:rFonts w:asciiTheme="minorHAnsi" w:hAnsiTheme="minorHAnsi"/>
              </w:rPr>
              <w:t>autorizzando espressamente la stazione appaltante all’utilizzo di questo mezzo di comunicazione;</w:t>
            </w:r>
          </w:p>
        </w:tc>
      </w:tr>
    </w:tbl>
    <w:p w14:paraId="3E8CEF97" w14:textId="7E18C47A" w:rsidR="009A5394" w:rsidRPr="00C726E1" w:rsidRDefault="00AF6A13" w:rsidP="009A5394">
      <w:pPr>
        <w:ind w:left="283" w:hanging="340"/>
        <w:rPr>
          <w:rFonts w:asciiTheme="minorHAnsi" w:hAnsiTheme="minorHAnsi"/>
        </w:rPr>
      </w:pPr>
      <w:r w:rsidRPr="00877A51">
        <w:rPr>
          <w:noProof/>
          <w:position w:val="-3"/>
        </w:rPr>
        <w:lastRenderedPageBreak/>
        <mc:AlternateContent>
          <mc:Choice Requires="wpg">
            <w:drawing>
              <wp:inline distT="0" distB="0" distL="0" distR="0" wp14:anchorId="1736866A" wp14:editId="21CF615C">
                <wp:extent cx="135890" cy="135890"/>
                <wp:effectExtent l="0" t="0" r="0" b="0"/>
                <wp:docPr id="210025759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3668456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9D3C41C" id="Group 90"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">
                <v:rect id="Rectangle 91"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" filled="f" strokecolor="#000006" strokeweight=".25397mm">
                  <v:path arrowok="t"/>
                </v:rect>
                <w10:anchorlock/>
              </v:group>
            </w:pict>
          </mc:Fallback>
        </mc:AlternateContent>
      </w:r>
      <w:r w:rsidR="009A5394" w:rsidRPr="00C726E1">
        <w:rPr>
          <w:rFonts w:asciiTheme="minorHAnsi" w:hAnsiTheme="minorHAnsi"/>
        </w:rPr>
        <w:t xml:space="preserve">- quale </w:t>
      </w:r>
      <w:r w:rsidR="009A5394" w:rsidRPr="00C726E1">
        <w:rPr>
          <w:rFonts w:asciiTheme="minorHAnsi" w:hAnsiTheme="minorHAnsi"/>
          <w:b/>
        </w:rPr>
        <w:t xml:space="preserve">MANDANTE </w:t>
      </w:r>
      <w:r w:rsidR="009A5394" w:rsidRPr="00C726E1">
        <w:rPr>
          <w:rFonts w:asciiTheme="minorHAnsi" w:hAnsiTheme="minorHAnsi"/>
        </w:rPr>
        <w:t>di RTI di accettare che tutte le comunicazioni relative alla presente procedura siano inviate al mandatario all’indirizzo di posta elettronica certificata indicata dallo stesso mandatario</w:t>
      </w:r>
    </w:p>
    <w:p w14:paraId="3FD04800" w14:textId="77777777" w:rsidR="009A5394" w:rsidRPr="00C726E1" w:rsidRDefault="009A5394" w:rsidP="009A5394">
      <w:pPr>
        <w:tabs>
          <w:tab w:val="left" w:pos="1068"/>
        </w:tabs>
        <w:spacing w:before="120" w:after="120"/>
        <w:ind w:left="284" w:hanging="284"/>
        <w:jc w:val="center"/>
        <w:rPr>
          <w:rFonts w:asciiTheme="minorHAnsi" w:hAnsiTheme="minorHAnsi"/>
          <w:b/>
        </w:rPr>
      </w:pPr>
    </w:p>
    <w:p w14:paraId="3467012A" w14:textId="77777777" w:rsidR="009A5394" w:rsidRPr="00C726E1" w:rsidRDefault="009A5394" w:rsidP="009A5394">
      <w:pPr>
        <w:tabs>
          <w:tab w:val="left" w:pos="1068"/>
        </w:tabs>
        <w:spacing w:before="120" w:after="120"/>
        <w:ind w:left="284" w:hanging="284"/>
        <w:jc w:val="center"/>
        <w:rPr>
          <w:rFonts w:asciiTheme="minorHAnsi" w:hAnsiTheme="minorHAnsi"/>
          <w:b/>
        </w:rPr>
      </w:pPr>
      <w:r w:rsidRPr="00C726E1">
        <w:rPr>
          <w:rFonts w:asciiTheme="minorHAnsi" w:hAnsiTheme="minorHAnsi"/>
          <w:b/>
        </w:rPr>
        <w:t>DICHIARA</w:t>
      </w:r>
      <w:r w:rsidRPr="00C726E1">
        <w:rPr>
          <w:rFonts w:asciiTheme="minorHAnsi" w:hAnsiTheme="minorHAnsi"/>
          <w:vertAlign w:val="superscript"/>
        </w:rPr>
        <w:t xml:space="preserve"> </w:t>
      </w:r>
    </w:p>
    <w:p w14:paraId="6EA487F0" w14:textId="549A724A" w:rsidR="009A5394" w:rsidRPr="00461E20" w:rsidRDefault="009A5394" w:rsidP="00461E20">
      <w:pPr>
        <w:pStyle w:val="Paragrafoelenco"/>
        <w:numPr>
          <w:ilvl w:val="0"/>
          <w:numId w:val="64"/>
        </w:numPr>
        <w:spacing w:before="60" w:after="60"/>
        <w:rPr>
          <w:rFonts w:asciiTheme="minorHAnsi" w:hAnsiTheme="minorHAnsi"/>
        </w:rPr>
      </w:pPr>
      <w:r w:rsidRPr="00461E20">
        <w:rPr>
          <w:rFonts w:asciiTheme="minorHAnsi" w:hAnsiTheme="minorHAnsi"/>
        </w:rPr>
        <w:t>ai fini della acquisizione d’ufficio del DURC da parte della stazione appaltante (contraente), che il numero di Codice Fiscale di questo operatore è quello riportato all’inizio della presente dichiarazione.</w:t>
      </w:r>
    </w:p>
    <w:p w14:paraId="50266AF9" w14:textId="77CAFB23" w:rsidR="009A5394" w:rsidRPr="00C726E1" w:rsidRDefault="009A5394" w:rsidP="00636A79">
      <w:pPr>
        <w:pStyle w:val="Paragrafoelenco"/>
        <w:numPr>
          <w:ilvl w:val="0"/>
          <w:numId w:val="64"/>
        </w:numPr>
        <w:spacing w:before="60" w:after="60"/>
        <w:rPr>
          <w:rFonts w:asciiTheme="minorHAnsi" w:hAnsiTheme="minorHAnsi"/>
        </w:rPr>
      </w:pPr>
      <w:r w:rsidRPr="00C726E1">
        <w:rPr>
          <w:rFonts w:asciiTheme="minorHAnsi" w:hAnsiTheme="minorHAnsi"/>
        </w:rPr>
        <w:t xml:space="preserve">Ai sensi del decreto legislativo 30 giugno 2003, n. 196 e </w:t>
      </w:r>
      <w:proofErr w:type="spellStart"/>
      <w:r w:rsidRPr="00C726E1">
        <w:rPr>
          <w:rFonts w:asciiTheme="minorHAnsi" w:hAnsiTheme="minorHAnsi"/>
        </w:rPr>
        <w:t>sm</w:t>
      </w:r>
      <w:proofErr w:type="spellEnd"/>
      <w:r w:rsidRPr="00C726E1">
        <w:rPr>
          <w:rFonts w:asciiTheme="minorHAnsi" w:hAnsiTheme="minorHAnsi"/>
        </w:rPr>
        <w:t xml:space="preserve"> e del Regolamento UE 2016/679, autorizza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la comunicazione ai funzionari e agli incaricati dell’organismo appaltante o dell’amministrazione aggiudicatrice, nonché agli eventuali controinteressati che ne facciano legittima e motivata richiesta.</w:t>
      </w:r>
    </w:p>
    <w:p w14:paraId="6CE2BDE7" w14:textId="77777777" w:rsidR="009A5394" w:rsidRPr="00C726E1" w:rsidRDefault="009A5394" w:rsidP="00636A79">
      <w:pPr>
        <w:pStyle w:val="Paragrafoelenco"/>
        <w:numPr>
          <w:ilvl w:val="0"/>
          <w:numId w:val="64"/>
        </w:numPr>
        <w:spacing w:before="60" w:after="60"/>
        <w:rPr>
          <w:rFonts w:asciiTheme="minorHAnsi" w:hAnsiTheme="minorHAnsi"/>
        </w:rPr>
      </w:pPr>
      <w:r w:rsidRPr="00C726E1">
        <w:rPr>
          <w:rFonts w:asciiTheme="minorHAnsi" w:hAnsiTheme="minorHAnsi"/>
        </w:rPr>
        <w:t xml:space="preserve">La presente dichiarazione può essere sottoposta a verifica ai sensi dell’articolo 71 del d.P.R. n. 445 del 2000; a tale scopo si autorizza espressamente la Stazione appaltante ad acquisire presso le pubbliche amministrazioni i dati necessari per le </w:t>
      </w:r>
      <w:proofErr w:type="gramStart"/>
      <w:r w:rsidRPr="00C726E1">
        <w:rPr>
          <w:rFonts w:asciiTheme="minorHAnsi" w:hAnsiTheme="minorHAnsi"/>
        </w:rPr>
        <w:t>predette</w:t>
      </w:r>
      <w:proofErr w:type="gramEnd"/>
      <w:r w:rsidRPr="00C726E1">
        <w:rPr>
          <w:rFonts w:asciiTheme="minorHAnsi" w:hAnsiTheme="minorHAnsi"/>
        </w:rPr>
        <w:t xml:space="preserve"> verifiche, qualora tali dati siano in possesso delle predette pubbliche amministrazioni. </w:t>
      </w:r>
    </w:p>
    <w:p w14:paraId="519C32E4" w14:textId="0C61956D" w:rsidR="009A5394" w:rsidRPr="00C726E1" w:rsidRDefault="009A5394" w:rsidP="00636A79">
      <w:pPr>
        <w:pStyle w:val="Paragrafoelenco"/>
        <w:numPr>
          <w:ilvl w:val="0"/>
          <w:numId w:val="64"/>
        </w:numPr>
        <w:spacing w:before="60" w:after="60"/>
        <w:rPr>
          <w:rFonts w:asciiTheme="minorHAnsi" w:hAnsiTheme="minorHAnsi"/>
        </w:rPr>
      </w:pPr>
      <w:r w:rsidRPr="00C726E1">
        <w:rPr>
          <w:rFonts w:asciiTheme="minorHAnsi" w:hAnsiTheme="minorHAnsi"/>
        </w:rPr>
        <w:t>Dichiara di essere consapevole che, qualora affidatario del contratto, i pagamenti conseguenti all’esecuzione dei lavori previsti nel progetto approvato dalla stazione appaltante avverranno comunque esclusivamente tramite lo strumento del bonifico bancario o postale ai sensi art.3 della   Legge 13 agosto 2010, n. 136 Piano straordinario contro le mafie, nonché delega al Governo in materia di normativa antimafia. Pertanto, il sottoscritto si impegna a rispettare e far rispettare (in caso di subappalti /subcontratti) gli obblighi di tracciabilità dei flussi finanziari di cui alla Legge 136/2010 sopra citata, consapevole che in caso di inadempimento agli obblighi della suddetta Legge si procede alla risoluzione del contratto.</w:t>
      </w:r>
    </w:p>
    <w:p w14:paraId="705924ED" w14:textId="26EB6C65" w:rsidR="009A5394" w:rsidRPr="00C726E1" w:rsidRDefault="009A5394" w:rsidP="00636A79">
      <w:pPr>
        <w:pStyle w:val="Paragrafoelenco"/>
        <w:numPr>
          <w:ilvl w:val="0"/>
          <w:numId w:val="64"/>
        </w:numPr>
        <w:spacing w:before="60" w:after="60"/>
        <w:rPr>
          <w:rFonts w:asciiTheme="minorHAnsi" w:hAnsiTheme="minorHAnsi"/>
        </w:rPr>
      </w:pPr>
      <w:r w:rsidRPr="00C726E1">
        <w:rPr>
          <w:rFonts w:asciiTheme="minorHAnsi" w:hAnsiTheme="minorHAnsi"/>
        </w:rPr>
        <w:t>Dichiara altresì 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26EA789B" w14:textId="258AB381" w:rsidR="009A5394" w:rsidRPr="00C726E1" w:rsidRDefault="009A5394" w:rsidP="00636A79">
      <w:pPr>
        <w:pStyle w:val="Paragrafoelenco"/>
        <w:numPr>
          <w:ilvl w:val="0"/>
          <w:numId w:val="64"/>
        </w:numPr>
        <w:spacing w:before="60" w:after="60"/>
        <w:rPr>
          <w:rFonts w:asciiTheme="minorHAnsi" w:hAnsiTheme="minorHAnsi"/>
        </w:rPr>
      </w:pPr>
      <w:r w:rsidRPr="00C726E1">
        <w:rPr>
          <w:rFonts w:asciiTheme="minorHAnsi" w:hAnsiTheme="minorHAnsi"/>
        </w:rPr>
        <w:t>Si impegna infine a trasmettere le integrazioni o le documentazioni richieste dalla stazione appaltante</w:t>
      </w:r>
      <w:r w:rsidRPr="00636A79">
        <w:rPr>
          <w:rFonts w:asciiTheme="minorHAnsi" w:hAnsiTheme="minorHAnsi"/>
        </w:rPr>
        <w:t>, con particolare riferimento alla trasmissione di ogni documentazione di comprova che la stazione appaltante ritenga opportuno richiedere al fine di verificare la qualificazione dell’impresa che rappresento</w:t>
      </w:r>
      <w:r w:rsidRPr="00C726E1">
        <w:rPr>
          <w:rFonts w:asciiTheme="minorHAnsi" w:hAnsiTheme="minorHAnsi"/>
        </w:rPr>
        <w:t>.</w:t>
      </w:r>
    </w:p>
    <w:p w14:paraId="0C21AA5A" w14:textId="77777777" w:rsidR="009A5394" w:rsidRPr="00636A79" w:rsidRDefault="009A5394" w:rsidP="00636A79">
      <w:pPr>
        <w:pStyle w:val="Paragrafoelenco"/>
        <w:numPr>
          <w:ilvl w:val="0"/>
          <w:numId w:val="64"/>
        </w:numPr>
        <w:spacing w:before="60" w:after="60"/>
        <w:rPr>
          <w:rFonts w:asciiTheme="minorHAnsi" w:hAnsiTheme="minorHAnsi"/>
        </w:rPr>
      </w:pPr>
      <w:r w:rsidRPr="00C726E1">
        <w:rPr>
          <w:rFonts w:asciiTheme="minorHAnsi" w:hAnsiTheme="minorHAnsi"/>
        </w:rPr>
        <w:t>Ai sensi degli articoli 75 e 76 del d.P.R. 28 dicembre 2000, n. 445,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______pagine, è sottoscritta in data ________ 202_.</w:t>
      </w:r>
    </w:p>
    <w:p w14:paraId="0499C0EA" w14:textId="77777777" w:rsidR="00636A79" w:rsidRDefault="00636A79" w:rsidP="009A5394">
      <w:pPr>
        <w:widowControl w:val="0"/>
        <w:spacing w:before="120" w:after="120" w:line="240" w:lineRule="atLeast"/>
        <w:jc w:val="center"/>
        <w:rPr>
          <w:rFonts w:asciiTheme="minorHAnsi" w:hAnsiTheme="minorHAnsi"/>
          <w:b/>
          <w:sz w:val="20"/>
          <w:szCs w:val="20"/>
        </w:rPr>
      </w:pPr>
    </w:p>
    <w:p w14:paraId="02910296" w14:textId="2BEB7FFC" w:rsidR="009A5394" w:rsidRDefault="009A5394" w:rsidP="009A5394">
      <w:pPr>
        <w:widowControl w:val="0"/>
        <w:spacing w:before="120" w:after="120" w:line="240" w:lineRule="atLeast"/>
        <w:jc w:val="center"/>
        <w:rPr>
          <w:rFonts w:asciiTheme="minorHAnsi" w:hAnsiTheme="minorHAnsi"/>
          <w:b/>
          <w:sz w:val="20"/>
          <w:szCs w:val="20"/>
        </w:rPr>
      </w:pPr>
      <w:r w:rsidRPr="00C726E1">
        <w:rPr>
          <w:rFonts w:asciiTheme="minorHAnsi" w:hAnsiTheme="minorHAnsi"/>
          <w:b/>
          <w:sz w:val="20"/>
          <w:szCs w:val="20"/>
        </w:rPr>
        <w:t>L’OPERATORE DICHIARA INOLTRE</w:t>
      </w:r>
    </w:p>
    <w:p w14:paraId="725F96D6" w14:textId="77777777" w:rsidR="00636A79" w:rsidRPr="00C726E1" w:rsidRDefault="00636A79" w:rsidP="009A5394">
      <w:pPr>
        <w:widowControl w:val="0"/>
        <w:spacing w:before="120" w:after="120" w:line="240" w:lineRule="atLeast"/>
        <w:jc w:val="center"/>
        <w:rPr>
          <w:rFonts w:asciiTheme="minorHAnsi" w:hAnsiTheme="minorHAnsi"/>
          <w:b/>
          <w:sz w:val="20"/>
          <w:szCs w:val="20"/>
        </w:rPr>
      </w:pPr>
    </w:p>
    <w:p w14:paraId="101CD756" w14:textId="61257DF8" w:rsidR="009A5394" w:rsidRPr="00636A79" w:rsidRDefault="00636A79" w:rsidP="009A5394">
      <w:pPr>
        <w:pStyle w:val="Paragrafoelenco"/>
        <w:numPr>
          <w:ilvl w:val="0"/>
          <w:numId w:val="54"/>
        </w:numPr>
        <w:spacing w:before="0"/>
        <w:ind w:left="426" w:right="0" w:hanging="426"/>
        <w:rPr>
          <w:rFonts w:asciiTheme="minorHAnsi" w:hAnsiTheme="minorHAnsi" w:cstheme="minorHAnsi"/>
        </w:rPr>
      </w:pPr>
      <w:r>
        <w:rPr>
          <w:rFonts w:asciiTheme="minorHAnsi" w:hAnsiTheme="minorHAnsi" w:cstheme="minorHAnsi"/>
        </w:rPr>
        <w:t>Che l</w:t>
      </w:r>
      <w:r w:rsidR="009A5394" w:rsidRPr="00636A79">
        <w:rPr>
          <w:rFonts w:asciiTheme="minorHAnsi" w:hAnsiTheme="minorHAnsi" w:cstheme="minorHAnsi"/>
        </w:rPr>
        <w:t xml:space="preserve">’offerta economica presentata </w:t>
      </w:r>
      <w:r>
        <w:rPr>
          <w:rFonts w:asciiTheme="minorHAnsi" w:hAnsiTheme="minorHAnsi" w:cstheme="minorHAnsi"/>
        </w:rPr>
        <w:t xml:space="preserve">è remunerativa </w:t>
      </w:r>
      <w:r w:rsidR="009A5394" w:rsidRPr="00636A79">
        <w:rPr>
          <w:rFonts w:asciiTheme="minorHAnsi" w:hAnsiTheme="minorHAnsi" w:cstheme="minorHAnsi"/>
        </w:rPr>
        <w:t>giacché per la sua formulazione ha preso atto e tenuto conto:</w:t>
      </w:r>
    </w:p>
    <w:p w14:paraId="3D7DC37B" w14:textId="77777777" w:rsidR="009A5394" w:rsidRPr="00636A79" w:rsidRDefault="009A5394" w:rsidP="009A5394">
      <w:pPr>
        <w:pStyle w:val="Paragrafoelenco"/>
        <w:numPr>
          <w:ilvl w:val="0"/>
          <w:numId w:val="55"/>
        </w:numPr>
        <w:spacing w:before="0"/>
        <w:ind w:right="0"/>
        <w:rPr>
          <w:rFonts w:asciiTheme="minorHAnsi" w:hAnsiTheme="minorHAnsi" w:cstheme="minorHAnsi"/>
        </w:rPr>
      </w:pPr>
      <w:r w:rsidRPr="00636A79">
        <w:rPr>
          <w:rFonts w:asciiTheme="minorHAnsi" w:hAnsiTheme="minorHAnsi" w:cstheme="minorHAnsi"/>
        </w:rPr>
        <w:t>delle condizioni contrattuali e degli oneri compresi quelli eventuali relativi in materia di sicurezza, di assicurazione, di condizioni di lavoro e di previdenza e assistenza in vigore nel luogo dove devono essere svolti i servizi;</w:t>
      </w:r>
    </w:p>
    <w:p w14:paraId="1CC109DF" w14:textId="77777777" w:rsidR="009A5394" w:rsidRPr="00636A79" w:rsidRDefault="009A5394" w:rsidP="009A5394">
      <w:pPr>
        <w:pStyle w:val="Paragrafoelenco"/>
        <w:numPr>
          <w:ilvl w:val="0"/>
          <w:numId w:val="55"/>
        </w:numPr>
        <w:spacing w:before="0"/>
        <w:ind w:right="0"/>
        <w:rPr>
          <w:rFonts w:asciiTheme="minorHAnsi" w:hAnsiTheme="minorHAnsi" w:cstheme="minorHAnsi"/>
        </w:rPr>
      </w:pPr>
      <w:r w:rsidRPr="00636A79">
        <w:rPr>
          <w:rFonts w:asciiTheme="minorHAnsi" w:hAnsiTheme="minorHAnsi" w:cstheme="minorHAnsi"/>
        </w:rPr>
        <w:t>di tutte le circostanze generali, particolari e locali, nessuna esclusa ed eccettuata, che possono avere influito o influire sia sulla prestazione dei lavori/servizi, sia sulla determinazione della propria offerta;</w:t>
      </w:r>
    </w:p>
    <w:p w14:paraId="34A46EBA" w14:textId="77777777" w:rsidR="009A5394" w:rsidRDefault="009A5394" w:rsidP="009A5394">
      <w:pPr>
        <w:pStyle w:val="Paragrafoelenco"/>
        <w:widowControl w:val="0"/>
        <w:numPr>
          <w:ilvl w:val="0"/>
          <w:numId w:val="54"/>
        </w:numPr>
        <w:autoSpaceDE w:val="0"/>
        <w:autoSpaceDN w:val="0"/>
        <w:adjustRightInd w:val="0"/>
        <w:spacing w:before="0"/>
        <w:ind w:left="426" w:right="0"/>
        <w:rPr>
          <w:rFonts w:asciiTheme="minorHAnsi" w:hAnsiTheme="minorHAnsi" w:cstheme="minorHAnsi"/>
        </w:rPr>
      </w:pPr>
      <w:r w:rsidRPr="00636A79">
        <w:rPr>
          <w:rFonts w:asciiTheme="minorHAnsi" w:hAnsiTheme="minorHAnsi" w:cstheme="minorHAnsi"/>
        </w:rPr>
        <w:t>che l’offerta è valida e vincolante per 180 giorni consecutivi a decorrere dalla scadenza del termine per la presentazione delle offerte;</w:t>
      </w:r>
    </w:p>
    <w:p w14:paraId="7288182D" w14:textId="77777777" w:rsidR="00636A79" w:rsidRPr="00636A79" w:rsidRDefault="00636A79" w:rsidP="00636A79">
      <w:pPr>
        <w:widowControl w:val="0"/>
        <w:autoSpaceDE w:val="0"/>
        <w:autoSpaceDN w:val="0"/>
        <w:adjustRightInd w:val="0"/>
        <w:ind w:left="66" w:right="0"/>
        <w:rPr>
          <w:rFonts w:asciiTheme="minorHAnsi" w:hAnsiTheme="minorHAnsi" w:cstheme="minorHAnsi"/>
        </w:rPr>
      </w:pPr>
    </w:p>
    <w:p w14:paraId="2338B0AF" w14:textId="77777777" w:rsidR="009A5394" w:rsidRPr="00636A79" w:rsidRDefault="009A5394" w:rsidP="009A5394">
      <w:pPr>
        <w:pStyle w:val="Paragrafoelenco"/>
        <w:widowControl w:val="0"/>
        <w:numPr>
          <w:ilvl w:val="0"/>
          <w:numId w:val="54"/>
        </w:numPr>
        <w:autoSpaceDE w:val="0"/>
        <w:autoSpaceDN w:val="0"/>
        <w:adjustRightInd w:val="0"/>
        <w:spacing w:before="0"/>
        <w:ind w:left="426" w:right="0"/>
        <w:rPr>
          <w:rFonts w:asciiTheme="minorHAnsi" w:hAnsiTheme="minorHAnsi" w:cstheme="minorHAnsi"/>
        </w:rPr>
      </w:pPr>
      <w:r w:rsidRPr="00636A79">
        <w:rPr>
          <w:rFonts w:asciiTheme="minorHAnsi" w:hAnsiTheme="minorHAnsi" w:cstheme="minorHAnsi"/>
        </w:rPr>
        <w:t>di accettare, senza condizione o riserva alcuna, tutte le norme e disposizioni contenute nella documentazione di gara;</w:t>
      </w:r>
    </w:p>
    <w:p w14:paraId="50DEFE9E" w14:textId="77777777" w:rsidR="009A5394" w:rsidRPr="00636A79" w:rsidRDefault="009A5394" w:rsidP="009A5394">
      <w:pPr>
        <w:pStyle w:val="Paragrafoelenco"/>
        <w:widowControl w:val="0"/>
        <w:numPr>
          <w:ilvl w:val="0"/>
          <w:numId w:val="54"/>
        </w:numPr>
        <w:suppressAutoHyphens/>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di non aver affidato incarichi in violazione dell’art. 53, comma 16-ter del D. Lgs. 165/2001;</w:t>
      </w:r>
    </w:p>
    <w:p w14:paraId="15DAD376" w14:textId="77777777" w:rsidR="009A5394" w:rsidRPr="00636A79" w:rsidRDefault="009A5394" w:rsidP="009A5394">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di accettare, ai sensi dell’art. 100, comma 2 del Codice, i requisiti particolari per l’esecuzione del contratto nell’ipotesi in cui risulti aggiudicatario;</w:t>
      </w:r>
    </w:p>
    <w:p w14:paraId="06EF041A" w14:textId="77777777" w:rsidR="009A5394" w:rsidRPr="00636A79" w:rsidRDefault="009A5394" w:rsidP="009A5394">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bCs/>
        </w:rPr>
        <w:t xml:space="preserve">di </w:t>
      </w:r>
      <w:r w:rsidRPr="00636A79">
        <w:rPr>
          <w:rFonts w:asciiTheme="minorHAnsi" w:hAnsiTheme="minorHAnsi" w:cstheme="minorHAnsi"/>
        </w:rPr>
        <w:t>essere</w:t>
      </w:r>
      <w:r w:rsidRPr="00636A79">
        <w:rPr>
          <w:rFonts w:asciiTheme="minorHAnsi" w:hAnsiTheme="minorHAnsi" w:cstheme="minorHAnsi"/>
          <w:bCs/>
        </w:rPr>
        <w:t xml:space="preserve"> a conoscenza degli obblighi imposti dalla Legge n. 136 del 13.08.2010 “</w:t>
      </w:r>
      <w:r w:rsidRPr="00636A79">
        <w:rPr>
          <w:rFonts w:asciiTheme="minorHAnsi" w:hAnsiTheme="minorHAnsi" w:cstheme="minorHAnsi"/>
          <w:bCs/>
          <w:i/>
        </w:rPr>
        <w:t>Piano straordinario contro le mafie, nonché delega al Governo in materia di normativa antimafia</w:t>
      </w:r>
      <w:r w:rsidRPr="00636A79">
        <w:rPr>
          <w:rFonts w:asciiTheme="minorHAnsi" w:hAnsiTheme="minorHAnsi" w:cstheme="minorHAnsi"/>
          <w:bCs/>
        </w:rPr>
        <w:t>” in particolare dall’art. 3 “</w:t>
      </w:r>
      <w:r w:rsidRPr="00636A79">
        <w:rPr>
          <w:rFonts w:asciiTheme="minorHAnsi" w:hAnsiTheme="minorHAnsi" w:cstheme="minorHAnsi"/>
          <w:bCs/>
          <w:i/>
        </w:rPr>
        <w:t>tracciabilità dei flussi finanziari</w:t>
      </w:r>
      <w:r w:rsidRPr="00636A79">
        <w:rPr>
          <w:rFonts w:asciiTheme="minorHAnsi" w:hAnsiTheme="minorHAnsi" w:cstheme="minorHAnsi"/>
          <w:bCs/>
        </w:rPr>
        <w:t xml:space="preserve">” e </w:t>
      </w:r>
      <w:proofErr w:type="spellStart"/>
      <w:r w:rsidRPr="00636A79">
        <w:rPr>
          <w:rFonts w:asciiTheme="minorHAnsi" w:hAnsiTheme="minorHAnsi" w:cstheme="minorHAnsi"/>
          <w:bCs/>
        </w:rPr>
        <w:t>ss.mm.ii</w:t>
      </w:r>
      <w:proofErr w:type="spellEnd"/>
      <w:r w:rsidRPr="00636A79">
        <w:rPr>
          <w:rFonts w:asciiTheme="minorHAnsi" w:hAnsiTheme="minorHAnsi" w:cstheme="minorHAnsi"/>
          <w:bCs/>
        </w:rPr>
        <w:t>.;</w:t>
      </w:r>
    </w:p>
    <w:p w14:paraId="1A7D0FB2" w14:textId="77777777" w:rsidR="009A5394" w:rsidRPr="00636A79" w:rsidRDefault="009A5394" w:rsidP="009A5394">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bCs/>
        </w:rPr>
        <w:t>di</w:t>
      </w:r>
      <w:r w:rsidRPr="00636A79">
        <w:rPr>
          <w:rFonts w:asciiTheme="minorHAnsi" w:hAnsiTheme="minorHAnsi" w:cstheme="minorHAnsi"/>
        </w:rPr>
        <w:t xml:space="preserve"> rispettare, al momento della presentazione dell’offerta e per tutta la durata del contratto, i contratti collettivi nazionali di lavoro del settore, se esistenti, gli accordi sindacali integrativi e tutti gli adempimenti di legge nei confronti dei lavoratori dipendenti, nonché di rispettare gli obblighi previsti dal decreto legislativo 9 aprile 2008, n. 81 per la salute nei luoghi di lavoro;</w:t>
      </w:r>
    </w:p>
    <w:p w14:paraId="4ACFE69F" w14:textId="77777777" w:rsidR="009A5394" w:rsidRPr="00636A79" w:rsidRDefault="009A5394" w:rsidP="009A5394">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di avere direttamente o con delega a personale dipendente esaminato tutti gli elaborati progettuali;</w:t>
      </w:r>
    </w:p>
    <w:p w14:paraId="24CF3C21" w14:textId="2BBA4902" w:rsidR="009A5394" w:rsidRPr="00636A79" w:rsidRDefault="009A5394" w:rsidP="009A5394">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 xml:space="preserve">di aver giudicato i </w:t>
      </w:r>
      <w:r w:rsidR="00636A79">
        <w:rPr>
          <w:rFonts w:asciiTheme="minorHAnsi" w:hAnsiTheme="minorHAnsi" w:cstheme="minorHAnsi"/>
        </w:rPr>
        <w:t>lavori</w:t>
      </w:r>
      <w:r w:rsidRPr="00636A79">
        <w:rPr>
          <w:rFonts w:asciiTheme="minorHAnsi" w:hAnsiTheme="minorHAnsi" w:cstheme="minorHAnsi"/>
        </w:rPr>
        <w:t xml:space="preserve"> in oggetto realizzabili, gli elaborati progettuali adeguati ed i prezzi nel loro complesso remunerativi e tali da consentire la presentazione dell’offerta;</w:t>
      </w:r>
    </w:p>
    <w:p w14:paraId="3D4273B6" w14:textId="77777777" w:rsidR="009A5394" w:rsidRPr="00636A79" w:rsidRDefault="009A5394" w:rsidP="009A5394">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 xml:space="preserve"> (</w:t>
      </w:r>
      <w:r w:rsidRPr="00636A79">
        <w:rPr>
          <w:rFonts w:asciiTheme="minorHAnsi" w:hAnsiTheme="minorHAnsi" w:cstheme="minorHAnsi"/>
          <w:i/>
        </w:rPr>
        <w:t>per gli operatori economici non residenti e privi di stabile organizzazione in Italia</w:t>
      </w:r>
      <w:r w:rsidRPr="00636A79">
        <w:rPr>
          <w:rFonts w:asciiTheme="minorHAnsi" w:hAnsiTheme="minorHAnsi" w:cstheme="minorHAnsi"/>
        </w:rPr>
        <w:t>) di impegnarsi ad uniformarsi, in caso di aggiudicazione, alla disciplina di cui agli articoli 17, comma 2, e 53, comma 3 del D.P.R. 633/1972 e a comunicare alla Stazione Appaltante la nomina del proprio rappresentante fiscale, nelle forme di legge;</w:t>
      </w:r>
    </w:p>
    <w:p w14:paraId="63CDE707" w14:textId="4BC4C66B" w:rsidR="009A5394" w:rsidRPr="00636A79" w:rsidRDefault="009A5394" w:rsidP="009A5394">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 xml:space="preserve">di essere informato che, ai sensi del D. Lgs 10/08/2018 n. 101 che adegua il D. Lgs. 196/2003 alle disposizioni del Regolamento (UE) 2016/679 (GDPR), in materia di protezione dei dati personali, i dati forniti saranno utilizzati dagli uffici esclusivamente per le finalità di gestione della procedura e saranno trattati successivamente per le finalità connesse alla gestione dell’affidamento, nel rispetto della normativa specifica di cui al D. Lgs </w:t>
      </w:r>
      <w:r w:rsidR="00636A79">
        <w:rPr>
          <w:rFonts w:asciiTheme="minorHAnsi" w:hAnsiTheme="minorHAnsi" w:cstheme="minorHAnsi"/>
        </w:rPr>
        <w:t>36</w:t>
      </w:r>
      <w:r w:rsidRPr="00636A79">
        <w:rPr>
          <w:rFonts w:asciiTheme="minorHAnsi" w:hAnsiTheme="minorHAnsi" w:cstheme="minorHAnsi"/>
        </w:rPr>
        <w:t>/20</w:t>
      </w:r>
      <w:r w:rsidR="00636A79">
        <w:rPr>
          <w:rFonts w:asciiTheme="minorHAnsi" w:hAnsiTheme="minorHAnsi" w:cstheme="minorHAnsi"/>
        </w:rPr>
        <w:t>23</w:t>
      </w:r>
      <w:r w:rsidRPr="00636A79">
        <w:rPr>
          <w:rFonts w:asciiTheme="minorHAnsi" w:hAnsiTheme="minorHAnsi" w:cstheme="minorHAnsi"/>
        </w:rPr>
        <w:t xml:space="preserve"> “</w:t>
      </w:r>
      <w:r w:rsidRPr="00636A79">
        <w:rPr>
          <w:rFonts w:asciiTheme="minorHAnsi" w:hAnsiTheme="minorHAnsi" w:cstheme="minorHAnsi"/>
          <w:i/>
        </w:rPr>
        <w:t>Codice dei contratti pubblici</w:t>
      </w:r>
      <w:r w:rsidRPr="00636A79">
        <w:rPr>
          <w:rFonts w:asciiTheme="minorHAnsi" w:hAnsiTheme="minorHAnsi" w:cstheme="minorHAnsi"/>
        </w:rPr>
        <w:t>”;</w:t>
      </w:r>
    </w:p>
    <w:p w14:paraId="6D24D101" w14:textId="77777777" w:rsidR="009A5394" w:rsidRPr="00636A79" w:rsidRDefault="009A5394" w:rsidP="009A5394">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di aver preso visione e di accettare il Patto di Integrità in materia di contratti pubblici regionali ai sensi della DGR XI/1751 del 17.06.2019, visionabile sul portale web di Aria S.p.A.;</w:t>
      </w:r>
    </w:p>
    <w:p w14:paraId="0B77F8B6" w14:textId="5D7BE29B" w:rsidR="00873D22" w:rsidRPr="00636A79" w:rsidRDefault="00873D22" w:rsidP="00873D22">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di non trovarsi in situazione di conflitto di interesse a norma dell’art. 16 del D.lgs. 36/2023 e nella fattispecie situazione di conflitto di interesse che determinano l'obbligo di astensione previste;</w:t>
      </w:r>
    </w:p>
    <w:p w14:paraId="0575488A" w14:textId="608C228A" w:rsidR="00873D22" w:rsidRPr="00636A79" w:rsidRDefault="00873D22" w:rsidP="00873D22">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b/>
          <w:bCs/>
        </w:rPr>
      </w:pPr>
      <w:r w:rsidRPr="00636A79">
        <w:rPr>
          <w:rFonts w:asciiTheme="minorHAnsi" w:hAnsiTheme="minorHAnsi" w:cstheme="minorHAnsi"/>
          <w:b/>
          <w:bCs/>
        </w:rPr>
        <w:t>per gli operatori economici tenuti alla redazione del rapporto sulla situazione del personale, ai sensi dell'articolo 46 del decreto legislativo 11 aprile 2006, n. 198:</w:t>
      </w:r>
    </w:p>
    <w:p w14:paraId="7F6C7A65" w14:textId="77777777" w:rsidR="00873D22" w:rsidRPr="00636A79" w:rsidRDefault="00873D22" w:rsidP="00873D22">
      <w:pPr>
        <w:pStyle w:val="Paragrafoelenco"/>
        <w:widowControl w:val="0"/>
        <w:numPr>
          <w:ilvl w:val="0"/>
          <w:numId w:val="60"/>
        </w:numPr>
        <w:autoSpaceDE w:val="0"/>
        <w:autoSpaceDN w:val="0"/>
        <w:spacing w:before="0"/>
        <w:ind w:right="-7"/>
        <w:rPr>
          <w:rFonts w:asciiTheme="minorHAnsi" w:hAnsiTheme="minorHAnsi" w:cstheme="minorHAnsi"/>
        </w:rPr>
      </w:pPr>
      <w:r w:rsidRPr="00636A79">
        <w:rPr>
          <w:rFonts w:asciiTheme="minorHAnsi" w:hAnsiTheme="minorHAnsi" w:cstheme="minorHAnsi"/>
        </w:rPr>
        <w:t>dichiara di non essere incorsi nella violazione dell’obbligo di cui all’articolo 47 comma 3 del DL Semplificazioni-bis n. 77/2021, convertito con Legge 29 luglio 2021, n. 108;</w:t>
      </w:r>
    </w:p>
    <w:p w14:paraId="7FA07198" w14:textId="77777777" w:rsidR="00873D22" w:rsidRPr="00636A79" w:rsidRDefault="00873D22" w:rsidP="00873D22">
      <w:pPr>
        <w:pStyle w:val="Paragrafoelenco"/>
        <w:widowControl w:val="0"/>
        <w:numPr>
          <w:ilvl w:val="0"/>
          <w:numId w:val="60"/>
        </w:numPr>
        <w:autoSpaceDE w:val="0"/>
        <w:autoSpaceDN w:val="0"/>
        <w:spacing w:before="0"/>
        <w:ind w:right="-7"/>
        <w:rPr>
          <w:rFonts w:asciiTheme="minorHAnsi" w:hAnsiTheme="minorHAnsi" w:cstheme="minorHAnsi"/>
        </w:rPr>
      </w:pPr>
      <w:r w:rsidRPr="00636A79">
        <w:rPr>
          <w:rFonts w:asciiTheme="minorHAnsi" w:hAnsiTheme="minorHAnsi" w:cstheme="minorHAnsi"/>
        </w:rPr>
        <w:t>dichiara di essere in regola con le norme che disciplinano il diritto al lavoro dei disabili di cui all’articolo 17, Legge 12 marzo 1999, n. 68;</w:t>
      </w:r>
    </w:p>
    <w:p w14:paraId="4932CCA1" w14:textId="77777777" w:rsidR="00873D22" w:rsidRPr="00636A79" w:rsidRDefault="00873D22" w:rsidP="00873D22">
      <w:pPr>
        <w:pStyle w:val="Paragrafoelenco"/>
        <w:widowControl w:val="0"/>
        <w:numPr>
          <w:ilvl w:val="0"/>
          <w:numId w:val="60"/>
        </w:numPr>
        <w:autoSpaceDE w:val="0"/>
        <w:autoSpaceDN w:val="0"/>
        <w:spacing w:before="0"/>
        <w:ind w:right="-7"/>
        <w:rPr>
          <w:rFonts w:asciiTheme="minorHAnsi" w:hAnsiTheme="minorHAnsi" w:cstheme="minorHAnsi"/>
        </w:rPr>
      </w:pPr>
      <w:r w:rsidRPr="00636A79">
        <w:rPr>
          <w:rFonts w:asciiTheme="minorHAnsi" w:hAnsiTheme="minorHAnsi" w:cstheme="minorHAnsi"/>
        </w:rPr>
        <w:t xml:space="preserve">si impegna a produrre, </w:t>
      </w:r>
      <w:r w:rsidRPr="00636A79">
        <w:rPr>
          <w:rFonts w:asciiTheme="minorHAnsi" w:hAnsiTheme="minorHAnsi" w:cstheme="minorHAnsi"/>
          <w:b/>
          <w:bCs/>
        </w:rPr>
        <w:t>a pena di esclusione</w:t>
      </w:r>
      <w:r w:rsidRPr="00636A79">
        <w:rPr>
          <w:rFonts w:asciiTheme="minorHAnsi" w:hAnsiTheme="minorHAnsi" w:cstheme="minorHAnsi"/>
        </w:rPr>
        <w:t>, in allegato alla domanda di partecipazione copia dell'ultimo rapporto redatto, con attestazione della sua conformità a quello trasmesso alle rappresentanze sindacali aziendali e alla consigliera e al consigliere regionale di parità ai sensi del secondo comma del citato articolo 46, ovvero, in caso di inosservanza dei termini previsti dal comma 1 del medesimo articolo 46, con attestazione della sua contestuale trasmissione alle rappresentanze sindacali aziendali e alla consigliera e al consigliere regionale di parità;</w:t>
      </w:r>
    </w:p>
    <w:p w14:paraId="218CECEA" w14:textId="34A15469" w:rsidR="00873D22" w:rsidRPr="00636A79" w:rsidRDefault="00873D22" w:rsidP="00873D22">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b/>
          <w:bCs/>
        </w:rPr>
      </w:pPr>
      <w:r w:rsidRPr="00636A79">
        <w:rPr>
          <w:rFonts w:asciiTheme="minorHAnsi" w:hAnsiTheme="minorHAnsi" w:cstheme="minorHAnsi"/>
          <w:b/>
          <w:bCs/>
        </w:rPr>
        <w:t>per gli operatori economici, diversi da quelli indicati all’articolo 47 comma 2 del DL Semplificazioni-bis n. 77/2021, convertito con Legge 29 luglio 2021, n. 108 e che occupano un numero inferiore a 50 e pari o superiore a quindici dipendenti</w:t>
      </w:r>
    </w:p>
    <w:p w14:paraId="36699683" w14:textId="77777777" w:rsidR="00873D22" w:rsidRPr="00636A79" w:rsidRDefault="00873D22" w:rsidP="00873D22">
      <w:pPr>
        <w:pStyle w:val="Paragrafoelenco"/>
        <w:widowControl w:val="0"/>
        <w:numPr>
          <w:ilvl w:val="0"/>
          <w:numId w:val="60"/>
        </w:numPr>
        <w:autoSpaceDE w:val="0"/>
        <w:autoSpaceDN w:val="0"/>
        <w:spacing w:before="0"/>
        <w:ind w:right="-7"/>
        <w:rPr>
          <w:rFonts w:asciiTheme="minorHAnsi" w:hAnsiTheme="minorHAnsi" w:cstheme="minorHAnsi"/>
        </w:rPr>
      </w:pPr>
      <w:r w:rsidRPr="00636A79">
        <w:rPr>
          <w:rFonts w:asciiTheme="minorHAnsi" w:hAnsiTheme="minorHAnsi" w:cstheme="minorHAnsi"/>
        </w:rPr>
        <w:t>dichiara di non essere incorsi nella violazione dell’obbligo di cui all’articolo 47 comma 3 del DL Semplificazioni-bis n. 77/2021, convertito con Legge 29 luglio 2021, n. 108;</w:t>
      </w:r>
    </w:p>
    <w:p w14:paraId="0BC000B3" w14:textId="77777777" w:rsidR="00873D22" w:rsidRPr="00636A79" w:rsidRDefault="00873D22" w:rsidP="00873D22">
      <w:pPr>
        <w:pStyle w:val="Paragrafoelenco"/>
        <w:widowControl w:val="0"/>
        <w:numPr>
          <w:ilvl w:val="0"/>
          <w:numId w:val="60"/>
        </w:numPr>
        <w:autoSpaceDE w:val="0"/>
        <w:autoSpaceDN w:val="0"/>
        <w:spacing w:before="0"/>
        <w:ind w:right="-7"/>
        <w:rPr>
          <w:rFonts w:asciiTheme="minorHAnsi" w:hAnsiTheme="minorHAnsi" w:cstheme="minorHAnsi"/>
        </w:rPr>
      </w:pPr>
      <w:r w:rsidRPr="00636A79">
        <w:rPr>
          <w:rFonts w:asciiTheme="minorHAnsi" w:hAnsiTheme="minorHAnsi" w:cstheme="minorHAnsi"/>
        </w:rPr>
        <w:t>dichiara di essere in regola con le norme che disciplinano il diritto al lavoro dei disabili di cui all’articolo 17, Legge 12 marzo 1999, n. 68;</w:t>
      </w:r>
    </w:p>
    <w:p w14:paraId="5FE79616" w14:textId="77777777" w:rsidR="00873D22" w:rsidRPr="00636A79" w:rsidRDefault="00873D22" w:rsidP="00873D22">
      <w:pPr>
        <w:pStyle w:val="Paragrafoelenco"/>
        <w:widowControl w:val="0"/>
        <w:numPr>
          <w:ilvl w:val="0"/>
          <w:numId w:val="60"/>
        </w:numPr>
        <w:autoSpaceDE w:val="0"/>
        <w:autoSpaceDN w:val="0"/>
        <w:spacing w:before="0"/>
        <w:ind w:right="-7"/>
        <w:rPr>
          <w:rFonts w:asciiTheme="minorHAnsi" w:hAnsiTheme="minorHAnsi" w:cstheme="minorHAnsi"/>
        </w:rPr>
      </w:pPr>
      <w:r w:rsidRPr="00636A79">
        <w:rPr>
          <w:rFonts w:asciiTheme="minorHAnsi" w:hAnsiTheme="minorHAnsi" w:cstheme="minorHAnsi"/>
        </w:rPr>
        <w:t>si impegna a consegnare alla stazione appaltante, entro sei mesi dall’eventuale conclusione del contratto:</w:t>
      </w:r>
    </w:p>
    <w:p w14:paraId="5275B9A2" w14:textId="77777777" w:rsidR="00873D22" w:rsidRPr="00636A79" w:rsidRDefault="00873D22" w:rsidP="00873D22">
      <w:pPr>
        <w:pStyle w:val="Paragrafoelenco"/>
        <w:widowControl w:val="0"/>
        <w:numPr>
          <w:ilvl w:val="0"/>
          <w:numId w:val="61"/>
        </w:numPr>
        <w:tabs>
          <w:tab w:val="left" w:pos="1134"/>
        </w:tabs>
        <w:autoSpaceDE w:val="0"/>
        <w:autoSpaceDN w:val="0"/>
        <w:spacing w:before="0"/>
        <w:ind w:left="1134" w:right="-7" w:hanging="425"/>
        <w:rPr>
          <w:rFonts w:asciiTheme="minorHAnsi" w:hAnsiTheme="minorHAnsi" w:cstheme="minorHAnsi"/>
        </w:rPr>
      </w:pPr>
      <w:r w:rsidRPr="00636A79">
        <w:rPr>
          <w:rFonts w:asciiTheme="minorHAnsi" w:hAnsiTheme="minorHAnsi" w:cstheme="minorHAnsi"/>
        </w:rPr>
        <w:t xml:space="preserve">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w:t>
      </w:r>
      <w:r w:rsidRPr="00636A79">
        <w:rPr>
          <w:rFonts w:asciiTheme="minorHAnsi" w:hAnsiTheme="minorHAnsi" w:cstheme="minorHAnsi"/>
        </w:rPr>
        <w:lastRenderedPageBreak/>
        <w:t>retribuzione effettivamente corrisposta. La relazione è tramessa alle rappresentanze sindacali aziendali e alla consigliera e al consigliere regionale di parità;</w:t>
      </w:r>
    </w:p>
    <w:p w14:paraId="095F6E6C" w14:textId="77777777" w:rsidR="00873D22" w:rsidRPr="00636A79" w:rsidRDefault="00873D22" w:rsidP="00873D22">
      <w:pPr>
        <w:pStyle w:val="Paragrafoelenco"/>
        <w:widowControl w:val="0"/>
        <w:numPr>
          <w:ilvl w:val="0"/>
          <w:numId w:val="61"/>
        </w:numPr>
        <w:tabs>
          <w:tab w:val="left" w:pos="1134"/>
        </w:tabs>
        <w:autoSpaceDE w:val="0"/>
        <w:autoSpaceDN w:val="0"/>
        <w:spacing w:before="0"/>
        <w:ind w:left="1134" w:right="-7" w:hanging="425"/>
        <w:rPr>
          <w:rFonts w:asciiTheme="minorHAnsi" w:hAnsiTheme="minorHAnsi" w:cstheme="minorHAnsi"/>
        </w:rPr>
      </w:pPr>
      <w:r w:rsidRPr="00636A79">
        <w:rPr>
          <w:rFonts w:asciiTheme="minorHAnsi" w:hAnsiTheme="minorHAnsi" w:cstheme="minorHAnsi"/>
        </w:rPr>
        <w:t>la certificazione di cui all’articolo 17, Legge 12 marzo 1999, n. 68, ossia la dichiarazione del legale rappresentante che attesti di essere in regola con le norme che disciplinano il diritto al lavoro dei disabili;</w:t>
      </w:r>
    </w:p>
    <w:p w14:paraId="2D1BCE4C" w14:textId="77777777" w:rsidR="00873D22" w:rsidRPr="00636A79" w:rsidRDefault="00873D22" w:rsidP="00873D22">
      <w:pPr>
        <w:pStyle w:val="Paragrafoelenco"/>
        <w:widowControl w:val="0"/>
        <w:numPr>
          <w:ilvl w:val="0"/>
          <w:numId w:val="61"/>
        </w:numPr>
        <w:tabs>
          <w:tab w:val="left" w:pos="1134"/>
        </w:tabs>
        <w:autoSpaceDE w:val="0"/>
        <w:autoSpaceDN w:val="0"/>
        <w:spacing w:before="0"/>
        <w:ind w:left="1134" w:right="-7" w:hanging="425"/>
        <w:rPr>
          <w:rFonts w:asciiTheme="minorHAnsi" w:hAnsiTheme="minorHAnsi" w:cstheme="minorHAnsi"/>
        </w:rPr>
      </w:pPr>
      <w:r w:rsidRPr="00636A79">
        <w:rPr>
          <w:rFonts w:asciiTheme="minorHAnsi" w:hAnsiTheme="minorHAnsi" w:cstheme="minorHAnsi"/>
        </w:rPr>
        <w:t xml:space="preserve">una relazione relativa all’assolvimento degli obblighi di cui alla suddetta Legge e alle eventuali sanzioni e provvedimenti ricevuti nei </w:t>
      </w:r>
      <w:proofErr w:type="gramStart"/>
      <w:r w:rsidRPr="00636A79">
        <w:rPr>
          <w:rFonts w:asciiTheme="minorHAnsi" w:hAnsiTheme="minorHAnsi" w:cstheme="minorHAnsi"/>
        </w:rPr>
        <w:t>3</w:t>
      </w:r>
      <w:proofErr w:type="gramEnd"/>
      <w:r w:rsidRPr="00636A79">
        <w:rPr>
          <w:rFonts w:asciiTheme="minorHAnsi" w:hAnsiTheme="minorHAnsi" w:cstheme="minorHAnsi"/>
        </w:rPr>
        <w:t xml:space="preserve"> anni antecedenti la data di scadenza di presentazione delle offerte, da trasmettere alle rappresentanze sindacali aziendali;</w:t>
      </w:r>
    </w:p>
    <w:p w14:paraId="2D3E92F9" w14:textId="0695FBBE" w:rsidR="00873D22" w:rsidRPr="00636A79" w:rsidRDefault="00873D22" w:rsidP="00873D22">
      <w:pPr>
        <w:pStyle w:val="Paragrafoelenco"/>
        <w:widowControl w:val="0"/>
        <w:numPr>
          <w:ilvl w:val="0"/>
          <w:numId w:val="5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b/>
        </w:rPr>
        <w:t>per tutti gli operatori economici tenuti al rispetto delle disposizioni del Decreto Ministero della transizione ecologica del 23/06/2022, in G.U. n. 183 del 6 agosto 2022 “Criteri ambientali minimi per l’affidamento del servizio di progettazione di interventi edilizi, per l’affidamento dei lavori per interventi edilizi e per l’affidamento congiunto di progettazione e lavori per interventi edilizi”:</w:t>
      </w:r>
      <w:r w:rsidRPr="00636A79">
        <w:rPr>
          <w:rFonts w:asciiTheme="minorHAnsi" w:hAnsiTheme="minorHAnsi" w:cstheme="minorHAnsi"/>
        </w:rPr>
        <w:t xml:space="preserve"> </w:t>
      </w:r>
    </w:p>
    <w:p w14:paraId="54991AF8" w14:textId="77777777" w:rsidR="00873D22" w:rsidRPr="00636A79" w:rsidRDefault="00873D22" w:rsidP="00873D22">
      <w:pPr>
        <w:pStyle w:val="Paragrafoelenco"/>
        <w:widowControl w:val="0"/>
        <w:numPr>
          <w:ilvl w:val="0"/>
          <w:numId w:val="62"/>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dichiara di impegnarsi a presentare idonea documentazione attestante la formazione del personale con compiti di coordinamento, quale ad esempio curriculum, diplomi, attestati, da cui risulti che il personale ha partecipato ad attività formative inerenti ai temi elencati nel criterio 3.1.1 oppure attestante la formazione specifica del personale a cura di un docente esperto in gestione ambientale del cantiere, svolta in occasione dei lavori;</w:t>
      </w:r>
    </w:p>
    <w:p w14:paraId="10AC84FF" w14:textId="77777777" w:rsidR="00873D22" w:rsidRPr="00636A79" w:rsidRDefault="00873D22" w:rsidP="00873D22">
      <w:pPr>
        <w:pStyle w:val="Paragrafoelenco"/>
        <w:widowControl w:val="0"/>
        <w:numPr>
          <w:ilvl w:val="0"/>
          <w:numId w:val="62"/>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dichiara di impegnarsi, sia per sé che per i propri fornitori e subappaltatori, a impiegare macchine operatrici come indicato nel criterio 3.1.2;</w:t>
      </w:r>
    </w:p>
    <w:p w14:paraId="4576E980" w14:textId="77777777" w:rsidR="00873D22" w:rsidRPr="00636A79" w:rsidRDefault="00873D22" w:rsidP="00873D22">
      <w:pPr>
        <w:pStyle w:val="Paragrafoelenco"/>
        <w:widowControl w:val="0"/>
        <w:numPr>
          <w:ilvl w:val="0"/>
          <w:numId w:val="62"/>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dichiara di impegnarsi, sia per sé che per i propri fornitori e subappaltatori, a impiegare prodotti compatibili con i veicoli cui sono destinati come indicato nel criterio 3.1.3.1, per le seguenti categorie di grassi ed oli lubrificanti:</w:t>
      </w:r>
    </w:p>
    <w:p w14:paraId="7DE8BC8C" w14:textId="77777777" w:rsidR="00873D22" w:rsidRPr="00636A79" w:rsidRDefault="00873D22" w:rsidP="00873D22">
      <w:pPr>
        <w:pStyle w:val="Paragrafoelenco"/>
        <w:widowControl w:val="0"/>
        <w:numPr>
          <w:ilvl w:val="0"/>
          <w:numId w:val="63"/>
        </w:numPr>
        <w:tabs>
          <w:tab w:val="left" w:pos="993"/>
        </w:tabs>
        <w:autoSpaceDE w:val="0"/>
        <w:autoSpaceDN w:val="0"/>
        <w:adjustRightInd w:val="0"/>
        <w:spacing w:before="0"/>
        <w:ind w:left="1134" w:right="0" w:hanging="425"/>
        <w:rPr>
          <w:rFonts w:asciiTheme="minorHAnsi" w:hAnsiTheme="minorHAnsi" w:cstheme="minorHAnsi"/>
        </w:rPr>
      </w:pPr>
      <w:r w:rsidRPr="00636A79">
        <w:rPr>
          <w:rFonts w:asciiTheme="minorHAnsi" w:hAnsiTheme="minorHAnsi" w:cstheme="minorHAnsi"/>
        </w:rPr>
        <w:t>grassi ed oli lubrificanti per autotrazione leggera e pesante (compresi gli oli motore);</w:t>
      </w:r>
    </w:p>
    <w:p w14:paraId="64963A06" w14:textId="77777777" w:rsidR="00873D22" w:rsidRPr="00636A79" w:rsidRDefault="00873D22" w:rsidP="00873D22">
      <w:pPr>
        <w:pStyle w:val="Paragrafoelenco"/>
        <w:widowControl w:val="0"/>
        <w:numPr>
          <w:ilvl w:val="0"/>
          <w:numId w:val="63"/>
        </w:numPr>
        <w:tabs>
          <w:tab w:val="left" w:pos="993"/>
        </w:tabs>
        <w:autoSpaceDE w:val="0"/>
        <w:autoSpaceDN w:val="0"/>
        <w:adjustRightInd w:val="0"/>
        <w:spacing w:before="0"/>
        <w:ind w:left="1134" w:right="0" w:hanging="425"/>
        <w:rPr>
          <w:rFonts w:asciiTheme="minorHAnsi" w:hAnsiTheme="minorHAnsi" w:cstheme="minorHAnsi"/>
        </w:rPr>
      </w:pPr>
      <w:r w:rsidRPr="00636A79">
        <w:rPr>
          <w:rFonts w:asciiTheme="minorHAnsi" w:hAnsiTheme="minorHAnsi" w:cstheme="minorHAnsi"/>
        </w:rPr>
        <w:t>grassi ed oli lubrificanti per motoveicoli (compresi gli oli motore);</w:t>
      </w:r>
    </w:p>
    <w:p w14:paraId="723CD90F" w14:textId="77777777" w:rsidR="00873D22" w:rsidRPr="00636A79" w:rsidRDefault="00873D22" w:rsidP="00873D22">
      <w:pPr>
        <w:pStyle w:val="Paragrafoelenco"/>
        <w:widowControl w:val="0"/>
        <w:numPr>
          <w:ilvl w:val="0"/>
          <w:numId w:val="63"/>
        </w:numPr>
        <w:tabs>
          <w:tab w:val="left" w:pos="993"/>
        </w:tabs>
        <w:autoSpaceDE w:val="0"/>
        <w:autoSpaceDN w:val="0"/>
        <w:adjustRightInd w:val="0"/>
        <w:spacing w:before="0"/>
        <w:ind w:left="1134" w:right="0" w:hanging="425"/>
        <w:rPr>
          <w:rFonts w:asciiTheme="minorHAnsi" w:hAnsiTheme="minorHAnsi" w:cstheme="minorHAnsi"/>
        </w:rPr>
      </w:pPr>
      <w:r w:rsidRPr="00636A79">
        <w:rPr>
          <w:rFonts w:asciiTheme="minorHAnsi" w:hAnsiTheme="minorHAnsi" w:cstheme="minorHAnsi"/>
        </w:rPr>
        <w:t>grassi ed oli lubrificanti destinati all’uso in ingranaggi e cinematismi chiusi dei veicoli;</w:t>
      </w:r>
    </w:p>
    <w:p w14:paraId="23600F55" w14:textId="77777777" w:rsidR="00873D22" w:rsidRPr="00636A79" w:rsidRDefault="00873D22" w:rsidP="00873D22">
      <w:pPr>
        <w:pStyle w:val="Paragrafoelenco"/>
        <w:widowControl w:val="0"/>
        <w:numPr>
          <w:ilvl w:val="0"/>
          <w:numId w:val="62"/>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dichiara di impegnarsi, sia per sé che per i propri fornitori e subappaltatori, a impiegare grassi ed oli biodegradabili come indicato nel criterio 3.1.3.2;</w:t>
      </w:r>
    </w:p>
    <w:p w14:paraId="37390586" w14:textId="77777777" w:rsidR="00873D22" w:rsidRPr="00636A79" w:rsidRDefault="00873D22" w:rsidP="00873D22">
      <w:pPr>
        <w:pStyle w:val="Paragrafoelenco"/>
        <w:widowControl w:val="0"/>
        <w:numPr>
          <w:ilvl w:val="0"/>
          <w:numId w:val="62"/>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 xml:space="preserve">dichiara di impegnarsi, sia per sé che per i propri fornitori e subappaltatori, a impiegare grassi ed </w:t>
      </w:r>
      <w:r w:rsidRPr="00636A79">
        <w:rPr>
          <w:rFonts w:asciiTheme="minorHAnsi" w:eastAsiaTheme="minorHAnsi" w:hAnsiTheme="minorHAnsi" w:cstheme="minorHAnsi"/>
        </w:rPr>
        <w:t>oli lubrificanti rigenerati</w:t>
      </w:r>
      <w:r w:rsidRPr="00636A79">
        <w:rPr>
          <w:rFonts w:asciiTheme="minorHAnsi" w:hAnsiTheme="minorHAnsi" w:cstheme="minorHAnsi"/>
        </w:rPr>
        <w:t xml:space="preserve"> come indicato nel criterio 3.1.3.3;</w:t>
      </w:r>
    </w:p>
    <w:p w14:paraId="2195B0C3" w14:textId="77777777" w:rsidR="00873D22" w:rsidRPr="00636A79" w:rsidRDefault="00873D22" w:rsidP="00873D22">
      <w:pPr>
        <w:pStyle w:val="Paragrafoelenco"/>
        <w:widowControl w:val="0"/>
        <w:numPr>
          <w:ilvl w:val="0"/>
          <w:numId w:val="62"/>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dichiara di impegnarsi, sia per sé che per i propri fornitori e subappaltatori, a impiegare imballaggi in plastica degli oli lubrificanti (biodegradabili o a base rigenerata) come indicato nel criterio 3.1.3.4;</w:t>
      </w:r>
    </w:p>
    <w:p w14:paraId="06AADC78" w14:textId="77777777" w:rsidR="00873D22" w:rsidRPr="00636A79" w:rsidRDefault="00873D22" w:rsidP="00873D22">
      <w:pPr>
        <w:pStyle w:val="Paragrafoelenco"/>
        <w:widowControl w:val="0"/>
        <w:numPr>
          <w:ilvl w:val="0"/>
          <w:numId w:val="62"/>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 xml:space="preserve">dichiara di impegnarsi, sia per sé che per i propri fornitori e subappaltatori, ad </w:t>
      </w:r>
      <w:r w:rsidRPr="00636A79">
        <w:rPr>
          <w:rFonts w:asciiTheme="minorHAnsi" w:eastAsiaTheme="minorHAnsi" w:hAnsiTheme="minorHAnsi" w:cstheme="minorHAnsi"/>
        </w:rPr>
        <w:t xml:space="preserve">approvvigionarsi di almeno il 60% in peso sul totale dei prodotti da costruzione ad una distanza massima di 150 km dal cantiere di utilizzo </w:t>
      </w:r>
      <w:r w:rsidRPr="00636A79">
        <w:rPr>
          <w:rFonts w:asciiTheme="minorHAnsi" w:hAnsiTheme="minorHAnsi" w:cstheme="minorHAnsi"/>
        </w:rPr>
        <w:t>come indicato nel criterio 3.2.5;</w:t>
      </w:r>
    </w:p>
    <w:p w14:paraId="63D8A0D6" w14:textId="77777777" w:rsidR="00873D22" w:rsidRPr="00636A79" w:rsidRDefault="00873D22" w:rsidP="00873D22">
      <w:pPr>
        <w:pStyle w:val="Paragrafoelenco"/>
        <w:widowControl w:val="0"/>
        <w:numPr>
          <w:ilvl w:val="0"/>
          <w:numId w:val="62"/>
        </w:numPr>
        <w:tabs>
          <w:tab w:val="left" w:pos="709"/>
        </w:tabs>
        <w:autoSpaceDE w:val="0"/>
        <w:autoSpaceDN w:val="0"/>
        <w:spacing w:before="0"/>
        <w:ind w:left="709" w:right="-6" w:hanging="284"/>
        <w:rPr>
          <w:rFonts w:asciiTheme="minorHAnsi" w:hAnsiTheme="minorHAnsi" w:cstheme="minorHAnsi"/>
        </w:rPr>
      </w:pPr>
      <w:r w:rsidRPr="00636A79">
        <w:rPr>
          <w:rFonts w:asciiTheme="minorHAnsi" w:hAnsiTheme="minorHAnsi" w:cstheme="minorHAnsi"/>
        </w:rPr>
        <w:t xml:space="preserve">dichiara di impegnarsi, sia per sé che per i propri fornitori e subappaltatori, a utilizzare prodotti da costruzione con il marchio di qualità ecologica Ecolabel UE, oppure con prestazione pari alla classe A dello schema “Made Green in </w:t>
      </w:r>
      <w:proofErr w:type="spellStart"/>
      <w:r w:rsidRPr="00636A79">
        <w:rPr>
          <w:rFonts w:asciiTheme="minorHAnsi" w:hAnsiTheme="minorHAnsi" w:cstheme="minorHAnsi"/>
        </w:rPr>
        <w:t>Italy</w:t>
      </w:r>
      <w:proofErr w:type="spellEnd"/>
      <w:r w:rsidRPr="00636A79">
        <w:rPr>
          <w:rFonts w:asciiTheme="minorHAnsi" w:hAnsiTheme="minorHAnsi" w:cstheme="minorHAnsi"/>
        </w:rPr>
        <w:t>” (MGI) di cui al decreto del Ministro dell’ambiente e della tutela del territorio e del mare del 21 marzo 2018 n. 56, ottenuto sulla base delle Regole di Categoria riferite ai prodotti da costruzione;</w:t>
      </w:r>
    </w:p>
    <w:p w14:paraId="56C5315F" w14:textId="77777777" w:rsidR="009A5394" w:rsidRPr="00636A79" w:rsidRDefault="009A5394" w:rsidP="00873D22">
      <w:pPr>
        <w:widowControl w:val="0"/>
        <w:numPr>
          <w:ilvl w:val="0"/>
          <w:numId w:val="54"/>
        </w:numPr>
        <w:tabs>
          <w:tab w:val="left" w:pos="426"/>
        </w:tabs>
        <w:autoSpaceDE w:val="0"/>
        <w:autoSpaceDN w:val="0"/>
        <w:adjustRightInd w:val="0"/>
        <w:ind w:left="426" w:right="0" w:hanging="426"/>
        <w:rPr>
          <w:rFonts w:asciiTheme="minorHAnsi" w:hAnsiTheme="minorHAnsi" w:cstheme="minorHAnsi"/>
          <w:b/>
        </w:rPr>
      </w:pPr>
    </w:p>
    <w:p w14:paraId="6603E2C0" w14:textId="77777777" w:rsidR="009A5394" w:rsidRPr="00636A79" w:rsidRDefault="009A5394" w:rsidP="009A5394">
      <w:pPr>
        <w:widowControl w:val="0"/>
        <w:numPr>
          <w:ilvl w:val="0"/>
          <w:numId w:val="57"/>
        </w:numPr>
        <w:ind w:left="709" w:right="0" w:hanging="283"/>
        <w:rPr>
          <w:rFonts w:asciiTheme="minorHAnsi" w:hAnsiTheme="minorHAnsi" w:cstheme="minorHAnsi"/>
        </w:rPr>
      </w:pPr>
      <w:r w:rsidRPr="00636A79">
        <w:rPr>
          <w:rFonts w:asciiTheme="minorHAnsi" w:hAnsiTheme="minorHAnsi" w:cstheme="minorHAnsi"/>
        </w:rPr>
        <w:t xml:space="preserve">di </w:t>
      </w:r>
      <w:r w:rsidRPr="00636A79">
        <w:rPr>
          <w:rFonts w:asciiTheme="minorHAnsi" w:hAnsiTheme="minorHAnsi" w:cstheme="minorHAnsi"/>
          <w:iCs/>
        </w:rPr>
        <w:t>autorizzare</w:t>
      </w:r>
      <w:r w:rsidRPr="00636A79">
        <w:rPr>
          <w:rFonts w:asciiTheme="minorHAnsi" w:hAnsiTheme="minorHAnsi" w:cstheme="minorHAnsi"/>
        </w:rPr>
        <w:t xml:space="preserve"> il diritto di accesso alle informazioni fornite nell’ambito delle offerte ovvero a giustificazione delle medesime</w:t>
      </w:r>
    </w:p>
    <w:p w14:paraId="3E1EC667" w14:textId="77777777" w:rsidR="009A5394" w:rsidRPr="00636A79" w:rsidRDefault="009A5394" w:rsidP="009A5394">
      <w:pPr>
        <w:widowControl w:val="0"/>
        <w:ind w:left="1080"/>
        <w:jc w:val="center"/>
        <w:rPr>
          <w:rFonts w:asciiTheme="minorHAnsi" w:hAnsiTheme="minorHAnsi" w:cstheme="minorHAnsi"/>
          <w:b/>
        </w:rPr>
      </w:pPr>
      <w:r w:rsidRPr="00636A79">
        <w:rPr>
          <w:rFonts w:asciiTheme="minorHAnsi" w:hAnsiTheme="minorHAnsi" w:cstheme="minorHAnsi"/>
          <w:b/>
        </w:rPr>
        <w:t>ovvero/in alternativa</w:t>
      </w:r>
    </w:p>
    <w:p w14:paraId="3DAE316A" w14:textId="77777777" w:rsidR="009A5394" w:rsidRPr="00636A79" w:rsidRDefault="009A5394" w:rsidP="009A5394">
      <w:pPr>
        <w:widowControl w:val="0"/>
        <w:numPr>
          <w:ilvl w:val="0"/>
          <w:numId w:val="57"/>
        </w:numPr>
        <w:ind w:left="709" w:right="0" w:hanging="283"/>
        <w:rPr>
          <w:rFonts w:asciiTheme="minorHAnsi" w:hAnsiTheme="minorHAnsi" w:cstheme="minorHAnsi"/>
        </w:rPr>
      </w:pPr>
      <w:r w:rsidRPr="00636A79">
        <w:rPr>
          <w:rFonts w:asciiTheme="minorHAnsi" w:hAnsiTheme="minorHAnsi" w:cstheme="minorHAnsi"/>
        </w:rPr>
        <w:t>di non autorizzare il diritto di accesso limitatamente alle informazioni fornite nell’ambito delle eventuali giustificazioni presentate ai fini della valutazione di congruità delle offerte, per le seguenti espresse motivazioni:</w:t>
      </w:r>
    </w:p>
    <w:p w14:paraId="5EAA7ABC" w14:textId="56F71F03" w:rsidR="009A5394" w:rsidRPr="00636A79" w:rsidRDefault="009A5394" w:rsidP="00636A79">
      <w:pPr>
        <w:widowControl w:val="0"/>
        <w:autoSpaceDE w:val="0"/>
        <w:autoSpaceDN w:val="0"/>
        <w:adjustRightInd w:val="0"/>
        <w:ind w:left="284"/>
        <w:rPr>
          <w:rFonts w:asciiTheme="minorHAnsi" w:hAnsiTheme="minorHAnsi" w:cstheme="minorHAnsi"/>
        </w:rPr>
      </w:pPr>
      <w:r w:rsidRPr="00636A79">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36A79">
        <w:rPr>
          <w:rFonts w:asciiTheme="minorHAnsi" w:hAnsiTheme="minorHAnsi" w:cstheme="minorHAnsi"/>
        </w:rPr>
        <w:t>_____________________________________________________________________</w:t>
      </w:r>
    </w:p>
    <w:p w14:paraId="4775FE3F" w14:textId="77777777" w:rsidR="00636A79" w:rsidRPr="00636A79" w:rsidRDefault="00636A79" w:rsidP="00636A79">
      <w:pPr>
        <w:widowControl w:val="0"/>
        <w:autoSpaceDE w:val="0"/>
        <w:autoSpaceDN w:val="0"/>
        <w:adjustRightInd w:val="0"/>
        <w:ind w:left="284"/>
        <w:rPr>
          <w:rFonts w:asciiTheme="minorHAnsi" w:hAnsiTheme="minorHAnsi" w:cstheme="minorHAnsi"/>
        </w:rPr>
      </w:pPr>
      <w:r w:rsidRPr="00636A79">
        <w:rPr>
          <w:rFonts w:asciiTheme="minorHAnsi" w:hAnsiTheme="minorHAnsi" w:cstheme="minorHAnsi"/>
        </w:rPr>
        <w:t>__________________</w:t>
      </w:r>
      <w:r>
        <w:rPr>
          <w:rFonts w:asciiTheme="minorHAnsi" w:hAnsiTheme="minorHAnsi" w:cstheme="minorHAnsi"/>
        </w:rPr>
        <w:t>_____________________________________________________________________</w:t>
      </w:r>
    </w:p>
    <w:p w14:paraId="14A79F6A" w14:textId="77777777" w:rsidR="00636A79" w:rsidRDefault="00636A79" w:rsidP="00636A79">
      <w:pPr>
        <w:widowControl w:val="0"/>
        <w:autoSpaceDE w:val="0"/>
        <w:autoSpaceDN w:val="0"/>
        <w:adjustRightInd w:val="0"/>
        <w:ind w:left="284"/>
        <w:rPr>
          <w:rFonts w:asciiTheme="minorHAnsi" w:hAnsiTheme="minorHAnsi" w:cstheme="minorHAnsi"/>
          <w:b/>
        </w:rPr>
      </w:pPr>
    </w:p>
    <w:p w14:paraId="4DED937B" w14:textId="77777777" w:rsidR="00636A79" w:rsidRDefault="00636A79" w:rsidP="00636A79">
      <w:pPr>
        <w:widowControl w:val="0"/>
        <w:autoSpaceDE w:val="0"/>
        <w:autoSpaceDN w:val="0"/>
        <w:adjustRightInd w:val="0"/>
        <w:ind w:left="284"/>
        <w:rPr>
          <w:rFonts w:asciiTheme="minorHAnsi" w:hAnsiTheme="minorHAnsi" w:cstheme="minorHAnsi"/>
          <w:b/>
        </w:rPr>
      </w:pPr>
    </w:p>
    <w:p w14:paraId="5FC410BE" w14:textId="77777777" w:rsidR="00636A79" w:rsidRPr="00636A79" w:rsidRDefault="00636A79" w:rsidP="00636A79">
      <w:pPr>
        <w:widowControl w:val="0"/>
        <w:autoSpaceDE w:val="0"/>
        <w:autoSpaceDN w:val="0"/>
        <w:adjustRightInd w:val="0"/>
        <w:ind w:left="284"/>
        <w:rPr>
          <w:rFonts w:asciiTheme="minorHAnsi" w:hAnsiTheme="minorHAnsi" w:cstheme="minorHAnsi"/>
          <w:b/>
        </w:rPr>
      </w:pPr>
    </w:p>
    <w:p w14:paraId="47E57013" w14:textId="77777777" w:rsidR="009A5394" w:rsidRPr="00636A79" w:rsidRDefault="009A5394" w:rsidP="009A5394">
      <w:pPr>
        <w:keepNext/>
        <w:widowControl w:val="0"/>
        <w:autoSpaceDE w:val="0"/>
        <w:autoSpaceDN w:val="0"/>
        <w:adjustRightInd w:val="0"/>
        <w:ind w:left="284"/>
        <w:rPr>
          <w:rFonts w:asciiTheme="minorHAnsi" w:hAnsiTheme="minorHAnsi" w:cstheme="minorHAnsi"/>
          <w:b/>
          <w:bCs/>
        </w:rPr>
      </w:pPr>
      <w:r w:rsidRPr="00636A79">
        <w:rPr>
          <w:rFonts w:asciiTheme="minorHAnsi" w:hAnsiTheme="minorHAnsi" w:cstheme="minorHAnsi"/>
          <w:b/>
        </w:rPr>
        <w:t>N.B.</w:t>
      </w:r>
      <w:r w:rsidRPr="00636A79">
        <w:rPr>
          <w:rFonts w:asciiTheme="minorHAnsi" w:hAnsiTheme="minorHAnsi" w:cstheme="minorHAnsi"/>
        </w:rPr>
        <w:t xml:space="preserve"> Si evidenzia che qualora il concorrente intenda negare il diritto di accesso, dovrà produrre una motivata e comprovata dichiarazione circa il fatto che tali informazioni costituiscono segreti tecnici e commerciali; in caso di diniego d’accesso dovranno pertanto essere espressamente individuate le specifiche parti degli eventuali giustificativi economici sottratti all’accesso, indicandone per ciascuna l’esatta motivazione; </w:t>
      </w:r>
      <w:r w:rsidRPr="00636A79">
        <w:rPr>
          <w:rFonts w:asciiTheme="minorHAnsi" w:hAnsiTheme="minorHAnsi" w:cstheme="minorHAnsi"/>
          <w:b/>
          <w:bCs/>
        </w:rPr>
        <w:t>in mancanza di tali individuazione/specificazioni/motivazioni l’accesso si intende autorizzato.</w:t>
      </w:r>
    </w:p>
    <w:p w14:paraId="48095ACC" w14:textId="77777777" w:rsidR="009A5394" w:rsidRPr="00636A79" w:rsidRDefault="009A5394" w:rsidP="00636A79">
      <w:pPr>
        <w:pStyle w:val="Paragrafoelenco"/>
        <w:keepNext/>
        <w:widowControl w:val="0"/>
        <w:numPr>
          <w:ilvl w:val="0"/>
          <w:numId w:val="65"/>
        </w:numPr>
        <w:autoSpaceDE w:val="0"/>
        <w:autoSpaceDN w:val="0"/>
        <w:adjustRightInd w:val="0"/>
        <w:ind w:left="709" w:hanging="425"/>
        <w:rPr>
          <w:rFonts w:asciiTheme="minorHAnsi" w:hAnsiTheme="minorHAnsi" w:cstheme="minorHAnsi"/>
        </w:rPr>
      </w:pPr>
      <w:r w:rsidRPr="00636A79">
        <w:rPr>
          <w:rFonts w:asciiTheme="minorHAnsi" w:hAnsiTheme="minorHAnsi" w:cstheme="minorHAnsi"/>
        </w:rPr>
        <w:t>Non verranno tenute in considerazioni dichiarazioni generiche e tali da comportare diniego all’intera offerta tecnica.</w:t>
      </w:r>
    </w:p>
    <w:p w14:paraId="29ED3268" w14:textId="77777777" w:rsidR="009A5394" w:rsidRPr="00636A79" w:rsidRDefault="009A5394" w:rsidP="00636A79">
      <w:pPr>
        <w:pStyle w:val="Paragrafoelenco"/>
        <w:keepNext/>
        <w:widowControl w:val="0"/>
        <w:numPr>
          <w:ilvl w:val="0"/>
          <w:numId w:val="65"/>
        </w:numPr>
        <w:autoSpaceDE w:val="0"/>
        <w:autoSpaceDN w:val="0"/>
        <w:adjustRightInd w:val="0"/>
        <w:ind w:left="709" w:hanging="425"/>
        <w:rPr>
          <w:rFonts w:asciiTheme="minorHAnsi" w:hAnsiTheme="minorHAnsi" w:cstheme="minorHAnsi"/>
        </w:rPr>
      </w:pPr>
      <w:r w:rsidRPr="00636A79">
        <w:rPr>
          <w:rFonts w:asciiTheme="minorHAnsi" w:hAnsiTheme="minorHAnsi" w:cstheme="minorHAnsi"/>
        </w:rPr>
        <w:t>Con la presente disposizione di gara si intende assolto l’obbligo di comunicazione di cui all’art. 3 del D.P.R. 184/2006 e con la sopraindicata specificazione da parte dell’impresa si intende esercitata la facoltà di cui al comma 2 del citato articolo.</w:t>
      </w:r>
    </w:p>
    <w:p w14:paraId="0BB381A6" w14:textId="4F091EB2" w:rsidR="009A5394" w:rsidRPr="00636A79" w:rsidRDefault="009A5394" w:rsidP="00636A79">
      <w:pPr>
        <w:pStyle w:val="Paragrafoelenco"/>
        <w:keepNext/>
        <w:widowControl w:val="0"/>
        <w:numPr>
          <w:ilvl w:val="0"/>
          <w:numId w:val="65"/>
        </w:numPr>
        <w:autoSpaceDE w:val="0"/>
        <w:autoSpaceDN w:val="0"/>
        <w:adjustRightInd w:val="0"/>
        <w:ind w:left="709" w:hanging="425"/>
        <w:rPr>
          <w:rFonts w:asciiTheme="minorHAnsi" w:hAnsiTheme="minorHAnsi" w:cstheme="minorHAnsi"/>
        </w:rPr>
      </w:pPr>
      <w:proofErr w:type="gramStart"/>
      <w:r w:rsidRPr="00636A79">
        <w:rPr>
          <w:rFonts w:asciiTheme="minorHAnsi" w:hAnsiTheme="minorHAnsi" w:cstheme="minorHAnsi"/>
        </w:rPr>
        <w:t>E’</w:t>
      </w:r>
      <w:proofErr w:type="gramEnd"/>
      <w:r w:rsidRPr="00636A79">
        <w:rPr>
          <w:rFonts w:asciiTheme="minorHAnsi" w:hAnsiTheme="minorHAnsi" w:cstheme="minorHAnsi"/>
        </w:rPr>
        <w:t xml:space="preserve"> comunque consentito l’accesso al concorrente che lo chieda in vista della difesa in giudizio dei propri interessi in relazione alla procedura di affidamento del contratto nell’ambito del quale viene formulata la richiesta di accesso.</w:t>
      </w:r>
    </w:p>
    <w:p w14:paraId="008163D2" w14:textId="77777777" w:rsidR="009A5394" w:rsidRPr="00636A79" w:rsidRDefault="009A5394" w:rsidP="00636A79">
      <w:pPr>
        <w:pStyle w:val="Paragrafoelenco"/>
        <w:keepNext/>
        <w:widowControl w:val="0"/>
        <w:numPr>
          <w:ilvl w:val="0"/>
          <w:numId w:val="65"/>
        </w:numPr>
        <w:autoSpaceDE w:val="0"/>
        <w:autoSpaceDN w:val="0"/>
        <w:adjustRightInd w:val="0"/>
        <w:ind w:left="709" w:hanging="425"/>
        <w:rPr>
          <w:rFonts w:asciiTheme="minorHAnsi" w:hAnsiTheme="minorHAnsi" w:cstheme="minorHAnsi"/>
        </w:rPr>
      </w:pPr>
      <w:r w:rsidRPr="00636A79">
        <w:rPr>
          <w:rFonts w:asciiTheme="minorHAnsi" w:hAnsiTheme="minorHAnsi" w:cstheme="minorHAnsi"/>
        </w:rPr>
        <w:t>Si precisa che la mancata indicazione di quanto indicato al suddetto punto non è causa di esclusione dalla gara e la mancata indicazione di quanto indicato nel presente punto equivale ad autorizzazione all’esercizio del diritto di accesso.</w:t>
      </w:r>
    </w:p>
    <w:p w14:paraId="7EDF30B3" w14:textId="77777777" w:rsidR="009A5394" w:rsidRPr="00636A79" w:rsidRDefault="009A5394" w:rsidP="009A5394">
      <w:pPr>
        <w:pStyle w:val="Paragrafoelenco"/>
        <w:widowControl w:val="0"/>
        <w:autoSpaceDE w:val="0"/>
        <w:autoSpaceDN w:val="0"/>
        <w:adjustRightInd w:val="0"/>
        <w:ind w:left="426"/>
        <w:rPr>
          <w:rFonts w:asciiTheme="minorHAnsi" w:hAnsiTheme="minorHAnsi" w:cstheme="minorHAnsi"/>
        </w:rPr>
      </w:pPr>
    </w:p>
    <w:p w14:paraId="131687F8" w14:textId="77777777" w:rsidR="009A5394" w:rsidRDefault="009A5394" w:rsidP="009A5394">
      <w:pPr>
        <w:spacing w:before="60" w:after="60"/>
        <w:jc w:val="center"/>
        <w:rPr>
          <w:rFonts w:asciiTheme="minorHAnsi" w:hAnsiTheme="minorHAnsi"/>
          <w:iCs/>
        </w:rPr>
      </w:pPr>
      <w:r w:rsidRPr="00C726E1">
        <w:rPr>
          <w:rFonts w:asciiTheme="minorHAnsi" w:hAnsiTheme="minorHAnsi"/>
          <w:iCs/>
        </w:rPr>
        <w:t xml:space="preserve">(firma digitale del legale rappresentante dell’operatore) </w:t>
      </w:r>
      <w:r w:rsidRPr="00C726E1">
        <w:rPr>
          <w:rFonts w:asciiTheme="minorHAnsi" w:hAnsiTheme="minorHAnsi"/>
          <w:iCs/>
          <w:vertAlign w:val="superscript"/>
        </w:rPr>
        <w:footnoteReference w:id="34"/>
      </w:r>
    </w:p>
    <w:p w14:paraId="4B1445A7" w14:textId="77777777" w:rsidR="00873D22" w:rsidRPr="00C726E1" w:rsidRDefault="00873D22" w:rsidP="009A5394">
      <w:pPr>
        <w:spacing w:before="60" w:after="60"/>
        <w:jc w:val="center"/>
        <w:rPr>
          <w:rFonts w:asciiTheme="minorHAnsi" w:hAnsiTheme="minorHAnsi"/>
          <w:iCs/>
        </w:rPr>
      </w:pPr>
    </w:p>
    <w:p w14:paraId="2AE3F049" w14:textId="77777777" w:rsidR="009A5394" w:rsidRPr="00C726E1" w:rsidRDefault="009A5394" w:rsidP="009A5394">
      <w:pPr>
        <w:spacing w:before="40" w:after="40"/>
        <w:jc w:val="center"/>
        <w:rPr>
          <w:rFonts w:asciiTheme="minorHAnsi" w:hAnsiTheme="minorHAnsi"/>
        </w:rPr>
      </w:pPr>
      <w:r w:rsidRPr="00C726E1">
        <w:rPr>
          <w:rFonts w:asciiTheme="minorHAnsi" w:hAnsiTheme="minorHAnsi"/>
        </w:rPr>
        <w:t>_____________________________________________________________</w:t>
      </w:r>
    </w:p>
    <w:sectPr w:rsidR="009A5394" w:rsidRPr="00C726E1" w:rsidSect="006754C3">
      <w:headerReference w:type="default" r:id="rId7"/>
      <w:footerReference w:type="default" r:id="rId8"/>
      <w:pgSz w:w="11900" w:h="16840"/>
      <w:pgMar w:top="1134" w:right="851" w:bottom="1134" w:left="1021" w:header="567" w:footer="737"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D799F" w14:textId="77777777" w:rsidR="00CA0904" w:rsidRDefault="00CA0904">
      <w:r>
        <w:separator/>
      </w:r>
    </w:p>
  </w:endnote>
  <w:endnote w:type="continuationSeparator" w:id="0">
    <w:p w14:paraId="76F2FEBA" w14:textId="77777777" w:rsidR="00CA0904" w:rsidRDefault="00CA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OpenSymbol">
    <w:panose1 w:val="020B0604020202020204"/>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2" w:usb2="00000000" w:usb3="00000000" w:csb0="0000009F" w:csb1="00000000"/>
  </w:font>
  <w:font w:name="Liberation Serif">
    <w:altName w:val="Times New Roman"/>
    <w:panose1 w:val="020B0604020202020204"/>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Helvetica-Oblique">
    <w:altName w:val="Arial"/>
    <w:panose1 w:val="00000000000000000000"/>
    <w:charset w:val="00"/>
    <w:family w:val="auto"/>
    <w:pitch w:val="variable"/>
    <w:sig w:usb0="E00002FF" w:usb1="5000785B" w:usb2="00000000" w:usb3="00000000" w:csb0="0000019F" w:csb1="00000000"/>
  </w:font>
  <w:font w:name="Calibri (Corpo)">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50EC0" w14:textId="77777777" w:rsidR="00790F24" w:rsidRPr="00790F24" w:rsidRDefault="00790F24">
    <w:pPr>
      <w:pStyle w:val="Pidipagina"/>
      <w:jc w:val="center"/>
      <w:rPr>
        <w:rFonts w:asciiTheme="minorHAnsi" w:hAnsiTheme="minorHAnsi" w:cstheme="minorHAnsi"/>
        <w:caps/>
        <w:sz w:val="18"/>
        <w:szCs w:val="18"/>
      </w:rPr>
    </w:pPr>
    <w:r w:rsidRPr="00790F24">
      <w:rPr>
        <w:rFonts w:asciiTheme="minorHAnsi" w:hAnsiTheme="minorHAnsi" w:cstheme="minorHAnsi"/>
        <w:caps/>
        <w:sz w:val="18"/>
        <w:szCs w:val="18"/>
      </w:rPr>
      <w:fldChar w:fldCharType="begin"/>
    </w:r>
    <w:r w:rsidRPr="00790F24">
      <w:rPr>
        <w:rFonts w:asciiTheme="minorHAnsi" w:hAnsiTheme="minorHAnsi" w:cstheme="minorHAnsi"/>
        <w:caps/>
        <w:sz w:val="18"/>
        <w:szCs w:val="18"/>
      </w:rPr>
      <w:instrText>PAGE   \* MERGEFORMAT</w:instrText>
    </w:r>
    <w:r w:rsidRPr="00790F24">
      <w:rPr>
        <w:rFonts w:asciiTheme="minorHAnsi" w:hAnsiTheme="minorHAnsi" w:cstheme="minorHAnsi"/>
        <w:caps/>
        <w:sz w:val="18"/>
        <w:szCs w:val="18"/>
      </w:rPr>
      <w:fldChar w:fldCharType="separate"/>
    </w:r>
    <w:r w:rsidR="00F2274B">
      <w:rPr>
        <w:rFonts w:asciiTheme="minorHAnsi" w:hAnsiTheme="minorHAnsi" w:cstheme="minorHAnsi"/>
        <w:caps/>
        <w:noProof/>
        <w:sz w:val="18"/>
        <w:szCs w:val="18"/>
      </w:rPr>
      <w:t>- 1 -</w:t>
    </w:r>
    <w:r w:rsidRPr="00790F24">
      <w:rPr>
        <w:rFonts w:asciiTheme="minorHAnsi" w:hAnsiTheme="minorHAnsi" w:cstheme="minorHAnsi"/>
        <w:caps/>
        <w:sz w:val="18"/>
        <w:szCs w:val="18"/>
      </w:rPr>
      <w:fldChar w:fldCharType="end"/>
    </w:r>
  </w:p>
  <w:p w14:paraId="6FC3BAFB" w14:textId="77777777" w:rsidR="001539AC" w:rsidRDefault="001539AC">
    <w:pPr>
      <w:pStyle w:val="Corpotes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06CA0" w14:textId="77777777" w:rsidR="00CA0904" w:rsidRDefault="00CA0904">
      <w:r>
        <w:separator/>
      </w:r>
    </w:p>
  </w:footnote>
  <w:footnote w:type="continuationSeparator" w:id="0">
    <w:p w14:paraId="4B6EF77A" w14:textId="77777777" w:rsidR="00CA0904" w:rsidRDefault="00CA0904">
      <w:r>
        <w:continuationSeparator/>
      </w:r>
    </w:p>
  </w:footnote>
  <w:footnote w:id="1">
    <w:p w14:paraId="7AE066C5" w14:textId="77777777" w:rsidR="009A5394" w:rsidRDefault="009A5394" w:rsidP="009A5394">
      <w:pPr>
        <w:pStyle w:val="Testonotaapidipagina"/>
      </w:pPr>
      <w:r>
        <w:rPr>
          <w:rStyle w:val="Rimandonotaapidipagina"/>
        </w:rPr>
        <w:footnoteRef/>
      </w:r>
      <w:r>
        <w:t xml:space="preserve"> Barrare una sola delle due opzioni</w:t>
      </w:r>
    </w:p>
  </w:footnote>
  <w:footnote w:id="2">
    <w:p w14:paraId="0DD38FE0" w14:textId="77777777" w:rsidR="009A5394" w:rsidRDefault="009A5394" w:rsidP="009A5394">
      <w:pPr>
        <w:pStyle w:val="Testonotaapidipagina"/>
        <w:jc w:val="both"/>
      </w:pPr>
      <w:r>
        <w:rPr>
          <w:rStyle w:val="Rimandonotaapidipagina"/>
        </w:rPr>
        <w:footnoteRef/>
      </w:r>
      <w:r>
        <w:t xml:space="preserve"> Sono considerate micro, piccole o medie quelle che rispondo alle seguenti due condizioni: effettivi (unità lavorative-anno) inferiori a 250 e fatturato annuo inferiore a 50 milioni di euro o totale di bilancio inferiore a 43 milioni di euro.</w:t>
      </w:r>
    </w:p>
  </w:footnote>
  <w:footnote w:id="3">
    <w:p w14:paraId="6701A518" w14:textId="77777777" w:rsidR="003331BE" w:rsidRPr="004566E9" w:rsidRDefault="003331BE" w:rsidP="003331BE">
      <w:pPr>
        <w:pStyle w:val="Testonotaapidipagina"/>
      </w:pPr>
      <w:r w:rsidRPr="00633A04">
        <w:rPr>
          <w:rStyle w:val="Rimandonotaapidipagina"/>
          <w:rFonts w:ascii="Calibri" w:hAnsi="Calibri" w:cs="Calibri"/>
          <w:sz w:val="16"/>
          <w:szCs w:val="16"/>
        </w:rPr>
        <w:footnoteRef/>
      </w:r>
      <w:r w:rsidRPr="00633A04">
        <w:rPr>
          <w:rFonts w:ascii="Calibri" w:hAnsi="Calibri" w:cs="Calibri"/>
          <w:sz w:val="16"/>
          <w:szCs w:val="16"/>
        </w:rPr>
        <w:t xml:space="preserve"> </w:t>
      </w:r>
      <w:r w:rsidRPr="004566E9">
        <w:t xml:space="preserve">NB: Ai sensi dell’articolo 96 commi 7,8 e 9 del </w:t>
      </w:r>
      <w:proofErr w:type="spellStart"/>
      <w:r w:rsidRPr="004566E9">
        <w:t>D.Lgs</w:t>
      </w:r>
      <w:proofErr w:type="spellEnd"/>
      <w:r w:rsidRPr="004566E9">
        <w:t xml:space="preserve"> 36/2023:</w:t>
      </w:r>
    </w:p>
    <w:p w14:paraId="452770BF" w14:textId="77777777" w:rsidR="003331BE" w:rsidRPr="00633A04" w:rsidRDefault="003331BE" w:rsidP="004566E9">
      <w:pPr>
        <w:pStyle w:val="Testonotaapidipagina"/>
        <w:ind w:left="142"/>
        <w:jc w:val="both"/>
        <w:rPr>
          <w:rFonts w:ascii="Calibri" w:hAnsi="Calibri" w:cs="Calibri"/>
          <w:sz w:val="16"/>
          <w:szCs w:val="16"/>
        </w:rPr>
      </w:pPr>
      <w:r w:rsidRPr="00633A04">
        <w:rPr>
          <w:rFonts w:ascii="Calibri" w:hAnsi="Calibri" w:cs="Calibri"/>
          <w:sz w:val="16"/>
          <w:szCs w:val="16"/>
        </w:rPr>
        <w:t xml:space="preserve">7. Un operatore economico escluso con sentenza definitiva dalla partecipazione alle procedure di appalto o di concessione non può avvalersi della possibilità prevista dai commi 2, 3, 4, 5 e 6 nel corso del periodo di esclusione derivante da tale sentenza (Non può avvalersi delle misure di self- </w:t>
      </w:r>
      <w:proofErr w:type="spellStart"/>
      <w:r w:rsidRPr="00633A04">
        <w:rPr>
          <w:rFonts w:ascii="Calibri" w:hAnsi="Calibri" w:cs="Calibri"/>
          <w:sz w:val="16"/>
          <w:szCs w:val="16"/>
        </w:rPr>
        <w:t>cleaning</w:t>
      </w:r>
      <w:proofErr w:type="spellEnd"/>
      <w:r w:rsidRPr="00633A04">
        <w:rPr>
          <w:rFonts w:ascii="Calibri" w:hAnsi="Calibri" w:cs="Calibri"/>
          <w:sz w:val="16"/>
          <w:szCs w:val="16"/>
        </w:rPr>
        <w:t>, Nota di chi scrive);</w:t>
      </w:r>
    </w:p>
    <w:p w14:paraId="151D1FDD" w14:textId="77777777" w:rsidR="003331BE" w:rsidRPr="00633A04" w:rsidRDefault="003331BE" w:rsidP="004566E9">
      <w:pPr>
        <w:pStyle w:val="Testonotaapidipagina"/>
        <w:ind w:left="142"/>
        <w:jc w:val="both"/>
        <w:rPr>
          <w:rFonts w:ascii="Calibri" w:hAnsi="Calibri" w:cs="Calibri"/>
          <w:sz w:val="16"/>
          <w:szCs w:val="16"/>
        </w:rPr>
      </w:pPr>
      <w:r w:rsidRPr="00633A04">
        <w:rPr>
          <w:rFonts w:ascii="Calibri" w:hAnsi="Calibri" w:cs="Calibri"/>
          <w:sz w:val="16"/>
          <w:szCs w:val="16"/>
        </w:rPr>
        <w:t>8. Se la sentenza penale di condanna definitiva non fissa la durata della pena accessoria della incapacità di contrattare con la pubblica amministrazione, la condanna produce effetto escludente dalle procedure d’appalto:</w:t>
      </w:r>
    </w:p>
    <w:p w14:paraId="195C17E9" w14:textId="77777777" w:rsidR="003331BE" w:rsidRPr="00633A04" w:rsidRDefault="003331BE" w:rsidP="004566E9">
      <w:pPr>
        <w:pStyle w:val="Testonotaapidipagina"/>
        <w:ind w:left="142"/>
        <w:jc w:val="both"/>
        <w:rPr>
          <w:rFonts w:ascii="Calibri" w:hAnsi="Calibri" w:cs="Calibri"/>
          <w:sz w:val="16"/>
          <w:szCs w:val="16"/>
        </w:rPr>
      </w:pPr>
      <w:r w:rsidRPr="00633A04">
        <w:rPr>
          <w:rFonts w:ascii="Calibri" w:hAnsi="Calibri" w:cs="Calibri"/>
          <w:sz w:val="16"/>
          <w:szCs w:val="16"/>
        </w:rPr>
        <w:t xml:space="preserve">a) in perpetuo, nei casi in cui alla condanna consegue di diritto la pena accessoria perpetua, ai sensi dell'articolo 317-bis, primo comma, primo periodo, del </w:t>
      </w:r>
      <w:proofErr w:type="gramStart"/>
      <w:r w:rsidRPr="00633A04">
        <w:rPr>
          <w:rFonts w:ascii="Calibri" w:hAnsi="Calibri" w:cs="Calibri"/>
          <w:sz w:val="16"/>
          <w:szCs w:val="16"/>
        </w:rPr>
        <w:t>codice penale</w:t>
      </w:r>
      <w:proofErr w:type="gramEnd"/>
      <w:r w:rsidRPr="00633A04">
        <w:rPr>
          <w:rFonts w:ascii="Calibri" w:hAnsi="Calibri" w:cs="Calibri"/>
          <w:sz w:val="16"/>
          <w:szCs w:val="16"/>
        </w:rPr>
        <w:t>, salvo che la pena sia dichiarata estinta ai sensi dell'articolo 179, settimo comma, del codice penale;</w:t>
      </w:r>
    </w:p>
    <w:p w14:paraId="7D0E0914" w14:textId="77777777" w:rsidR="003331BE" w:rsidRPr="00633A04" w:rsidRDefault="003331BE" w:rsidP="004566E9">
      <w:pPr>
        <w:pStyle w:val="Testonotaapidipagina"/>
        <w:ind w:left="142"/>
        <w:jc w:val="both"/>
        <w:rPr>
          <w:rFonts w:ascii="Calibri" w:hAnsi="Calibri" w:cs="Calibri"/>
          <w:sz w:val="16"/>
          <w:szCs w:val="16"/>
        </w:rPr>
      </w:pPr>
      <w:r w:rsidRPr="00633A04">
        <w:rPr>
          <w:rFonts w:ascii="Calibri" w:hAnsi="Calibri" w:cs="Calibri"/>
          <w:sz w:val="16"/>
          <w:szCs w:val="16"/>
        </w:rPr>
        <w:t xml:space="preserve">b) per un periodo pari a sette anni nei casi previsti dall'articolo 317-bis, primo comma, secondo periodo, del </w:t>
      </w:r>
      <w:proofErr w:type="gramStart"/>
      <w:r w:rsidRPr="00633A04">
        <w:rPr>
          <w:rFonts w:ascii="Calibri" w:hAnsi="Calibri" w:cs="Calibri"/>
          <w:sz w:val="16"/>
          <w:szCs w:val="16"/>
        </w:rPr>
        <w:t>codice penale</w:t>
      </w:r>
      <w:proofErr w:type="gramEnd"/>
      <w:r w:rsidRPr="00633A04">
        <w:rPr>
          <w:rFonts w:ascii="Calibri" w:hAnsi="Calibri" w:cs="Calibri"/>
          <w:sz w:val="16"/>
          <w:szCs w:val="16"/>
        </w:rPr>
        <w:t>, salvo che sia intervenuta riabilitazione;</w:t>
      </w:r>
    </w:p>
    <w:p w14:paraId="1E7F3064" w14:textId="77777777" w:rsidR="003331BE" w:rsidRPr="00633A04" w:rsidRDefault="003331BE" w:rsidP="004566E9">
      <w:pPr>
        <w:pStyle w:val="Testonotaapidipagina"/>
        <w:ind w:left="142"/>
        <w:jc w:val="both"/>
        <w:rPr>
          <w:rFonts w:ascii="Calibri" w:hAnsi="Calibri" w:cs="Calibri"/>
          <w:sz w:val="16"/>
          <w:szCs w:val="16"/>
        </w:rPr>
      </w:pPr>
      <w:r w:rsidRPr="00633A04">
        <w:rPr>
          <w:rFonts w:ascii="Calibri" w:hAnsi="Calibri" w:cs="Calibri"/>
          <w:sz w:val="16"/>
          <w:szCs w:val="16"/>
        </w:rPr>
        <w:t>c) per un periodo pari a cinque anni nei casi diversi da quelli di cui alle lettere a) e b), salvo che sia intervenuta riabilitazione.</w:t>
      </w:r>
    </w:p>
    <w:p w14:paraId="10702401" w14:textId="77777777" w:rsidR="003331BE" w:rsidRPr="00633A04" w:rsidRDefault="003331BE" w:rsidP="004566E9">
      <w:pPr>
        <w:pStyle w:val="Testonotaapidipagina"/>
        <w:ind w:left="142"/>
        <w:jc w:val="both"/>
        <w:rPr>
          <w:rFonts w:ascii="Calibri" w:hAnsi="Calibri" w:cs="Calibri"/>
          <w:sz w:val="16"/>
          <w:szCs w:val="16"/>
        </w:rPr>
      </w:pPr>
      <w:r w:rsidRPr="00633A04">
        <w:rPr>
          <w:rFonts w:ascii="Calibri" w:hAnsi="Calibri" w:cs="Calibri"/>
          <w:sz w:val="16"/>
          <w:szCs w:val="16"/>
        </w:rPr>
        <w:t>9. Nei casi di cui alle lettere b) e c) del comma 8, se la pena principale ha una durata inferiore, rispettivamente, a sette e cinque anni di reclusione, l’effetto escludente che ne deriva si produce per un periodo avente durata pari alla durata della pena principale.</w:t>
      </w:r>
    </w:p>
  </w:footnote>
  <w:footnote w:id="4">
    <w:p w14:paraId="3921EC44" w14:textId="77777777" w:rsidR="003331BE" w:rsidRPr="00633A04" w:rsidRDefault="003331BE" w:rsidP="003331BE">
      <w:pPr>
        <w:pStyle w:val="Testonotaapidipagina"/>
        <w:jc w:val="both"/>
        <w:rPr>
          <w:rFonts w:ascii="Calibri" w:hAnsi="Calibri" w:cs="Calibri"/>
          <w:sz w:val="16"/>
          <w:szCs w:val="16"/>
        </w:rPr>
      </w:pPr>
      <w:r>
        <w:rPr>
          <w:rStyle w:val="Rimandonotaapidipagina"/>
        </w:rPr>
        <w:footnoteRef/>
      </w:r>
      <w:r>
        <w:t xml:space="preserve"> </w:t>
      </w:r>
      <w:r w:rsidRPr="00633A04">
        <w:rPr>
          <w:rFonts w:ascii="Calibri" w:hAnsi="Calibri" w:cs="Calibri"/>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5">
    <w:p w14:paraId="6571C57E" w14:textId="77777777" w:rsidR="003331BE" w:rsidRPr="00633A04" w:rsidRDefault="003331BE" w:rsidP="009A5394">
      <w:pPr>
        <w:pStyle w:val="Testonotaapidipagina"/>
        <w:jc w:val="both"/>
        <w:rPr>
          <w:rFonts w:ascii="Calibri" w:hAnsi="Calibri" w:cs="Calibri"/>
          <w:sz w:val="16"/>
          <w:szCs w:val="16"/>
        </w:rPr>
      </w:pPr>
      <w:r>
        <w:rPr>
          <w:rStyle w:val="Rimandonotaapidipagina"/>
        </w:rPr>
        <w:footnoteRef/>
      </w:r>
      <w:r>
        <w:t xml:space="preserve"> </w:t>
      </w:r>
      <w:r w:rsidRPr="00633A04">
        <w:rPr>
          <w:rFonts w:ascii="Calibri" w:hAnsi="Calibri" w:cs="Calibri"/>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6">
    <w:p w14:paraId="58B255FA" w14:textId="77777777" w:rsidR="003331BE" w:rsidRPr="00633A04" w:rsidRDefault="003331BE" w:rsidP="009A5394">
      <w:pPr>
        <w:pStyle w:val="Testonotaapidipagina"/>
        <w:jc w:val="both"/>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7">
    <w:p w14:paraId="4C99448A" w14:textId="77777777" w:rsidR="003331BE" w:rsidRPr="00633A04" w:rsidRDefault="003331BE" w:rsidP="009A5394">
      <w:pPr>
        <w:pStyle w:val="Testonotaapidipagina"/>
        <w:jc w:val="both"/>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w:t>
      </w:r>
    </w:p>
    <w:p w14:paraId="2EE7517A" w14:textId="77777777" w:rsidR="003331BE" w:rsidRPr="00633A04" w:rsidRDefault="003331BE" w:rsidP="004566E9">
      <w:pPr>
        <w:pStyle w:val="Testonotaapidipagina"/>
        <w:ind w:left="142"/>
        <w:jc w:val="both"/>
        <w:rPr>
          <w:rFonts w:ascii="Calibri" w:hAnsi="Calibri" w:cs="Calibri"/>
          <w:sz w:val="16"/>
          <w:szCs w:val="16"/>
        </w:rPr>
      </w:pPr>
      <w:r w:rsidRPr="00633A04">
        <w:rPr>
          <w:rFonts w:ascii="Calibri" w:hAnsi="Calibri" w:cs="Calibri"/>
          <w:sz w:val="16"/>
          <w:szCs w:val="16"/>
        </w:rPr>
        <w:t>a) per tre anni decorrenti dalla commissione del fatto, nel caso di cui all’articolo 95, comma 1, lettera a);</w:t>
      </w:r>
    </w:p>
  </w:footnote>
  <w:footnote w:id="8">
    <w:p w14:paraId="1D612F00" w14:textId="45C0902C" w:rsidR="003331BE" w:rsidRPr="00633A04" w:rsidRDefault="003331BE" w:rsidP="009A5394">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 per la sola gara cui la condotta si riferisce</w:t>
      </w:r>
    </w:p>
  </w:footnote>
  <w:footnote w:id="9">
    <w:p w14:paraId="3454D9A9" w14:textId="77777777" w:rsidR="003331BE" w:rsidRPr="00633A04" w:rsidRDefault="003331BE" w:rsidP="009A5394">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 per la sola gara cui la condotta si riferisce</w:t>
      </w:r>
    </w:p>
  </w:footnote>
  <w:footnote w:id="10">
    <w:p w14:paraId="362EE6E3" w14:textId="77777777" w:rsidR="003331BE" w:rsidRPr="00633A04" w:rsidRDefault="003331BE" w:rsidP="009A5394">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 per la sola gara cui la condotta si riferisce</w:t>
      </w:r>
    </w:p>
  </w:footnote>
  <w:footnote w:id="11">
    <w:p w14:paraId="13335D80" w14:textId="77777777" w:rsidR="009A5394" w:rsidRPr="004566E9" w:rsidRDefault="009A5394" w:rsidP="004566E9">
      <w:pPr>
        <w:pStyle w:val="Testonotaapidipagina"/>
        <w:rPr>
          <w:rStyle w:val="Rimandonotaapidipagina"/>
          <w:rFonts w:asciiTheme="minorHAnsi" w:hAnsiTheme="minorHAnsi" w:cstheme="minorHAnsi"/>
          <w:sz w:val="16"/>
          <w:szCs w:val="16"/>
          <w:vertAlign w:val="baseline"/>
        </w:rPr>
      </w:pPr>
      <w:r w:rsidRPr="004566E9">
        <w:rPr>
          <w:rStyle w:val="Rimandonotaapidipagina"/>
          <w:rFonts w:asciiTheme="minorHAnsi" w:hAnsiTheme="minorHAnsi" w:cstheme="minorHAnsi"/>
          <w:sz w:val="16"/>
          <w:szCs w:val="16"/>
        </w:rPr>
        <w:footnoteRef/>
      </w:r>
      <w:r w:rsidRPr="004566E9">
        <w:rPr>
          <w:rStyle w:val="Rimandonotaapidipagina"/>
          <w:rFonts w:asciiTheme="minorHAnsi" w:hAnsiTheme="minorHAnsi" w:cstheme="minorHAnsi"/>
          <w:sz w:val="16"/>
          <w:szCs w:val="16"/>
        </w:rPr>
        <w:t xml:space="preserve"> </w:t>
      </w:r>
      <w:r w:rsidRPr="004566E9">
        <w:rPr>
          <w:rStyle w:val="Rimandonotaapidipagina"/>
          <w:rFonts w:asciiTheme="minorHAnsi" w:hAnsiTheme="minorHAnsi" w:cstheme="minorHAnsi"/>
          <w:sz w:val="16"/>
          <w:szCs w:val="16"/>
          <w:vertAlign w:val="baseline"/>
        </w:rPr>
        <w:t>All’articolo 98 sono indicati, in modo tassativo, i gravi illeciti professionali, nonché i mezzi adeguati a dimostrare i medesimi. Si riporta l’articolo 98.</w:t>
      </w:r>
    </w:p>
    <w:p w14:paraId="3496C50D" w14:textId="77777777" w:rsidR="009A5394" w:rsidRPr="007D5DB0" w:rsidRDefault="009A5394" w:rsidP="004566E9">
      <w:pPr>
        <w:pStyle w:val="Testonotaapidipagina"/>
        <w:ind w:left="142"/>
        <w:jc w:val="both"/>
        <w:rPr>
          <w:rFonts w:ascii="Calibri" w:hAnsi="Calibri" w:cs="Calibri"/>
          <w:sz w:val="14"/>
          <w:szCs w:val="14"/>
        </w:rPr>
      </w:pPr>
      <w:r w:rsidRPr="007D5DB0">
        <w:rPr>
          <w:rFonts w:ascii="Calibri" w:hAnsi="Calibri" w:cs="Calibri"/>
          <w:sz w:val="14"/>
          <w:szCs w:val="14"/>
        </w:rPr>
        <w:t>1. L’illecito professionale grave rileva solo se compiuto dall’operatore economico offerente, salvo quanto previsto dal comma 3, lettere g) ed h).</w:t>
      </w:r>
    </w:p>
    <w:p w14:paraId="17125D7D" w14:textId="77777777" w:rsidR="009A5394" w:rsidRPr="007D5DB0" w:rsidRDefault="009A5394" w:rsidP="004566E9">
      <w:pPr>
        <w:pStyle w:val="Testonotaapidipagina"/>
        <w:ind w:left="142"/>
        <w:jc w:val="both"/>
        <w:rPr>
          <w:rFonts w:ascii="Calibri" w:hAnsi="Calibri" w:cs="Calibri"/>
          <w:sz w:val="14"/>
          <w:szCs w:val="14"/>
        </w:rPr>
      </w:pPr>
      <w:r w:rsidRPr="007D5DB0">
        <w:rPr>
          <w:rFonts w:ascii="Calibri" w:hAnsi="Calibri" w:cs="Calibri"/>
          <w:sz w:val="14"/>
          <w:szCs w:val="14"/>
        </w:rPr>
        <w:t>2. L’esclusione di un operatore economico ai sensi dell’articolo 95, comma 1, lettera e) è disposta e comunicata dalla stazione appaltante quando ricorrono tutte le seguenti condizioni:</w:t>
      </w:r>
    </w:p>
    <w:p w14:paraId="36994F1D" w14:textId="77777777" w:rsidR="009A5394" w:rsidRPr="007D5DB0" w:rsidRDefault="009A5394" w:rsidP="004566E9">
      <w:pPr>
        <w:pStyle w:val="Testonotaapidipagina"/>
        <w:ind w:left="284"/>
        <w:jc w:val="both"/>
        <w:rPr>
          <w:rFonts w:ascii="Calibri" w:hAnsi="Calibri" w:cs="Calibri"/>
          <w:sz w:val="14"/>
          <w:szCs w:val="14"/>
        </w:rPr>
      </w:pPr>
      <w:r w:rsidRPr="007D5DB0">
        <w:rPr>
          <w:rFonts w:ascii="Calibri" w:hAnsi="Calibri" w:cs="Calibri"/>
          <w:sz w:val="14"/>
          <w:szCs w:val="14"/>
        </w:rPr>
        <w:t>a) elementi sufficienti ad integrare il grave illecito professionale;</w:t>
      </w:r>
    </w:p>
    <w:p w14:paraId="327CE90C" w14:textId="77777777" w:rsidR="009A5394" w:rsidRPr="007D5DB0" w:rsidRDefault="009A5394" w:rsidP="004566E9">
      <w:pPr>
        <w:pStyle w:val="Testonotaapidipagina"/>
        <w:ind w:left="284"/>
        <w:jc w:val="both"/>
        <w:rPr>
          <w:rFonts w:ascii="Calibri" w:hAnsi="Calibri" w:cs="Calibri"/>
          <w:sz w:val="14"/>
          <w:szCs w:val="14"/>
        </w:rPr>
      </w:pPr>
      <w:r w:rsidRPr="007D5DB0">
        <w:rPr>
          <w:rFonts w:ascii="Calibri" w:hAnsi="Calibri" w:cs="Calibri"/>
          <w:sz w:val="14"/>
          <w:szCs w:val="14"/>
        </w:rPr>
        <w:t>b) idoneità del grave illecito professionale ad incidere sull’affidabilità e integrità dell’operatore;</w:t>
      </w:r>
    </w:p>
    <w:p w14:paraId="7D053F35" w14:textId="77777777" w:rsidR="009A5394" w:rsidRPr="007D5DB0" w:rsidRDefault="009A5394" w:rsidP="004566E9">
      <w:pPr>
        <w:pStyle w:val="Testonotaapidipagina"/>
        <w:ind w:left="284"/>
        <w:jc w:val="both"/>
        <w:rPr>
          <w:rFonts w:ascii="Calibri" w:hAnsi="Calibri" w:cs="Calibri"/>
          <w:sz w:val="14"/>
          <w:szCs w:val="14"/>
        </w:rPr>
      </w:pPr>
      <w:r w:rsidRPr="007D5DB0">
        <w:rPr>
          <w:rFonts w:ascii="Calibri" w:hAnsi="Calibri" w:cs="Calibri"/>
          <w:sz w:val="14"/>
          <w:szCs w:val="14"/>
        </w:rPr>
        <w:t>c) adeguati mezzi di prova di cui al comma 6.</w:t>
      </w:r>
    </w:p>
    <w:p w14:paraId="4D56C9E4"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3. L’illecito professionale si può desumere al verificarsi di almeno uno dei seguenti elementi:</w:t>
      </w:r>
    </w:p>
    <w:p w14:paraId="158C1090"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a) sanzione esecutiva irrogata dall’Autorità garante della concorrenza e del mercato o da altra autorità di settore, rilevante in relazione all’oggetto specifico dell’appalto;</w:t>
      </w:r>
    </w:p>
    <w:p w14:paraId="39642AE5"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52CE7113"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54D4D698"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d) condotta dell'operatore economico che abbia commesso grave inadempimento nei confronti di uno o più subappaltatori;</w:t>
      </w:r>
    </w:p>
    <w:p w14:paraId="04396641"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e) condotta dell'operatore economico che abbia violato il divieto di intestazione fiduciaria di cui all'articolo 17 della legge 19 marzo 1990, n. 55, laddove la violazione non sia stata rimossa;</w:t>
      </w:r>
    </w:p>
    <w:p w14:paraId="291487B5"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 xml:space="preserve">f) omessa denuncia all'autorità giudiziaria da parte dell'operatore economico persona offesa dei reati previsti e puniti dagli articoli 317 e 629 del </w:t>
      </w:r>
      <w:proofErr w:type="gramStart"/>
      <w:r w:rsidRPr="007D5DB0">
        <w:rPr>
          <w:rFonts w:ascii="Calibri" w:hAnsi="Calibri" w:cs="Calibri"/>
          <w:sz w:val="14"/>
          <w:szCs w:val="14"/>
        </w:rPr>
        <w:t>codice penale</w:t>
      </w:r>
      <w:proofErr w:type="gramEnd"/>
      <w:r w:rsidRPr="007D5DB0">
        <w:rPr>
          <w:rFonts w:ascii="Calibri" w:hAnsi="Calibri" w:cs="Calibri"/>
          <w:sz w:val="14"/>
          <w:szCs w:val="14"/>
        </w:rPr>
        <w:t xml:space="preserv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w:t>
      </w:r>
      <w:proofErr w:type="gramStart"/>
      <w:r w:rsidRPr="007D5DB0">
        <w:rPr>
          <w:rFonts w:ascii="Calibri" w:hAnsi="Calibri" w:cs="Calibri"/>
          <w:sz w:val="14"/>
          <w:szCs w:val="14"/>
        </w:rPr>
        <w:t>predetta</w:t>
      </w:r>
      <w:proofErr w:type="gramEnd"/>
      <w:r w:rsidRPr="007D5DB0">
        <w:rPr>
          <w:rFonts w:ascii="Calibri" w:hAnsi="Calibri" w:cs="Calibri"/>
          <w:sz w:val="14"/>
          <w:szCs w:val="14"/>
        </w:rPr>
        <w:t xml:space="preserve"> denuncia, dal procuratore della Repubblica procedente all'ANAC, la quale ne cura la pubblicazione;</w:t>
      </w:r>
    </w:p>
    <w:p w14:paraId="13A6F828"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g) contestata commissione da parte dell’operatore economico, ovvero dei soggetti di cui al comma 3 dell’articolo 94 di taluno dei reati consumati o tentati di cui al comma 1 del medesimo articolo 94;</w:t>
      </w:r>
    </w:p>
    <w:p w14:paraId="078AE25D"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h) contestata o accertata commissione, da parte dell’operatore economico oppure dei soggetti di cui al comma 3 dell’articolo 94, di taluno dei seguenti reati consumati:</w:t>
      </w:r>
    </w:p>
    <w:p w14:paraId="761AB65D"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 xml:space="preserve">1) abusivo esercizio di una professione, ai sensi dell’articolo 348 del </w:t>
      </w:r>
      <w:proofErr w:type="gramStart"/>
      <w:r w:rsidRPr="007D5DB0">
        <w:rPr>
          <w:rFonts w:ascii="Calibri" w:hAnsi="Calibri" w:cs="Calibri"/>
          <w:sz w:val="14"/>
          <w:szCs w:val="14"/>
        </w:rPr>
        <w:t>codice penale</w:t>
      </w:r>
      <w:proofErr w:type="gramEnd"/>
      <w:r w:rsidRPr="007D5DB0">
        <w:rPr>
          <w:rFonts w:ascii="Calibri" w:hAnsi="Calibri" w:cs="Calibri"/>
          <w:sz w:val="14"/>
          <w:szCs w:val="14"/>
        </w:rPr>
        <w:t>;</w:t>
      </w:r>
    </w:p>
    <w:p w14:paraId="79D310E8"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2) bancarotta semplice, bancarotta fraudolenta, omessa dichiarazione di beni da comprendere nell’inventario fallimentare o ricorso abusivo al credito, di cui agli articoli 216, 217, 218 e 220 del regio decreto 16 marzo 1942, n. 267;</w:t>
      </w:r>
    </w:p>
    <w:p w14:paraId="313C8FB0"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 xml:space="preserve">3) i reati tributari ai sensi del decreto legislativo 10 marzo 2000, n. 74, i delitti societari di cui agli articoli 2621 e seguenti del </w:t>
      </w:r>
      <w:proofErr w:type="gramStart"/>
      <w:r w:rsidRPr="007D5DB0">
        <w:rPr>
          <w:rFonts w:ascii="Calibri" w:hAnsi="Calibri" w:cs="Calibri"/>
          <w:sz w:val="14"/>
          <w:szCs w:val="14"/>
        </w:rPr>
        <w:t>codice civile</w:t>
      </w:r>
      <w:proofErr w:type="gramEnd"/>
      <w:r w:rsidRPr="007D5DB0">
        <w:rPr>
          <w:rFonts w:ascii="Calibri" w:hAnsi="Calibri" w:cs="Calibri"/>
          <w:sz w:val="14"/>
          <w:szCs w:val="14"/>
        </w:rPr>
        <w:t xml:space="preserve"> o i delitti contro l’industria e il commercio di cui agli articoli da 513 a 517 del codice penale;</w:t>
      </w:r>
    </w:p>
    <w:p w14:paraId="7B613311"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5AF1151A"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5) i reati previsti dal decreto legislativo 8 giugno 2001, n. 231.</w:t>
      </w:r>
    </w:p>
    <w:p w14:paraId="6DC35F15"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7B23A442"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5. Le dichiarazioni omesse o non veritiere rese nella stessa gara e diverse da quelle di cui alla lettera b) del comma 3 possono essere utilizzate a supporto della valutazione di gravità riferita agli elementi di cui al comma 3.</w:t>
      </w:r>
    </w:p>
    <w:p w14:paraId="21616D17"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6. Costituiscono mezzi di prova adeguati, in relazione al comma 3:</w:t>
      </w:r>
    </w:p>
    <w:p w14:paraId="31A2E199"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a) quanto alla lettera a), i provvedimenti sanzionatori esecutivi resi dall’Autorità garante della concorrenza e del mercato o da altra autorità di settore;</w:t>
      </w:r>
    </w:p>
    <w:p w14:paraId="50B5870B"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b) quanto alla lettera b), la presenza di indizi gravi, precisi e concordanti che rendano evidente il ricorrere della situazione escludente;</w:t>
      </w:r>
    </w:p>
    <w:p w14:paraId="5F0A9061"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c) quanto alla lettera c), l’intervenuta risoluzione per inadempimento o la condanna al risarcimento del danno o ad altre conseguenze comparabili;</w:t>
      </w:r>
    </w:p>
    <w:p w14:paraId="3351BBD8"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d) quanto alla lettera d), la emissione di provvedimenti giurisdizionali anche non definitivi;</w:t>
      </w:r>
    </w:p>
    <w:p w14:paraId="61A028CE"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e) quanto alla lettera e), l'accertamento definitivo della violazione;</w:t>
      </w:r>
    </w:p>
    <w:p w14:paraId="584A50C9"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f) quanto alla lettera f), gli elementi ivi indicati;</w:t>
      </w:r>
    </w:p>
    <w:p w14:paraId="360A02B7"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w:t>
      </w:r>
    </w:p>
    <w:p w14:paraId="3916FC33"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h) quanto alla lettera h), la sentenza di condanna definitiva, il decreto penale di condanna irrevocabile, e la condanna non definitiva, i provvedimenti cautelari reali o personali, ove emessi dal giudice penale.</w:t>
      </w:r>
    </w:p>
    <w:p w14:paraId="41D60293" w14:textId="77777777" w:rsidR="009A5394" w:rsidRPr="007D5DB0" w:rsidRDefault="009A5394" w:rsidP="009A5394">
      <w:pPr>
        <w:pStyle w:val="Testonotaapidipagina"/>
        <w:jc w:val="both"/>
        <w:rPr>
          <w:rFonts w:ascii="Calibri" w:hAnsi="Calibri" w:cs="Calibri"/>
          <w:sz w:val="14"/>
          <w:szCs w:val="14"/>
        </w:rPr>
      </w:pPr>
      <w:r w:rsidRPr="007D5DB0">
        <w:rPr>
          <w:rFonts w:ascii="Calibri" w:hAnsi="Calibri" w:cs="Calibri"/>
          <w:sz w:val="14"/>
          <w:szCs w:val="14"/>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4A2D9745" w14:textId="77777777" w:rsidR="009A5394" w:rsidRPr="00633A04" w:rsidRDefault="009A5394" w:rsidP="009A5394">
      <w:pPr>
        <w:pStyle w:val="Testonotaapidipagina"/>
        <w:jc w:val="both"/>
        <w:rPr>
          <w:rFonts w:ascii="Calibri" w:hAnsi="Calibri" w:cs="Calibri"/>
          <w:sz w:val="16"/>
          <w:szCs w:val="16"/>
        </w:rPr>
      </w:pPr>
      <w:r w:rsidRPr="007D5DB0">
        <w:rPr>
          <w:rFonts w:ascii="Calibri" w:hAnsi="Calibri" w:cs="Calibri"/>
          <w:sz w:val="14"/>
          <w:szCs w:val="14"/>
        </w:rPr>
        <w:t>8. Il provvedimento di esclusione deve essere motivato in relazione a tutte e tre le condizioni di cui al comma 2</w:t>
      </w:r>
      <w:r w:rsidRPr="007D5DB0">
        <w:rPr>
          <w:rFonts w:ascii="Calibri" w:hAnsi="Calibri" w:cs="Calibri"/>
          <w:sz w:val="16"/>
          <w:szCs w:val="16"/>
        </w:rPr>
        <w:t>.</w:t>
      </w:r>
    </w:p>
    <w:p w14:paraId="5211120C" w14:textId="77777777" w:rsidR="009A5394" w:rsidRDefault="009A5394" w:rsidP="009A5394">
      <w:pPr>
        <w:pStyle w:val="Testonotaapidipagina"/>
      </w:pPr>
    </w:p>
  </w:footnote>
  <w:footnote w:id="12">
    <w:p w14:paraId="4E857B6E" w14:textId="77777777" w:rsidR="003E43C0" w:rsidRPr="00857B92" w:rsidRDefault="003E43C0" w:rsidP="009A5394">
      <w:pPr>
        <w:pStyle w:val="Testonotaapidipagina"/>
        <w:jc w:val="both"/>
        <w:rPr>
          <w:rFonts w:ascii="Calibri" w:hAnsi="Calibri" w:cs="Calibri"/>
          <w:sz w:val="15"/>
          <w:szCs w:val="15"/>
        </w:rPr>
      </w:pPr>
      <w:r w:rsidRPr="00857B92">
        <w:rPr>
          <w:rStyle w:val="Rimandonotaapidipagina"/>
          <w:rFonts w:ascii="Calibri" w:hAnsi="Calibri" w:cs="Calibri"/>
          <w:sz w:val="15"/>
          <w:szCs w:val="15"/>
        </w:rPr>
        <w:footnoteRef/>
      </w:r>
      <w:r w:rsidRPr="00857B92">
        <w:rPr>
          <w:rFonts w:ascii="Calibri" w:hAnsi="Calibri" w:cs="Calibri"/>
          <w:sz w:val="15"/>
          <w:szCs w:val="15"/>
        </w:rPr>
        <w:t xml:space="preserve">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w:t>
      </w:r>
      <w:proofErr w:type="gramStart"/>
      <w:r w:rsidRPr="00857B92">
        <w:rPr>
          <w:rFonts w:ascii="Calibri" w:hAnsi="Calibri" w:cs="Calibri"/>
          <w:sz w:val="15"/>
          <w:szCs w:val="15"/>
        </w:rPr>
        <w:t>predetta</w:t>
      </w:r>
      <w:proofErr w:type="gramEnd"/>
      <w:r w:rsidRPr="00857B92">
        <w:rPr>
          <w:rFonts w:ascii="Calibri" w:hAnsi="Calibri" w:cs="Calibri"/>
          <w:sz w:val="15"/>
          <w:szCs w:val="15"/>
        </w:rPr>
        <w:t xml:space="preserve"> denuncia, dal procuratore della Repubblica procedente all'ANAC, la quale ne cura la pubblicazione</w:t>
      </w:r>
    </w:p>
  </w:footnote>
  <w:footnote w:id="13">
    <w:p w14:paraId="71DD1894" w14:textId="77777777" w:rsidR="003E43C0" w:rsidRPr="00633A04" w:rsidRDefault="003E43C0" w:rsidP="009A5394">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3, “Con riferimento alle fattispecie di cui al comma 3, lettera h), dell’articolo 98, l’esclusione non è disposta e il divieto di aggiudicare non si applica quando:</w:t>
      </w:r>
    </w:p>
    <w:p w14:paraId="4A04DC01" w14:textId="77777777" w:rsidR="003E43C0" w:rsidRPr="00633A04" w:rsidRDefault="003E43C0" w:rsidP="009A5394">
      <w:pPr>
        <w:pStyle w:val="Testonotaapidipagina"/>
        <w:rPr>
          <w:rFonts w:ascii="Calibri" w:hAnsi="Calibri" w:cs="Calibri"/>
          <w:sz w:val="16"/>
          <w:szCs w:val="16"/>
        </w:rPr>
      </w:pPr>
      <w:r w:rsidRPr="00633A04">
        <w:rPr>
          <w:rFonts w:ascii="Calibri" w:hAnsi="Calibri" w:cs="Calibri"/>
          <w:sz w:val="16"/>
          <w:szCs w:val="16"/>
        </w:rPr>
        <w:t>a) il reato è stato depenalizzato;</w:t>
      </w:r>
    </w:p>
    <w:p w14:paraId="3778DE1E" w14:textId="77777777" w:rsidR="003E43C0" w:rsidRPr="00633A04" w:rsidRDefault="003E43C0" w:rsidP="009A5394">
      <w:pPr>
        <w:pStyle w:val="Testonotaapidipagina"/>
        <w:rPr>
          <w:rFonts w:ascii="Calibri" w:hAnsi="Calibri" w:cs="Calibri"/>
          <w:sz w:val="16"/>
          <w:szCs w:val="16"/>
        </w:rPr>
      </w:pPr>
      <w:r w:rsidRPr="00633A04">
        <w:rPr>
          <w:rFonts w:ascii="Calibri" w:hAnsi="Calibri" w:cs="Calibri"/>
          <w:sz w:val="16"/>
          <w:szCs w:val="16"/>
        </w:rPr>
        <w:t>b) è intervenuta la riabilitazione;</w:t>
      </w:r>
    </w:p>
    <w:p w14:paraId="32EDF0E0" w14:textId="77777777" w:rsidR="003E43C0" w:rsidRPr="00633A04" w:rsidRDefault="003E43C0" w:rsidP="009A5394">
      <w:pPr>
        <w:pStyle w:val="Testonotaapidipagina"/>
        <w:rPr>
          <w:rFonts w:ascii="Calibri" w:hAnsi="Calibri" w:cs="Calibri"/>
          <w:sz w:val="16"/>
          <w:szCs w:val="16"/>
        </w:rPr>
      </w:pPr>
      <w:r w:rsidRPr="00633A04">
        <w:rPr>
          <w:rFonts w:ascii="Calibri" w:hAnsi="Calibri" w:cs="Calibri"/>
          <w:sz w:val="16"/>
          <w:szCs w:val="16"/>
        </w:rPr>
        <w:t xml:space="preserve">c) nei casi di condanna a una pena accessoria perpetua, questa è stata dichiarata estinta ai sensi dell’articolo 179, settimo comma, del </w:t>
      </w:r>
      <w:proofErr w:type="gramStart"/>
      <w:r w:rsidRPr="00633A04">
        <w:rPr>
          <w:rFonts w:ascii="Calibri" w:hAnsi="Calibri" w:cs="Calibri"/>
          <w:sz w:val="16"/>
          <w:szCs w:val="16"/>
        </w:rPr>
        <w:t>codice penale</w:t>
      </w:r>
      <w:proofErr w:type="gramEnd"/>
      <w:r w:rsidRPr="00633A04">
        <w:rPr>
          <w:rFonts w:ascii="Calibri" w:hAnsi="Calibri" w:cs="Calibri"/>
          <w:sz w:val="16"/>
          <w:szCs w:val="16"/>
        </w:rPr>
        <w:t>;</w:t>
      </w:r>
    </w:p>
    <w:p w14:paraId="6D3EA241" w14:textId="77777777" w:rsidR="003E43C0" w:rsidRPr="00633A04" w:rsidRDefault="003E43C0" w:rsidP="009A5394">
      <w:pPr>
        <w:pStyle w:val="Testonotaapidipagina"/>
        <w:rPr>
          <w:rFonts w:ascii="Calibri" w:hAnsi="Calibri" w:cs="Calibri"/>
          <w:sz w:val="16"/>
          <w:szCs w:val="16"/>
        </w:rPr>
      </w:pPr>
      <w:r w:rsidRPr="00633A04">
        <w:rPr>
          <w:rFonts w:ascii="Calibri" w:hAnsi="Calibri" w:cs="Calibri"/>
          <w:sz w:val="16"/>
          <w:szCs w:val="16"/>
        </w:rPr>
        <w:t>d) il reato è stato dichiarato estinto dopo la condanna;</w:t>
      </w:r>
    </w:p>
    <w:p w14:paraId="16E39280" w14:textId="77777777" w:rsidR="003E43C0" w:rsidRPr="00633A04" w:rsidRDefault="003E43C0" w:rsidP="009A5394">
      <w:pPr>
        <w:pStyle w:val="Testonotaapidipagina"/>
        <w:rPr>
          <w:rFonts w:ascii="Calibri" w:hAnsi="Calibri" w:cs="Calibri"/>
          <w:sz w:val="16"/>
          <w:szCs w:val="16"/>
        </w:rPr>
      </w:pPr>
      <w:r w:rsidRPr="00633A04">
        <w:rPr>
          <w:rFonts w:ascii="Calibri" w:hAnsi="Calibri" w:cs="Calibri"/>
          <w:sz w:val="16"/>
          <w:szCs w:val="16"/>
        </w:rPr>
        <w:t>e) la condanna è stata revocata.”</w:t>
      </w:r>
    </w:p>
  </w:footnote>
  <w:footnote w:id="14">
    <w:p w14:paraId="3377E7C8" w14:textId="77777777" w:rsidR="003E43C0" w:rsidRPr="00633A04" w:rsidRDefault="003E43C0" w:rsidP="009A5394">
      <w:pPr>
        <w:pStyle w:val="Testonotaapidipagina"/>
        <w:jc w:val="both"/>
        <w:rPr>
          <w:rFonts w:ascii="Calibri" w:hAnsi="Calibri" w:cs="Calibri"/>
          <w:sz w:val="16"/>
          <w:szCs w:val="16"/>
        </w:rPr>
      </w:pPr>
      <w:r>
        <w:rPr>
          <w:rStyle w:val="Rimandonotaapidipagina"/>
        </w:rPr>
        <w:footnoteRef/>
      </w:r>
      <w:r w:rsidRPr="00633A04">
        <w:rPr>
          <w:rFonts w:ascii="Calibri" w:hAnsi="Calibri" w:cs="Calibri"/>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15">
    <w:p w14:paraId="56D97D02" w14:textId="77777777" w:rsidR="009A5394" w:rsidRDefault="009A5394"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Ai sensi dell’articolo 68 comma 14 “</w:t>
      </w:r>
      <w:r w:rsidRPr="00E965BD">
        <w:rPr>
          <w:rFonts w:ascii="Calibri" w:hAnsi="Calibri" w:cs="Calibri"/>
          <w:sz w:val="16"/>
          <w:szCs w:val="16"/>
        </w:rPr>
        <w:t xml:space="preserve"> La partecipazione alla gara dei concorrenti in più di un raggruppamento o consorzio ordinario, ovvero in forma individuale qualora abbiano partecipato alla gara medesima in raggruppamento o consorzio ordinario, determina l’esclusione dei medesimi se sono integrati i presupposti di cui all’articolo 95, comma 1, lettera d), sempre che l’operatore economico non dimostri che la circostanza non ha influito sulla gara, né è idonea a incidere sulla capacità di rispettare gli obblighi contrattuali.</w:t>
      </w:r>
      <w:r>
        <w:rPr>
          <w:rFonts w:ascii="Calibri" w:hAnsi="Calibri" w:cs="Calibri"/>
          <w:sz w:val="16"/>
          <w:szCs w:val="16"/>
        </w:rPr>
        <w:t>”</w:t>
      </w:r>
    </w:p>
  </w:footnote>
  <w:footnote w:id="16">
    <w:p w14:paraId="709D9C13" w14:textId="77777777" w:rsidR="009A5394" w:rsidRPr="005B36C1" w:rsidRDefault="009A5394" w:rsidP="009A5394">
      <w:pPr>
        <w:pStyle w:val="Testonotaapidipagina"/>
        <w:rPr>
          <w:sz w:val="16"/>
          <w:szCs w:val="16"/>
        </w:rPr>
      </w:pPr>
      <w:r w:rsidRPr="005B36C1">
        <w:rPr>
          <w:rStyle w:val="Rimandonotaapidipagina"/>
          <w:sz w:val="16"/>
          <w:szCs w:val="16"/>
        </w:rPr>
        <w:footnoteRef/>
      </w:r>
      <w:r w:rsidRPr="005B36C1">
        <w:rPr>
          <w:sz w:val="16"/>
          <w:szCs w:val="16"/>
        </w:rPr>
        <w:t xml:space="preserve"> Società accreditata che ha rilasciato la certificazione di qualità.</w:t>
      </w:r>
    </w:p>
  </w:footnote>
  <w:footnote w:id="17">
    <w:p w14:paraId="697989BF" w14:textId="77777777" w:rsidR="009A5394" w:rsidRPr="005B36C1" w:rsidRDefault="009A5394" w:rsidP="009A5394">
      <w:pPr>
        <w:pStyle w:val="Testonotaapidipagina"/>
        <w:rPr>
          <w:sz w:val="16"/>
          <w:szCs w:val="16"/>
        </w:rPr>
      </w:pPr>
      <w:r w:rsidRPr="005B36C1">
        <w:rPr>
          <w:rStyle w:val="Rimandonotaapidipagina"/>
          <w:sz w:val="16"/>
          <w:szCs w:val="16"/>
        </w:rPr>
        <w:footnoteRef/>
      </w:r>
      <w:r w:rsidRPr="005B36C1">
        <w:rPr>
          <w:sz w:val="16"/>
          <w:szCs w:val="16"/>
        </w:rPr>
        <w:t xml:space="preserve"> Organismo di accreditamento (ACCREDIA o </w:t>
      </w:r>
      <w:proofErr w:type="gramStart"/>
      <w:r w:rsidRPr="005B36C1">
        <w:rPr>
          <w:sz w:val="16"/>
          <w:szCs w:val="16"/>
        </w:rPr>
        <w:t>altro  organismo</w:t>
      </w:r>
      <w:proofErr w:type="gramEnd"/>
      <w:r w:rsidRPr="005B36C1">
        <w:rPr>
          <w:sz w:val="16"/>
          <w:szCs w:val="16"/>
        </w:rPr>
        <w:t xml:space="preserve"> riconosciuto dall’IAF).</w:t>
      </w:r>
    </w:p>
  </w:footnote>
  <w:footnote w:id="18">
    <w:p w14:paraId="76A66689" w14:textId="77777777" w:rsidR="009A5394" w:rsidRPr="005B36C1" w:rsidRDefault="009A5394" w:rsidP="009A5394">
      <w:pPr>
        <w:pStyle w:val="Testonotaapidipagina"/>
        <w:rPr>
          <w:sz w:val="16"/>
          <w:szCs w:val="16"/>
        </w:rPr>
      </w:pPr>
      <w:r w:rsidRPr="005B36C1">
        <w:rPr>
          <w:rStyle w:val="Rimandonotaapidipagina"/>
          <w:sz w:val="16"/>
          <w:szCs w:val="16"/>
        </w:rPr>
        <w:footnoteRef/>
      </w:r>
      <w:r w:rsidRPr="005B36C1">
        <w:rPr>
          <w:sz w:val="16"/>
          <w:szCs w:val="16"/>
        </w:rPr>
        <w:t xml:space="preserve"> Società accreditata che ha rilasciato la certificazione di qualità.</w:t>
      </w:r>
    </w:p>
  </w:footnote>
  <w:footnote w:id="19">
    <w:p w14:paraId="68B8832A" w14:textId="77777777" w:rsidR="009A5394" w:rsidRPr="005B36C1" w:rsidRDefault="009A5394" w:rsidP="009A5394">
      <w:pPr>
        <w:pStyle w:val="Testonotaapidipagina"/>
        <w:rPr>
          <w:sz w:val="16"/>
          <w:szCs w:val="16"/>
        </w:rPr>
      </w:pPr>
      <w:r w:rsidRPr="005B36C1">
        <w:rPr>
          <w:rStyle w:val="Rimandonotaapidipagina"/>
          <w:sz w:val="16"/>
          <w:szCs w:val="16"/>
        </w:rPr>
        <w:footnoteRef/>
      </w:r>
      <w:r w:rsidRPr="005B36C1">
        <w:rPr>
          <w:sz w:val="16"/>
          <w:szCs w:val="16"/>
        </w:rPr>
        <w:t xml:space="preserve"> Organismo di accreditamento (ACCREDIA o altro organismo riconosciuto dall’IAF).</w:t>
      </w:r>
    </w:p>
  </w:footnote>
  <w:footnote w:id="20">
    <w:p w14:paraId="098CC398" w14:textId="77777777" w:rsidR="009A5394" w:rsidRPr="005B36C1" w:rsidRDefault="009A5394" w:rsidP="009A5394">
      <w:pPr>
        <w:pStyle w:val="Testonotaapidipagina"/>
        <w:rPr>
          <w:sz w:val="16"/>
          <w:szCs w:val="16"/>
        </w:rPr>
      </w:pPr>
      <w:r w:rsidRPr="005B36C1">
        <w:rPr>
          <w:rStyle w:val="Rimandonotaapidipagina"/>
          <w:sz w:val="16"/>
          <w:szCs w:val="16"/>
        </w:rPr>
        <w:footnoteRef/>
      </w:r>
      <w:r w:rsidRPr="005B36C1">
        <w:rPr>
          <w:sz w:val="16"/>
          <w:szCs w:val="16"/>
        </w:rPr>
        <w:t xml:space="preserve"> Società accreditata che ha rilasciato la certificazione di qualità.</w:t>
      </w:r>
    </w:p>
  </w:footnote>
  <w:footnote w:id="21">
    <w:p w14:paraId="78384FD1" w14:textId="77777777" w:rsidR="009A5394" w:rsidRPr="005B36C1" w:rsidRDefault="009A5394" w:rsidP="009A5394">
      <w:pPr>
        <w:pStyle w:val="Testonotaapidipagina"/>
        <w:rPr>
          <w:sz w:val="16"/>
          <w:szCs w:val="16"/>
        </w:rPr>
      </w:pPr>
      <w:r w:rsidRPr="005B36C1">
        <w:rPr>
          <w:rStyle w:val="Rimandonotaapidipagina"/>
          <w:sz w:val="16"/>
          <w:szCs w:val="16"/>
        </w:rPr>
        <w:footnoteRef/>
      </w:r>
      <w:r w:rsidRPr="005B36C1">
        <w:rPr>
          <w:sz w:val="16"/>
          <w:szCs w:val="16"/>
        </w:rPr>
        <w:t xml:space="preserve"> Organismo di accreditamento (ACCREDIA o altro organismo riconosciuto dall’IAF).</w:t>
      </w:r>
    </w:p>
  </w:footnote>
  <w:footnote w:id="22">
    <w:p w14:paraId="235B0E92" w14:textId="77777777" w:rsidR="009A5394" w:rsidRDefault="009A5394" w:rsidP="009A5394">
      <w:pPr>
        <w:pStyle w:val="Testonotaapidipagina"/>
        <w:jc w:val="both"/>
        <w:rPr>
          <w:rFonts w:ascii="Calibri" w:hAnsi="Calibri" w:cs="Calibri"/>
          <w:sz w:val="16"/>
          <w:szCs w:val="16"/>
        </w:rPr>
      </w:pPr>
      <w:r w:rsidRPr="00715E77">
        <w:rPr>
          <w:rStyle w:val="Rimandonotaapidipagina"/>
          <w:sz w:val="16"/>
          <w:szCs w:val="16"/>
        </w:rPr>
        <w:footnoteRef/>
      </w:r>
      <w:r w:rsidRPr="00715E77">
        <w:rPr>
          <w:sz w:val="16"/>
          <w:szCs w:val="16"/>
        </w:rPr>
        <w:t xml:space="preserve"> </w:t>
      </w:r>
      <w:r>
        <w:rPr>
          <w:rFonts w:ascii="Calibri" w:hAnsi="Calibri" w:cs="Calibri"/>
          <w:b/>
          <w:sz w:val="16"/>
          <w:szCs w:val="16"/>
        </w:rPr>
        <w:t>Cancellare l’intero punto se non si tratta di raggruppamenti temporanei o di consorzi ordinari (questa dichiarazione NON deve essere fatta dai consorzi fra società cooperative, consorzi tra imprese artigiane o consorzi stabili).</w:t>
      </w:r>
    </w:p>
  </w:footnote>
  <w:footnote w:id="23">
    <w:p w14:paraId="774AC470" w14:textId="77777777" w:rsidR="009A5394" w:rsidRDefault="009A5394"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Sopprimere le forme giuridiche non pertinenti al caso.</w:t>
      </w:r>
    </w:p>
  </w:footnote>
  <w:footnote w:id="24">
    <w:p w14:paraId="0A5EEEE2" w14:textId="77777777" w:rsidR="009A5394" w:rsidRDefault="009A5394"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Scegliere una sola opzione tra le due disponibili: la prima opzione se si tratta di impresa capogruppo mandataria, la seconda opzione se si tratta di impresa mandante.</w:t>
      </w:r>
    </w:p>
  </w:footnote>
  <w:footnote w:id="25">
    <w:p w14:paraId="76FF00AE" w14:textId="77777777" w:rsidR="009A5394" w:rsidRDefault="009A5394"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Se si tratta dell’unica mandante del raggruppamento, sopprimere le parole «e delle altre imprese mandanti».</w:t>
      </w:r>
    </w:p>
  </w:footnote>
  <w:footnote w:id="26">
    <w:p w14:paraId="2FCA1656" w14:textId="77777777" w:rsidR="009A5394" w:rsidRDefault="009A5394"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Cancellare la dizione che non interessa.</w:t>
      </w:r>
    </w:p>
  </w:footnote>
  <w:footnote w:id="27">
    <w:p w14:paraId="76C7B648" w14:textId="77777777" w:rsidR="009A5394" w:rsidRDefault="009A5394"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La “quota” dei lavori da indicare è la percentuale della singola categoria assunta dall’impresa che sottoscrive la dichiarazione e non la percentuale di incidenza sull’importo totale dei lavori.</w:t>
      </w:r>
    </w:p>
  </w:footnote>
  <w:footnote w:id="28">
    <w:p w14:paraId="66A8EE93" w14:textId="77777777" w:rsidR="009A5394" w:rsidRPr="00DF12BA" w:rsidRDefault="009A5394" w:rsidP="009A5394">
      <w:pPr>
        <w:pStyle w:val="Testonotaapidipagina"/>
        <w:jc w:val="both"/>
        <w:rPr>
          <w:sz w:val="16"/>
          <w:szCs w:val="16"/>
        </w:rPr>
      </w:pPr>
      <w:r w:rsidRPr="00DF12BA">
        <w:rPr>
          <w:rStyle w:val="Rimandonotaapidipagina"/>
          <w:sz w:val="16"/>
          <w:szCs w:val="16"/>
        </w:rPr>
        <w:footnoteRef/>
      </w:r>
      <w:r w:rsidRPr="00DF12BA">
        <w:rPr>
          <w:sz w:val="16"/>
          <w:szCs w:val="16"/>
        </w:rPr>
        <w:t xml:space="preserve"> Cancellare la dizione che non interessa</w:t>
      </w:r>
      <w:r>
        <w:rPr>
          <w:sz w:val="16"/>
          <w:szCs w:val="16"/>
        </w:rPr>
        <w:t>.</w:t>
      </w:r>
    </w:p>
  </w:footnote>
  <w:footnote w:id="29">
    <w:p w14:paraId="79D57882" w14:textId="77777777" w:rsidR="009A5394" w:rsidRPr="00DF12BA" w:rsidRDefault="009A5394" w:rsidP="009A5394">
      <w:pPr>
        <w:pStyle w:val="Testonotaapidipagina"/>
        <w:jc w:val="both"/>
        <w:rPr>
          <w:sz w:val="16"/>
          <w:szCs w:val="16"/>
        </w:rPr>
      </w:pPr>
      <w:r w:rsidRPr="00DF12BA">
        <w:rPr>
          <w:rStyle w:val="Rimandonotaapidipagina"/>
          <w:sz w:val="16"/>
          <w:szCs w:val="16"/>
        </w:rPr>
        <w:footnoteRef/>
      </w:r>
      <w:r w:rsidRPr="00DF12BA">
        <w:rPr>
          <w:sz w:val="16"/>
          <w:szCs w:val="16"/>
        </w:rPr>
        <w:t xml:space="preserve"> La “quota” di partecipazione è la percentuale dell’incidenza di tutti i lavori assunti dall’impresa che sottoscrive la dichiarazione rispetto al totale in appalto.</w:t>
      </w:r>
    </w:p>
  </w:footnote>
  <w:footnote w:id="30">
    <w:p w14:paraId="0D7CFDC7" w14:textId="77777777" w:rsidR="009A5394" w:rsidRPr="00DF12BA" w:rsidRDefault="009A5394" w:rsidP="009A5394">
      <w:pPr>
        <w:pStyle w:val="Testonotaapidipagina"/>
        <w:rPr>
          <w:sz w:val="16"/>
          <w:szCs w:val="16"/>
        </w:rPr>
      </w:pPr>
      <w:r w:rsidRPr="00DF12BA">
        <w:rPr>
          <w:rStyle w:val="Rimandonotaapidipagina"/>
          <w:sz w:val="16"/>
          <w:szCs w:val="16"/>
        </w:rPr>
        <w:footnoteRef/>
      </w:r>
      <w:r w:rsidRPr="00DF12BA">
        <w:rPr>
          <w:sz w:val="16"/>
          <w:szCs w:val="16"/>
        </w:rPr>
        <w:t xml:space="preserve"> Cancellare l’intero punto se non si tratta di consorzi fra società cooperative o tra imprese artigiane o di consorzi stabili.</w:t>
      </w:r>
    </w:p>
  </w:footnote>
  <w:footnote w:id="31">
    <w:p w14:paraId="0F207A29" w14:textId="77777777" w:rsidR="009A5394" w:rsidRPr="00DF12BA" w:rsidRDefault="009A5394" w:rsidP="009A5394">
      <w:pPr>
        <w:pStyle w:val="Testonotaapidipagina"/>
        <w:rPr>
          <w:sz w:val="16"/>
          <w:szCs w:val="16"/>
        </w:rPr>
      </w:pPr>
      <w:r w:rsidRPr="00DF12BA">
        <w:rPr>
          <w:rStyle w:val="Rimandonotaapidipagina"/>
          <w:sz w:val="16"/>
          <w:szCs w:val="16"/>
        </w:rPr>
        <w:footnoteRef/>
      </w:r>
      <w:r w:rsidRPr="00DF12BA">
        <w:rPr>
          <w:sz w:val="16"/>
          <w:szCs w:val="16"/>
        </w:rPr>
        <w:t xml:space="preserve"> Scegliere una sola delle due opzioni che seguono.</w:t>
      </w:r>
    </w:p>
  </w:footnote>
  <w:footnote w:id="32">
    <w:p w14:paraId="6BFB3994" w14:textId="77777777" w:rsidR="009A5394" w:rsidRPr="00D26940" w:rsidRDefault="009A5394" w:rsidP="009A5394">
      <w:pPr>
        <w:pStyle w:val="Testonotaapidipagina"/>
        <w:jc w:val="both"/>
        <w:rPr>
          <w:sz w:val="16"/>
          <w:szCs w:val="16"/>
        </w:rPr>
      </w:pPr>
      <w:r w:rsidRPr="00D26940">
        <w:rPr>
          <w:rStyle w:val="Rimandonotaapidipagina"/>
          <w:sz w:val="16"/>
          <w:szCs w:val="16"/>
        </w:rPr>
        <w:footnoteRef/>
      </w:r>
      <w:r>
        <w:rPr>
          <w:sz w:val="16"/>
          <w:szCs w:val="16"/>
        </w:rPr>
        <w:t xml:space="preserve">L’articolo 67 comma </w:t>
      </w:r>
      <w:r w:rsidRPr="007163C1">
        <w:rPr>
          <w:sz w:val="16"/>
          <w:szCs w:val="16"/>
        </w:rPr>
        <w:t>4</w:t>
      </w:r>
      <w:r>
        <w:rPr>
          <w:sz w:val="16"/>
          <w:szCs w:val="16"/>
        </w:rPr>
        <w:t xml:space="preserve"> prevede:</w:t>
      </w:r>
      <w:r w:rsidRPr="007163C1">
        <w:rPr>
          <w:sz w:val="16"/>
          <w:szCs w:val="16"/>
        </w:rPr>
        <w:t xml:space="preserve"> I consorzi stabili di cui agli articoli 65, comma 2, lettera d), e 66, comma 1, lettera g), eseguono le prestazioni o con la propria struttura o tramite i consorziati indicati in sede di gara senza che ciò costituisca subappalto, ferma la responsabilità solidale nei confronti della stazione appaltante. L'affidamento delle prestazioni da parte dei soggetti di cui all'articolo 65, comma 2, lettere b) e c), ai propri consorziati non costituisce subappalto. I consorzi, di cui agli articoli 65, comma 2, lettere c) e d) e 66, comma 1, lettera g), indicano in sede di offerta per quali consorziati il consorzio concorre. Qualora il consorziato designato sia, a sua volta, un consorzio di cui all'articolo 65, comma 2, lettera c), è tenuto anch'esso a indicare, in sede di offerta, i consorziati per i quali concorre. La partecipazione alla gara in qualsiasi altra forma da parte del consorziato designato dal consorzio offerente determina l’esclusione del medesimo se sono integrati i presupposti di cui all’articolo 95, comma 1, lettera d), sempre che l’operatore economico non dimostri che la circostanza non ha influito sulla gara, né è idonea a incidere sulla capacità di rispettare gli obblighi contrattuali, fatta salva la facoltà di cui all’articolo 97.</w:t>
      </w:r>
    </w:p>
  </w:footnote>
  <w:footnote w:id="33">
    <w:p w14:paraId="1FDCD5EF" w14:textId="77777777" w:rsidR="009A5394" w:rsidRPr="007844FF" w:rsidRDefault="009A5394" w:rsidP="009A5394">
      <w:pPr>
        <w:pStyle w:val="Testonotaapidipagina"/>
        <w:jc w:val="both"/>
        <w:rPr>
          <w:sz w:val="16"/>
          <w:szCs w:val="16"/>
        </w:rPr>
      </w:pPr>
      <w:r w:rsidRPr="007844FF">
        <w:rPr>
          <w:rStyle w:val="Rimandonotaapidipagina"/>
          <w:sz w:val="16"/>
          <w:szCs w:val="16"/>
        </w:rPr>
        <w:footnoteRef/>
      </w:r>
      <w:r w:rsidRPr="007844FF">
        <w:rPr>
          <w:sz w:val="16"/>
          <w:szCs w:val="16"/>
        </w:rPr>
        <w:t xml:space="preserve"> In caso di raggruppamento temporaneo o di consorzio ordinario la presente dichiarazione può essere presentata anche dalla sola mandataria capogruppo</w:t>
      </w:r>
    </w:p>
  </w:footnote>
  <w:footnote w:id="34">
    <w:p w14:paraId="7607EC57" w14:textId="77777777" w:rsidR="009A5394" w:rsidRDefault="009A5394"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La presente dichiarazione, resa ai sensi dell’articolo 47 del d.P.R. n. 445 del 2000, deve essere firmata digitalmente. </w:t>
      </w:r>
    </w:p>
    <w:p w14:paraId="1FF5512B" w14:textId="77777777" w:rsidR="009A5394" w:rsidRPr="00440A7A" w:rsidRDefault="009A5394" w:rsidP="009A5394">
      <w:pPr>
        <w:pStyle w:val="Testonotaapidipagina"/>
        <w:jc w:val="both"/>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E52B7" w14:textId="3B8457E1" w:rsidR="00EB6D41" w:rsidRDefault="00EB6D41" w:rsidP="00790F24">
    <w:pPr>
      <w:pStyle w:val="Intestazione"/>
      <w:jc w:val="right"/>
    </w:pPr>
    <w:r w:rsidRPr="00EB6D41">
      <w:rPr>
        <w:rFonts w:asciiTheme="minorHAnsi" w:hAnsiTheme="minorHAnsi" w:cstheme="minorHAnsi"/>
      </w:rPr>
      <w:t xml:space="preserve">Allegato “1” – </w:t>
    </w:r>
    <w:r w:rsidR="00666AC7">
      <w:rPr>
        <w:rFonts w:asciiTheme="minorHAnsi" w:hAnsiTheme="minorHAnsi" w:cstheme="minorHAnsi"/>
      </w:rPr>
      <w:t>Domanda</w:t>
    </w:r>
    <w:r w:rsidRPr="00EB6D41">
      <w:rPr>
        <w:rFonts w:asciiTheme="minorHAnsi" w:hAnsiTheme="minorHAnsi" w:cstheme="minorHAnsi"/>
      </w:rPr>
      <w:t xml:space="preserve"> di partecipazione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2"/>
      <w:numFmt w:val="bullet"/>
      <w:lvlText w:val="-"/>
      <w:lvlJc w:val="left"/>
      <w:pPr>
        <w:tabs>
          <w:tab w:val="num" w:pos="740"/>
        </w:tabs>
        <w:ind w:left="740" w:hanging="380"/>
      </w:pPr>
      <w:rPr>
        <w:rFonts w:ascii="Arial" w:hAnsi="Arial" w:cs="Arial" w:hint="default"/>
        <w:color w:val="222222"/>
        <w:sz w:val="20"/>
        <w:szCs w:val="20"/>
      </w:rPr>
    </w:lvl>
  </w:abstractNum>
  <w:abstractNum w:abstractNumId="1" w15:restartNumberingAfterBreak="0">
    <w:nsid w:val="00000004"/>
    <w:multiLevelType w:val="singleLevel"/>
    <w:tmpl w:val="00000004"/>
    <w:name w:val="WW8Num4"/>
    <w:lvl w:ilvl="0">
      <w:start w:val="1"/>
      <w:numFmt w:val="bullet"/>
      <w:lvlText w:val=""/>
      <w:lvlJc w:val="left"/>
      <w:pPr>
        <w:tabs>
          <w:tab w:val="num" w:pos="786"/>
        </w:tabs>
        <w:ind w:left="786" w:hanging="360"/>
      </w:pPr>
      <w:rPr>
        <w:rFonts w:ascii="Wingdings" w:hAnsi="Wingdings" w:cs="Symbol" w:hint="default"/>
        <w:sz w:val="24"/>
      </w:rPr>
    </w:lvl>
  </w:abstractNum>
  <w:abstractNum w:abstractNumId="2" w15:restartNumberingAfterBreak="0">
    <w:nsid w:val="0000000C"/>
    <w:multiLevelType w:val="multilevel"/>
    <w:tmpl w:val="0000000C"/>
    <w:name w:val="WW8Num13"/>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403"/>
    <w:multiLevelType w:val="multilevel"/>
    <w:tmpl w:val="00000886"/>
    <w:lvl w:ilvl="0">
      <w:start w:val="1"/>
      <w:numFmt w:val="decimal"/>
      <w:lvlText w:val="%1"/>
      <w:lvlJc w:val="left"/>
      <w:pPr>
        <w:ind w:left="442" w:hanging="171"/>
      </w:pPr>
      <w:rPr>
        <w:rFonts w:ascii="Tahoma" w:hAnsi="Tahoma" w:cs="Tahoma"/>
        <w:b w:val="0"/>
        <w:bCs w:val="0"/>
        <w:color w:val="0E0E0E"/>
        <w:w w:val="99"/>
        <w:sz w:val="20"/>
        <w:szCs w:val="20"/>
      </w:rPr>
    </w:lvl>
    <w:lvl w:ilvl="1">
      <w:numFmt w:val="bullet"/>
      <w:lvlText w:val="•"/>
      <w:lvlJc w:val="left"/>
      <w:pPr>
        <w:ind w:left="1327" w:hanging="171"/>
      </w:pPr>
    </w:lvl>
    <w:lvl w:ilvl="2">
      <w:numFmt w:val="bullet"/>
      <w:lvlText w:val="•"/>
      <w:lvlJc w:val="left"/>
      <w:pPr>
        <w:ind w:left="2211" w:hanging="171"/>
      </w:pPr>
    </w:lvl>
    <w:lvl w:ilvl="3">
      <w:numFmt w:val="bullet"/>
      <w:lvlText w:val="•"/>
      <w:lvlJc w:val="left"/>
      <w:pPr>
        <w:ind w:left="3095" w:hanging="171"/>
      </w:pPr>
    </w:lvl>
    <w:lvl w:ilvl="4">
      <w:numFmt w:val="bullet"/>
      <w:lvlText w:val="•"/>
      <w:lvlJc w:val="left"/>
      <w:pPr>
        <w:ind w:left="3980" w:hanging="171"/>
      </w:pPr>
    </w:lvl>
    <w:lvl w:ilvl="5">
      <w:numFmt w:val="bullet"/>
      <w:lvlText w:val="•"/>
      <w:lvlJc w:val="left"/>
      <w:pPr>
        <w:ind w:left="4864" w:hanging="171"/>
      </w:pPr>
    </w:lvl>
    <w:lvl w:ilvl="6">
      <w:numFmt w:val="bullet"/>
      <w:lvlText w:val="•"/>
      <w:lvlJc w:val="left"/>
      <w:pPr>
        <w:ind w:left="5748" w:hanging="171"/>
      </w:pPr>
    </w:lvl>
    <w:lvl w:ilvl="7">
      <w:numFmt w:val="bullet"/>
      <w:lvlText w:val="•"/>
      <w:lvlJc w:val="left"/>
      <w:pPr>
        <w:ind w:left="6633" w:hanging="171"/>
      </w:pPr>
    </w:lvl>
    <w:lvl w:ilvl="8">
      <w:numFmt w:val="bullet"/>
      <w:lvlText w:val="•"/>
      <w:lvlJc w:val="left"/>
      <w:pPr>
        <w:ind w:left="7517" w:hanging="171"/>
      </w:pPr>
    </w:lvl>
  </w:abstractNum>
  <w:abstractNum w:abstractNumId="4" w15:restartNumberingAfterBreak="0">
    <w:nsid w:val="04043252"/>
    <w:multiLevelType w:val="hybridMultilevel"/>
    <w:tmpl w:val="C6D094A4"/>
    <w:lvl w:ilvl="0" w:tplc="CD6E8E9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70D2F"/>
    <w:multiLevelType w:val="hybridMultilevel"/>
    <w:tmpl w:val="D5A2543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E03F47"/>
    <w:multiLevelType w:val="hybridMultilevel"/>
    <w:tmpl w:val="CFACAAF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099123DC"/>
    <w:multiLevelType w:val="hybridMultilevel"/>
    <w:tmpl w:val="6F5EFF00"/>
    <w:lvl w:ilvl="0" w:tplc="04100017">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AD65869"/>
    <w:multiLevelType w:val="hybridMultilevel"/>
    <w:tmpl w:val="ED48A450"/>
    <w:lvl w:ilvl="0" w:tplc="0AFCACB0">
      <w:numFmt w:val="bullet"/>
      <w:lvlText w:val="-"/>
      <w:lvlJc w:val="left"/>
      <w:pPr>
        <w:ind w:left="822" w:hanging="360"/>
      </w:pPr>
      <w:rPr>
        <w:rFonts w:ascii="Times New Roman" w:eastAsia="Times New Roman" w:hAnsi="Times New Roman" w:cs="Times New Roman" w:hint="default"/>
        <w:w w:val="93"/>
        <w:sz w:val="24"/>
        <w:szCs w:val="24"/>
        <w:lang w:val="it-IT" w:eastAsia="it-IT" w:bidi="it-IT"/>
      </w:rPr>
    </w:lvl>
    <w:lvl w:ilvl="1" w:tplc="5456B83E">
      <w:numFmt w:val="bullet"/>
      <w:lvlText w:val="•"/>
      <w:lvlJc w:val="left"/>
      <w:pPr>
        <w:ind w:left="1610" w:hanging="360"/>
      </w:pPr>
      <w:rPr>
        <w:rFonts w:hint="default"/>
        <w:lang w:val="it-IT" w:eastAsia="it-IT" w:bidi="it-IT"/>
      </w:rPr>
    </w:lvl>
    <w:lvl w:ilvl="2" w:tplc="A262F772">
      <w:numFmt w:val="bullet"/>
      <w:lvlText w:val="•"/>
      <w:lvlJc w:val="left"/>
      <w:pPr>
        <w:ind w:left="2401" w:hanging="360"/>
      </w:pPr>
      <w:rPr>
        <w:rFonts w:hint="default"/>
        <w:lang w:val="it-IT" w:eastAsia="it-IT" w:bidi="it-IT"/>
      </w:rPr>
    </w:lvl>
    <w:lvl w:ilvl="3" w:tplc="8BC69B9A">
      <w:numFmt w:val="bullet"/>
      <w:lvlText w:val="•"/>
      <w:lvlJc w:val="left"/>
      <w:pPr>
        <w:ind w:left="3191" w:hanging="360"/>
      </w:pPr>
      <w:rPr>
        <w:rFonts w:hint="default"/>
        <w:lang w:val="it-IT" w:eastAsia="it-IT" w:bidi="it-IT"/>
      </w:rPr>
    </w:lvl>
    <w:lvl w:ilvl="4" w:tplc="F86E37C8">
      <w:numFmt w:val="bullet"/>
      <w:lvlText w:val="•"/>
      <w:lvlJc w:val="left"/>
      <w:pPr>
        <w:ind w:left="3982" w:hanging="360"/>
      </w:pPr>
      <w:rPr>
        <w:rFonts w:hint="default"/>
        <w:lang w:val="it-IT" w:eastAsia="it-IT" w:bidi="it-IT"/>
      </w:rPr>
    </w:lvl>
    <w:lvl w:ilvl="5" w:tplc="6A6AD67A">
      <w:numFmt w:val="bullet"/>
      <w:lvlText w:val="•"/>
      <w:lvlJc w:val="left"/>
      <w:pPr>
        <w:ind w:left="4773" w:hanging="360"/>
      </w:pPr>
      <w:rPr>
        <w:rFonts w:hint="default"/>
        <w:lang w:val="it-IT" w:eastAsia="it-IT" w:bidi="it-IT"/>
      </w:rPr>
    </w:lvl>
    <w:lvl w:ilvl="6" w:tplc="83ACF9D6">
      <w:numFmt w:val="bullet"/>
      <w:lvlText w:val="•"/>
      <w:lvlJc w:val="left"/>
      <w:pPr>
        <w:ind w:left="5563" w:hanging="360"/>
      </w:pPr>
      <w:rPr>
        <w:rFonts w:hint="default"/>
        <w:lang w:val="it-IT" w:eastAsia="it-IT" w:bidi="it-IT"/>
      </w:rPr>
    </w:lvl>
    <w:lvl w:ilvl="7" w:tplc="0876E6AC">
      <w:numFmt w:val="bullet"/>
      <w:lvlText w:val="•"/>
      <w:lvlJc w:val="left"/>
      <w:pPr>
        <w:ind w:left="6354" w:hanging="360"/>
      </w:pPr>
      <w:rPr>
        <w:rFonts w:hint="default"/>
        <w:lang w:val="it-IT" w:eastAsia="it-IT" w:bidi="it-IT"/>
      </w:rPr>
    </w:lvl>
    <w:lvl w:ilvl="8" w:tplc="D75ECFA6">
      <w:numFmt w:val="bullet"/>
      <w:lvlText w:val="•"/>
      <w:lvlJc w:val="left"/>
      <w:pPr>
        <w:ind w:left="7145" w:hanging="360"/>
      </w:pPr>
      <w:rPr>
        <w:rFonts w:hint="default"/>
        <w:lang w:val="it-IT" w:eastAsia="it-IT" w:bidi="it-IT"/>
      </w:rPr>
    </w:lvl>
  </w:abstractNum>
  <w:abstractNum w:abstractNumId="9" w15:restartNumberingAfterBreak="0">
    <w:nsid w:val="106F355D"/>
    <w:multiLevelType w:val="hybridMultilevel"/>
    <w:tmpl w:val="D012D4B4"/>
    <w:lvl w:ilvl="0" w:tplc="04100017">
      <w:start w:val="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3D17826"/>
    <w:multiLevelType w:val="hybridMultilevel"/>
    <w:tmpl w:val="26DE7C9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45B2227"/>
    <w:multiLevelType w:val="hybridMultilevel"/>
    <w:tmpl w:val="9D82F58E"/>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7C8123F"/>
    <w:multiLevelType w:val="hybridMultilevel"/>
    <w:tmpl w:val="9392E3D6"/>
    <w:lvl w:ilvl="0" w:tplc="5E3EC510">
      <w:start w:val="1"/>
      <w:numFmt w:val="decimal"/>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184F415D"/>
    <w:multiLevelType w:val="hybridMultilevel"/>
    <w:tmpl w:val="365A6A24"/>
    <w:lvl w:ilvl="0" w:tplc="4DFC43B8">
      <w:start w:val="2"/>
      <w:numFmt w:val="decimal"/>
      <w:lvlText w:val="%1."/>
      <w:lvlJc w:val="left"/>
      <w:pPr>
        <w:tabs>
          <w:tab w:val="num" w:pos="735"/>
        </w:tabs>
        <w:ind w:left="735" w:hanging="37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EC06DBF"/>
    <w:multiLevelType w:val="hybridMultilevel"/>
    <w:tmpl w:val="D592D31C"/>
    <w:lvl w:ilvl="0" w:tplc="43E4E174">
      <w:start w:val="7"/>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369376F"/>
    <w:multiLevelType w:val="hybridMultilevel"/>
    <w:tmpl w:val="4E8E171A"/>
    <w:lvl w:ilvl="0" w:tplc="714043E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297C4756"/>
    <w:multiLevelType w:val="multilevel"/>
    <w:tmpl w:val="3B10395E"/>
    <w:lvl w:ilvl="0">
      <w:start w:val="1"/>
      <w:numFmt w:val="decimal"/>
      <w:lvlText w:val="%1."/>
      <w:lvlJc w:val="left"/>
      <w:pPr>
        <w:ind w:left="720" w:hanging="360"/>
      </w:pPr>
    </w:lvl>
    <w:lvl w:ilvl="1">
      <w:start w:val="1"/>
      <w:numFmt w:val="decimal"/>
      <w:isLgl/>
      <w:lvlText w:val="%1.%2."/>
      <w:lvlJc w:val="left"/>
      <w:pPr>
        <w:ind w:left="1080" w:hanging="360"/>
      </w:pPr>
      <w:rPr>
        <w:rFonts w:hint="default"/>
        <w:i/>
      </w:rPr>
    </w:lvl>
    <w:lvl w:ilvl="2">
      <w:start w:val="1"/>
      <w:numFmt w:val="decimal"/>
      <w:isLgl/>
      <w:lvlText w:val="%1.%2.%3."/>
      <w:lvlJc w:val="left"/>
      <w:pPr>
        <w:ind w:left="1800" w:hanging="720"/>
      </w:pPr>
      <w:rPr>
        <w:rFonts w:hint="default"/>
        <w:i/>
      </w:rPr>
    </w:lvl>
    <w:lvl w:ilvl="3">
      <w:start w:val="1"/>
      <w:numFmt w:val="decimal"/>
      <w:isLgl/>
      <w:lvlText w:val="%1.%2.%3.%4."/>
      <w:lvlJc w:val="left"/>
      <w:pPr>
        <w:ind w:left="2160" w:hanging="720"/>
      </w:pPr>
      <w:rPr>
        <w:rFonts w:hint="default"/>
        <w:i/>
      </w:rPr>
    </w:lvl>
    <w:lvl w:ilvl="4">
      <w:start w:val="1"/>
      <w:numFmt w:val="decimal"/>
      <w:isLgl/>
      <w:lvlText w:val="%1.%2.%3.%4.%5."/>
      <w:lvlJc w:val="left"/>
      <w:pPr>
        <w:ind w:left="2880" w:hanging="1080"/>
      </w:pPr>
      <w:rPr>
        <w:rFonts w:hint="default"/>
        <w:i/>
      </w:rPr>
    </w:lvl>
    <w:lvl w:ilvl="5">
      <w:start w:val="1"/>
      <w:numFmt w:val="decimal"/>
      <w:isLgl/>
      <w:lvlText w:val="%1.%2.%3.%4.%5.%6."/>
      <w:lvlJc w:val="left"/>
      <w:pPr>
        <w:ind w:left="3240" w:hanging="1080"/>
      </w:pPr>
      <w:rPr>
        <w:rFonts w:hint="default"/>
        <w:i/>
      </w:rPr>
    </w:lvl>
    <w:lvl w:ilvl="6">
      <w:start w:val="1"/>
      <w:numFmt w:val="decimal"/>
      <w:isLgl/>
      <w:lvlText w:val="%1.%2.%3.%4.%5.%6.%7."/>
      <w:lvlJc w:val="left"/>
      <w:pPr>
        <w:ind w:left="3960" w:hanging="1440"/>
      </w:pPr>
      <w:rPr>
        <w:rFonts w:hint="default"/>
        <w:i/>
      </w:rPr>
    </w:lvl>
    <w:lvl w:ilvl="7">
      <w:start w:val="1"/>
      <w:numFmt w:val="decimal"/>
      <w:isLgl/>
      <w:lvlText w:val="%1.%2.%3.%4.%5.%6.%7.%8."/>
      <w:lvlJc w:val="left"/>
      <w:pPr>
        <w:ind w:left="4320" w:hanging="1440"/>
      </w:pPr>
      <w:rPr>
        <w:rFonts w:hint="default"/>
        <w:i/>
      </w:rPr>
    </w:lvl>
    <w:lvl w:ilvl="8">
      <w:start w:val="1"/>
      <w:numFmt w:val="decimal"/>
      <w:isLgl/>
      <w:lvlText w:val="%1.%2.%3.%4.%5.%6.%7.%8.%9."/>
      <w:lvlJc w:val="left"/>
      <w:pPr>
        <w:ind w:left="5040" w:hanging="1800"/>
      </w:pPr>
      <w:rPr>
        <w:rFonts w:hint="default"/>
        <w:i/>
      </w:rPr>
    </w:lvl>
  </w:abstractNum>
  <w:abstractNum w:abstractNumId="18" w15:restartNumberingAfterBreak="0">
    <w:nsid w:val="2C880729"/>
    <w:multiLevelType w:val="hybridMultilevel"/>
    <w:tmpl w:val="144CEA08"/>
    <w:lvl w:ilvl="0" w:tplc="DB305E9C">
      <w:start w:val="4"/>
      <w:numFmt w:val="bullet"/>
      <w:lvlText w:val="-"/>
      <w:lvlJc w:val="left"/>
      <w:pPr>
        <w:tabs>
          <w:tab w:val="num" w:pos="645"/>
        </w:tabs>
        <w:ind w:left="645"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9" w15:restartNumberingAfterBreak="0">
    <w:nsid w:val="2CF90DEB"/>
    <w:multiLevelType w:val="hybridMultilevel"/>
    <w:tmpl w:val="3C8E7412"/>
    <w:lvl w:ilvl="0" w:tplc="04100001">
      <w:start w:val="1"/>
      <w:numFmt w:val="bullet"/>
      <w:lvlText w:val=""/>
      <w:lvlJc w:val="left"/>
      <w:pPr>
        <w:ind w:left="721" w:hanging="360"/>
      </w:pPr>
      <w:rPr>
        <w:rFonts w:ascii="Symbol" w:hAnsi="Symbol"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20" w15:restartNumberingAfterBreak="0">
    <w:nsid w:val="31A425C1"/>
    <w:multiLevelType w:val="hybridMultilevel"/>
    <w:tmpl w:val="966C3722"/>
    <w:lvl w:ilvl="0" w:tplc="C56C63D6">
      <w:start w:val="7"/>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2C61044"/>
    <w:multiLevelType w:val="hybridMultilevel"/>
    <w:tmpl w:val="AE3CCB36"/>
    <w:lvl w:ilvl="0" w:tplc="378C7A88">
      <w:numFmt w:val="bullet"/>
      <w:lvlText w:val="-"/>
      <w:lvlJc w:val="left"/>
      <w:pPr>
        <w:tabs>
          <w:tab w:val="num" w:pos="1770"/>
        </w:tabs>
        <w:ind w:left="1770" w:hanging="360"/>
      </w:pPr>
      <w:rPr>
        <w:rFonts w:ascii="Times New Roman" w:eastAsia="Times New Roman" w:hAnsi="Times New Roman" w:cs="Times New Roman" w:hint="default"/>
      </w:rPr>
    </w:lvl>
    <w:lvl w:ilvl="1" w:tplc="2782F9B8" w:tentative="1">
      <w:start w:val="1"/>
      <w:numFmt w:val="bullet"/>
      <w:lvlText w:val="o"/>
      <w:lvlJc w:val="left"/>
      <w:pPr>
        <w:tabs>
          <w:tab w:val="num" w:pos="2490"/>
        </w:tabs>
        <w:ind w:left="2490" w:hanging="360"/>
      </w:pPr>
      <w:rPr>
        <w:rFonts w:ascii="Courier New" w:hAnsi="Courier New" w:cs="Courier New" w:hint="default"/>
      </w:rPr>
    </w:lvl>
    <w:lvl w:ilvl="2" w:tplc="B6FC6030" w:tentative="1">
      <w:start w:val="1"/>
      <w:numFmt w:val="bullet"/>
      <w:lvlText w:val=""/>
      <w:lvlJc w:val="left"/>
      <w:pPr>
        <w:tabs>
          <w:tab w:val="num" w:pos="3210"/>
        </w:tabs>
        <w:ind w:left="3210" w:hanging="360"/>
      </w:pPr>
      <w:rPr>
        <w:rFonts w:ascii="Wingdings" w:hAnsi="Wingdings" w:hint="default"/>
      </w:rPr>
    </w:lvl>
    <w:lvl w:ilvl="3" w:tplc="951009D0" w:tentative="1">
      <w:start w:val="1"/>
      <w:numFmt w:val="bullet"/>
      <w:lvlText w:val=""/>
      <w:lvlJc w:val="left"/>
      <w:pPr>
        <w:tabs>
          <w:tab w:val="num" w:pos="3930"/>
        </w:tabs>
        <w:ind w:left="3930" w:hanging="360"/>
      </w:pPr>
      <w:rPr>
        <w:rFonts w:ascii="Symbol" w:hAnsi="Symbol" w:hint="default"/>
      </w:rPr>
    </w:lvl>
    <w:lvl w:ilvl="4" w:tplc="C9AC7C96" w:tentative="1">
      <w:start w:val="1"/>
      <w:numFmt w:val="bullet"/>
      <w:lvlText w:val="o"/>
      <w:lvlJc w:val="left"/>
      <w:pPr>
        <w:tabs>
          <w:tab w:val="num" w:pos="4650"/>
        </w:tabs>
        <w:ind w:left="4650" w:hanging="360"/>
      </w:pPr>
      <w:rPr>
        <w:rFonts w:ascii="Courier New" w:hAnsi="Courier New" w:cs="Courier New" w:hint="default"/>
      </w:rPr>
    </w:lvl>
    <w:lvl w:ilvl="5" w:tplc="0C100B78" w:tentative="1">
      <w:start w:val="1"/>
      <w:numFmt w:val="bullet"/>
      <w:lvlText w:val=""/>
      <w:lvlJc w:val="left"/>
      <w:pPr>
        <w:tabs>
          <w:tab w:val="num" w:pos="5370"/>
        </w:tabs>
        <w:ind w:left="5370" w:hanging="360"/>
      </w:pPr>
      <w:rPr>
        <w:rFonts w:ascii="Wingdings" w:hAnsi="Wingdings" w:hint="default"/>
      </w:rPr>
    </w:lvl>
    <w:lvl w:ilvl="6" w:tplc="550640BC" w:tentative="1">
      <w:start w:val="1"/>
      <w:numFmt w:val="bullet"/>
      <w:lvlText w:val=""/>
      <w:lvlJc w:val="left"/>
      <w:pPr>
        <w:tabs>
          <w:tab w:val="num" w:pos="6090"/>
        </w:tabs>
        <w:ind w:left="6090" w:hanging="360"/>
      </w:pPr>
      <w:rPr>
        <w:rFonts w:ascii="Symbol" w:hAnsi="Symbol" w:hint="default"/>
      </w:rPr>
    </w:lvl>
    <w:lvl w:ilvl="7" w:tplc="F62EEAB2" w:tentative="1">
      <w:start w:val="1"/>
      <w:numFmt w:val="bullet"/>
      <w:lvlText w:val="o"/>
      <w:lvlJc w:val="left"/>
      <w:pPr>
        <w:tabs>
          <w:tab w:val="num" w:pos="6810"/>
        </w:tabs>
        <w:ind w:left="6810" w:hanging="360"/>
      </w:pPr>
      <w:rPr>
        <w:rFonts w:ascii="Courier New" w:hAnsi="Courier New" w:cs="Courier New" w:hint="default"/>
      </w:rPr>
    </w:lvl>
    <w:lvl w:ilvl="8" w:tplc="39526502" w:tentative="1">
      <w:start w:val="1"/>
      <w:numFmt w:val="bullet"/>
      <w:lvlText w:val=""/>
      <w:lvlJc w:val="left"/>
      <w:pPr>
        <w:tabs>
          <w:tab w:val="num" w:pos="7530"/>
        </w:tabs>
        <w:ind w:left="7530" w:hanging="360"/>
      </w:pPr>
      <w:rPr>
        <w:rFonts w:ascii="Wingdings" w:hAnsi="Wingdings" w:hint="default"/>
      </w:rPr>
    </w:lvl>
  </w:abstractNum>
  <w:abstractNum w:abstractNumId="22" w15:restartNumberingAfterBreak="0">
    <w:nsid w:val="356B12C0"/>
    <w:multiLevelType w:val="hybridMultilevel"/>
    <w:tmpl w:val="6DE21018"/>
    <w:lvl w:ilvl="0" w:tplc="A65A6296">
      <w:start w:val="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5975C7"/>
    <w:multiLevelType w:val="hybridMultilevel"/>
    <w:tmpl w:val="49F229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9BD392B"/>
    <w:multiLevelType w:val="hybridMultilevel"/>
    <w:tmpl w:val="C6009E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B771760"/>
    <w:multiLevelType w:val="hybridMultilevel"/>
    <w:tmpl w:val="4230A89A"/>
    <w:lvl w:ilvl="0" w:tplc="4716A2F0">
      <w:start w:val="3"/>
      <w:numFmt w:val="decimal"/>
      <w:lvlText w:val="%1."/>
      <w:lvlJc w:val="left"/>
      <w:pPr>
        <w:tabs>
          <w:tab w:val="num" w:pos="398"/>
        </w:tabs>
        <w:ind w:left="398" w:hanging="360"/>
      </w:pPr>
      <w:rPr>
        <w:rFonts w:cs="Times New Roman" w:hint="default"/>
      </w:rPr>
    </w:lvl>
    <w:lvl w:ilvl="1" w:tplc="04100019" w:tentative="1">
      <w:start w:val="1"/>
      <w:numFmt w:val="lowerLetter"/>
      <w:lvlText w:val="%2."/>
      <w:lvlJc w:val="left"/>
      <w:pPr>
        <w:tabs>
          <w:tab w:val="num" w:pos="1118"/>
        </w:tabs>
        <w:ind w:left="1118" w:hanging="360"/>
      </w:pPr>
      <w:rPr>
        <w:rFonts w:cs="Times New Roman"/>
      </w:rPr>
    </w:lvl>
    <w:lvl w:ilvl="2" w:tplc="0410001B" w:tentative="1">
      <w:start w:val="1"/>
      <w:numFmt w:val="lowerRoman"/>
      <w:lvlText w:val="%3."/>
      <w:lvlJc w:val="right"/>
      <w:pPr>
        <w:tabs>
          <w:tab w:val="num" w:pos="1838"/>
        </w:tabs>
        <w:ind w:left="1838" w:hanging="180"/>
      </w:pPr>
      <w:rPr>
        <w:rFonts w:cs="Times New Roman"/>
      </w:rPr>
    </w:lvl>
    <w:lvl w:ilvl="3" w:tplc="0410000F" w:tentative="1">
      <w:start w:val="1"/>
      <w:numFmt w:val="decimal"/>
      <w:lvlText w:val="%4."/>
      <w:lvlJc w:val="left"/>
      <w:pPr>
        <w:tabs>
          <w:tab w:val="num" w:pos="2558"/>
        </w:tabs>
        <w:ind w:left="2558" w:hanging="360"/>
      </w:pPr>
      <w:rPr>
        <w:rFonts w:cs="Times New Roman"/>
      </w:rPr>
    </w:lvl>
    <w:lvl w:ilvl="4" w:tplc="04100019" w:tentative="1">
      <w:start w:val="1"/>
      <w:numFmt w:val="lowerLetter"/>
      <w:lvlText w:val="%5."/>
      <w:lvlJc w:val="left"/>
      <w:pPr>
        <w:tabs>
          <w:tab w:val="num" w:pos="3278"/>
        </w:tabs>
        <w:ind w:left="3278" w:hanging="360"/>
      </w:pPr>
      <w:rPr>
        <w:rFonts w:cs="Times New Roman"/>
      </w:rPr>
    </w:lvl>
    <w:lvl w:ilvl="5" w:tplc="0410001B" w:tentative="1">
      <w:start w:val="1"/>
      <w:numFmt w:val="lowerRoman"/>
      <w:lvlText w:val="%6."/>
      <w:lvlJc w:val="right"/>
      <w:pPr>
        <w:tabs>
          <w:tab w:val="num" w:pos="3998"/>
        </w:tabs>
        <w:ind w:left="3998" w:hanging="180"/>
      </w:pPr>
      <w:rPr>
        <w:rFonts w:cs="Times New Roman"/>
      </w:rPr>
    </w:lvl>
    <w:lvl w:ilvl="6" w:tplc="0410000F" w:tentative="1">
      <w:start w:val="1"/>
      <w:numFmt w:val="decimal"/>
      <w:lvlText w:val="%7."/>
      <w:lvlJc w:val="left"/>
      <w:pPr>
        <w:tabs>
          <w:tab w:val="num" w:pos="4718"/>
        </w:tabs>
        <w:ind w:left="4718" w:hanging="360"/>
      </w:pPr>
      <w:rPr>
        <w:rFonts w:cs="Times New Roman"/>
      </w:rPr>
    </w:lvl>
    <w:lvl w:ilvl="7" w:tplc="04100019" w:tentative="1">
      <w:start w:val="1"/>
      <w:numFmt w:val="lowerLetter"/>
      <w:lvlText w:val="%8."/>
      <w:lvlJc w:val="left"/>
      <w:pPr>
        <w:tabs>
          <w:tab w:val="num" w:pos="5438"/>
        </w:tabs>
        <w:ind w:left="5438" w:hanging="360"/>
      </w:pPr>
      <w:rPr>
        <w:rFonts w:cs="Times New Roman"/>
      </w:rPr>
    </w:lvl>
    <w:lvl w:ilvl="8" w:tplc="0410001B" w:tentative="1">
      <w:start w:val="1"/>
      <w:numFmt w:val="lowerRoman"/>
      <w:lvlText w:val="%9."/>
      <w:lvlJc w:val="right"/>
      <w:pPr>
        <w:tabs>
          <w:tab w:val="num" w:pos="6158"/>
        </w:tabs>
        <w:ind w:left="6158" w:hanging="180"/>
      </w:pPr>
      <w:rPr>
        <w:rFonts w:cs="Times New Roman"/>
      </w:rPr>
    </w:lvl>
  </w:abstractNum>
  <w:abstractNum w:abstractNumId="26" w15:restartNumberingAfterBreak="0">
    <w:nsid w:val="3E49484C"/>
    <w:multiLevelType w:val="hybridMultilevel"/>
    <w:tmpl w:val="9852FC1E"/>
    <w:lvl w:ilvl="0" w:tplc="B2947A6E">
      <w:numFmt w:val="bullet"/>
      <w:lvlText w:val="-"/>
      <w:lvlJc w:val="left"/>
      <w:pPr>
        <w:ind w:left="544" w:hanging="360"/>
      </w:pPr>
      <w:rPr>
        <w:rFonts w:ascii="Times New Roman" w:eastAsia="Times New Roman" w:hAnsi="Times New Roman" w:cs="Times New Roman" w:hint="default"/>
        <w:w w:val="99"/>
        <w:sz w:val="24"/>
        <w:szCs w:val="24"/>
        <w:lang w:val="it-IT" w:eastAsia="en-US" w:bidi="ar-SA"/>
      </w:rPr>
    </w:lvl>
    <w:lvl w:ilvl="1" w:tplc="FFFFFFFF">
      <w:numFmt w:val="bullet"/>
      <w:lvlText w:val="•"/>
      <w:lvlJc w:val="left"/>
      <w:pPr>
        <w:ind w:left="1366" w:hanging="212"/>
      </w:pPr>
      <w:rPr>
        <w:rFonts w:hint="default"/>
      </w:rPr>
    </w:lvl>
    <w:lvl w:ilvl="2" w:tplc="FFFFFFFF">
      <w:numFmt w:val="bullet"/>
      <w:lvlText w:val="•"/>
      <w:lvlJc w:val="left"/>
      <w:pPr>
        <w:ind w:left="2332" w:hanging="212"/>
      </w:pPr>
      <w:rPr>
        <w:rFonts w:hint="default"/>
      </w:rPr>
    </w:lvl>
    <w:lvl w:ilvl="3" w:tplc="FFFFFFFF">
      <w:numFmt w:val="bullet"/>
      <w:lvlText w:val="•"/>
      <w:lvlJc w:val="left"/>
      <w:pPr>
        <w:ind w:left="3298" w:hanging="212"/>
      </w:pPr>
      <w:rPr>
        <w:rFonts w:hint="default"/>
      </w:rPr>
    </w:lvl>
    <w:lvl w:ilvl="4" w:tplc="FFFFFFFF">
      <w:numFmt w:val="bullet"/>
      <w:lvlText w:val="•"/>
      <w:lvlJc w:val="left"/>
      <w:pPr>
        <w:ind w:left="4264" w:hanging="212"/>
      </w:pPr>
      <w:rPr>
        <w:rFonts w:hint="default"/>
      </w:rPr>
    </w:lvl>
    <w:lvl w:ilvl="5" w:tplc="FFFFFFFF">
      <w:numFmt w:val="bullet"/>
      <w:lvlText w:val="•"/>
      <w:lvlJc w:val="left"/>
      <w:pPr>
        <w:ind w:left="5230" w:hanging="212"/>
      </w:pPr>
      <w:rPr>
        <w:rFonts w:hint="default"/>
      </w:rPr>
    </w:lvl>
    <w:lvl w:ilvl="6" w:tplc="FFFFFFFF">
      <w:numFmt w:val="bullet"/>
      <w:lvlText w:val="•"/>
      <w:lvlJc w:val="left"/>
      <w:pPr>
        <w:ind w:left="6196" w:hanging="212"/>
      </w:pPr>
      <w:rPr>
        <w:rFonts w:hint="default"/>
      </w:rPr>
    </w:lvl>
    <w:lvl w:ilvl="7" w:tplc="FFFFFFFF">
      <w:numFmt w:val="bullet"/>
      <w:lvlText w:val="•"/>
      <w:lvlJc w:val="left"/>
      <w:pPr>
        <w:ind w:left="7162" w:hanging="212"/>
      </w:pPr>
      <w:rPr>
        <w:rFonts w:hint="default"/>
      </w:rPr>
    </w:lvl>
    <w:lvl w:ilvl="8" w:tplc="FFFFFFFF">
      <w:numFmt w:val="bullet"/>
      <w:lvlText w:val="•"/>
      <w:lvlJc w:val="left"/>
      <w:pPr>
        <w:ind w:left="8128" w:hanging="212"/>
      </w:pPr>
      <w:rPr>
        <w:rFonts w:hint="default"/>
      </w:rPr>
    </w:lvl>
  </w:abstractNum>
  <w:abstractNum w:abstractNumId="27" w15:restartNumberingAfterBreak="0">
    <w:nsid w:val="3F8E5B3F"/>
    <w:multiLevelType w:val="hybridMultilevel"/>
    <w:tmpl w:val="FBD24F9E"/>
    <w:lvl w:ilvl="0" w:tplc="035425B6">
      <w:start w:val="3"/>
      <w:numFmt w:val="decimal"/>
      <w:lvlText w:val="%1."/>
      <w:lvlJc w:val="left"/>
      <w:pPr>
        <w:ind w:left="720" w:hanging="360"/>
      </w:pPr>
      <w:rPr>
        <w:rFonts w:hint="default"/>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08F629E"/>
    <w:multiLevelType w:val="hybridMultilevel"/>
    <w:tmpl w:val="EB9EBCEC"/>
    <w:lvl w:ilvl="0" w:tplc="D89ECE8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3C23A01"/>
    <w:multiLevelType w:val="hybridMultilevel"/>
    <w:tmpl w:val="8E4ED0D4"/>
    <w:lvl w:ilvl="0" w:tplc="0410000F">
      <w:start w:val="1"/>
      <w:numFmt w:val="decimal"/>
      <w:lvlText w:val="%1."/>
      <w:lvlJc w:val="left"/>
      <w:pPr>
        <w:ind w:left="720" w:hanging="360"/>
      </w:pPr>
    </w:lvl>
    <w:lvl w:ilvl="1" w:tplc="E5E417C0">
      <w:numFmt w:val="bullet"/>
      <w:lvlText w:val="-"/>
      <w:lvlJc w:val="left"/>
      <w:pPr>
        <w:ind w:left="1440" w:hanging="360"/>
      </w:pPr>
      <w:rPr>
        <w:rFonts w:ascii="Times New Roman" w:eastAsia="Times New Roman" w:hAnsi="Times New Roman" w:cs="Times New Roman"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7E56E33"/>
    <w:multiLevelType w:val="hybridMultilevel"/>
    <w:tmpl w:val="8CA6536A"/>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9865F89"/>
    <w:multiLevelType w:val="hybridMultilevel"/>
    <w:tmpl w:val="89D2D6D0"/>
    <w:lvl w:ilvl="0" w:tplc="84F8A3AA">
      <w:start w:val="4"/>
      <w:numFmt w:val="decimal"/>
      <w:lvlText w:val="%1."/>
      <w:lvlJc w:val="left"/>
      <w:pPr>
        <w:ind w:left="720" w:hanging="360"/>
      </w:pPr>
      <w:rPr>
        <w:rFonts w:hint="default"/>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2612C81"/>
    <w:multiLevelType w:val="hybridMultilevel"/>
    <w:tmpl w:val="F36860F8"/>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33" w15:restartNumberingAfterBreak="0">
    <w:nsid w:val="57786528"/>
    <w:multiLevelType w:val="singleLevel"/>
    <w:tmpl w:val="55AE50A0"/>
    <w:lvl w:ilvl="0">
      <w:start w:val="1"/>
      <w:numFmt w:val="lowerLetter"/>
      <w:lvlText w:val="%1."/>
      <w:legacy w:legacy="1" w:legacySpace="120" w:legacyIndent="360"/>
      <w:lvlJc w:val="left"/>
      <w:pPr>
        <w:ind w:left="360" w:hanging="360"/>
      </w:pPr>
    </w:lvl>
  </w:abstractNum>
  <w:abstractNum w:abstractNumId="34" w15:restartNumberingAfterBreak="0">
    <w:nsid w:val="58EA5C41"/>
    <w:multiLevelType w:val="hybridMultilevel"/>
    <w:tmpl w:val="4AF03898"/>
    <w:lvl w:ilvl="0" w:tplc="16923890">
      <w:numFmt w:val="bullet"/>
      <w:lvlText w:val="-"/>
      <w:lvlJc w:val="left"/>
      <w:pPr>
        <w:tabs>
          <w:tab w:val="num" w:pos="3900"/>
        </w:tabs>
        <w:ind w:left="3900" w:hanging="360"/>
      </w:pPr>
      <w:rPr>
        <w:rFonts w:ascii="Arial" w:eastAsia="Times New Roman" w:hAnsi="Arial" w:cs="Arial" w:hint="default"/>
      </w:rPr>
    </w:lvl>
    <w:lvl w:ilvl="1" w:tplc="04100003" w:tentative="1">
      <w:start w:val="1"/>
      <w:numFmt w:val="bullet"/>
      <w:lvlText w:val="o"/>
      <w:lvlJc w:val="left"/>
      <w:pPr>
        <w:tabs>
          <w:tab w:val="num" w:pos="4620"/>
        </w:tabs>
        <w:ind w:left="4620" w:hanging="360"/>
      </w:pPr>
      <w:rPr>
        <w:rFonts w:ascii="Courier New" w:hAnsi="Courier New" w:cs="Courier New" w:hint="default"/>
      </w:rPr>
    </w:lvl>
    <w:lvl w:ilvl="2" w:tplc="04100005" w:tentative="1">
      <w:start w:val="1"/>
      <w:numFmt w:val="bullet"/>
      <w:lvlText w:val=""/>
      <w:lvlJc w:val="left"/>
      <w:pPr>
        <w:tabs>
          <w:tab w:val="num" w:pos="5340"/>
        </w:tabs>
        <w:ind w:left="5340" w:hanging="360"/>
      </w:pPr>
      <w:rPr>
        <w:rFonts w:ascii="Wingdings" w:hAnsi="Wingdings" w:hint="default"/>
      </w:rPr>
    </w:lvl>
    <w:lvl w:ilvl="3" w:tplc="04100001" w:tentative="1">
      <w:start w:val="1"/>
      <w:numFmt w:val="bullet"/>
      <w:lvlText w:val=""/>
      <w:lvlJc w:val="left"/>
      <w:pPr>
        <w:tabs>
          <w:tab w:val="num" w:pos="6060"/>
        </w:tabs>
        <w:ind w:left="6060" w:hanging="360"/>
      </w:pPr>
      <w:rPr>
        <w:rFonts w:ascii="Symbol" w:hAnsi="Symbol" w:hint="default"/>
      </w:rPr>
    </w:lvl>
    <w:lvl w:ilvl="4" w:tplc="04100003" w:tentative="1">
      <w:start w:val="1"/>
      <w:numFmt w:val="bullet"/>
      <w:lvlText w:val="o"/>
      <w:lvlJc w:val="left"/>
      <w:pPr>
        <w:tabs>
          <w:tab w:val="num" w:pos="6780"/>
        </w:tabs>
        <w:ind w:left="6780" w:hanging="360"/>
      </w:pPr>
      <w:rPr>
        <w:rFonts w:ascii="Courier New" w:hAnsi="Courier New" w:cs="Courier New" w:hint="default"/>
      </w:rPr>
    </w:lvl>
    <w:lvl w:ilvl="5" w:tplc="04100005" w:tentative="1">
      <w:start w:val="1"/>
      <w:numFmt w:val="bullet"/>
      <w:lvlText w:val=""/>
      <w:lvlJc w:val="left"/>
      <w:pPr>
        <w:tabs>
          <w:tab w:val="num" w:pos="7500"/>
        </w:tabs>
        <w:ind w:left="7500" w:hanging="360"/>
      </w:pPr>
      <w:rPr>
        <w:rFonts w:ascii="Wingdings" w:hAnsi="Wingdings" w:hint="default"/>
      </w:rPr>
    </w:lvl>
    <w:lvl w:ilvl="6" w:tplc="04100001" w:tentative="1">
      <w:start w:val="1"/>
      <w:numFmt w:val="bullet"/>
      <w:lvlText w:val=""/>
      <w:lvlJc w:val="left"/>
      <w:pPr>
        <w:tabs>
          <w:tab w:val="num" w:pos="8220"/>
        </w:tabs>
        <w:ind w:left="8220" w:hanging="360"/>
      </w:pPr>
      <w:rPr>
        <w:rFonts w:ascii="Symbol" w:hAnsi="Symbol" w:hint="default"/>
      </w:rPr>
    </w:lvl>
    <w:lvl w:ilvl="7" w:tplc="04100003" w:tentative="1">
      <w:start w:val="1"/>
      <w:numFmt w:val="bullet"/>
      <w:lvlText w:val="o"/>
      <w:lvlJc w:val="left"/>
      <w:pPr>
        <w:tabs>
          <w:tab w:val="num" w:pos="8940"/>
        </w:tabs>
        <w:ind w:left="8940" w:hanging="360"/>
      </w:pPr>
      <w:rPr>
        <w:rFonts w:ascii="Courier New" w:hAnsi="Courier New" w:cs="Courier New" w:hint="default"/>
      </w:rPr>
    </w:lvl>
    <w:lvl w:ilvl="8" w:tplc="04100005" w:tentative="1">
      <w:start w:val="1"/>
      <w:numFmt w:val="bullet"/>
      <w:lvlText w:val=""/>
      <w:lvlJc w:val="left"/>
      <w:pPr>
        <w:tabs>
          <w:tab w:val="num" w:pos="9660"/>
        </w:tabs>
        <w:ind w:left="9660" w:hanging="360"/>
      </w:pPr>
      <w:rPr>
        <w:rFonts w:ascii="Wingdings" w:hAnsi="Wingdings" w:hint="default"/>
      </w:rPr>
    </w:lvl>
  </w:abstractNum>
  <w:abstractNum w:abstractNumId="35" w15:restartNumberingAfterBreak="0">
    <w:nsid w:val="59AB48C6"/>
    <w:multiLevelType w:val="hybridMultilevel"/>
    <w:tmpl w:val="955438E4"/>
    <w:lvl w:ilvl="0" w:tplc="8AF2D212">
      <w:start w:val="1"/>
      <w:numFmt w:val="upperLetter"/>
      <w:lvlText w:val="%1)"/>
      <w:lvlJc w:val="left"/>
      <w:pPr>
        <w:ind w:left="398" w:hanging="360"/>
      </w:pPr>
      <w:rPr>
        <w:rFonts w:hint="default"/>
        <w:b w:val="0"/>
      </w:rPr>
    </w:lvl>
    <w:lvl w:ilvl="1" w:tplc="04100019" w:tentative="1">
      <w:start w:val="1"/>
      <w:numFmt w:val="lowerLetter"/>
      <w:lvlText w:val="%2."/>
      <w:lvlJc w:val="left"/>
      <w:pPr>
        <w:ind w:left="1118" w:hanging="360"/>
      </w:pPr>
    </w:lvl>
    <w:lvl w:ilvl="2" w:tplc="0410001B" w:tentative="1">
      <w:start w:val="1"/>
      <w:numFmt w:val="lowerRoman"/>
      <w:lvlText w:val="%3."/>
      <w:lvlJc w:val="right"/>
      <w:pPr>
        <w:ind w:left="1838" w:hanging="180"/>
      </w:pPr>
    </w:lvl>
    <w:lvl w:ilvl="3" w:tplc="0410000F" w:tentative="1">
      <w:start w:val="1"/>
      <w:numFmt w:val="decimal"/>
      <w:lvlText w:val="%4."/>
      <w:lvlJc w:val="left"/>
      <w:pPr>
        <w:ind w:left="2558" w:hanging="360"/>
      </w:pPr>
    </w:lvl>
    <w:lvl w:ilvl="4" w:tplc="04100019" w:tentative="1">
      <w:start w:val="1"/>
      <w:numFmt w:val="lowerLetter"/>
      <w:lvlText w:val="%5."/>
      <w:lvlJc w:val="left"/>
      <w:pPr>
        <w:ind w:left="3278" w:hanging="360"/>
      </w:pPr>
    </w:lvl>
    <w:lvl w:ilvl="5" w:tplc="0410001B" w:tentative="1">
      <w:start w:val="1"/>
      <w:numFmt w:val="lowerRoman"/>
      <w:lvlText w:val="%6."/>
      <w:lvlJc w:val="right"/>
      <w:pPr>
        <w:ind w:left="3998" w:hanging="180"/>
      </w:pPr>
    </w:lvl>
    <w:lvl w:ilvl="6" w:tplc="0410000F" w:tentative="1">
      <w:start w:val="1"/>
      <w:numFmt w:val="decimal"/>
      <w:lvlText w:val="%7."/>
      <w:lvlJc w:val="left"/>
      <w:pPr>
        <w:ind w:left="4718" w:hanging="360"/>
      </w:pPr>
    </w:lvl>
    <w:lvl w:ilvl="7" w:tplc="04100019" w:tentative="1">
      <w:start w:val="1"/>
      <w:numFmt w:val="lowerLetter"/>
      <w:lvlText w:val="%8."/>
      <w:lvlJc w:val="left"/>
      <w:pPr>
        <w:ind w:left="5438" w:hanging="360"/>
      </w:pPr>
    </w:lvl>
    <w:lvl w:ilvl="8" w:tplc="0410001B" w:tentative="1">
      <w:start w:val="1"/>
      <w:numFmt w:val="lowerRoman"/>
      <w:lvlText w:val="%9."/>
      <w:lvlJc w:val="right"/>
      <w:pPr>
        <w:ind w:left="6158" w:hanging="180"/>
      </w:pPr>
    </w:lvl>
  </w:abstractNum>
  <w:abstractNum w:abstractNumId="36" w15:restartNumberingAfterBreak="0">
    <w:nsid w:val="5B8E2FA5"/>
    <w:multiLevelType w:val="singleLevel"/>
    <w:tmpl w:val="FC2A70A6"/>
    <w:lvl w:ilvl="0">
      <w:numFmt w:val="bullet"/>
      <w:lvlText w:val="-"/>
      <w:lvlJc w:val="left"/>
      <w:pPr>
        <w:tabs>
          <w:tab w:val="num" w:pos="360"/>
        </w:tabs>
        <w:ind w:left="360" w:hanging="360"/>
      </w:pPr>
      <w:rPr>
        <w:rFonts w:hint="default"/>
      </w:rPr>
    </w:lvl>
  </w:abstractNum>
  <w:abstractNum w:abstractNumId="37" w15:restartNumberingAfterBreak="0">
    <w:nsid w:val="5D387E53"/>
    <w:multiLevelType w:val="hybridMultilevel"/>
    <w:tmpl w:val="04188206"/>
    <w:lvl w:ilvl="0" w:tplc="C718684C">
      <w:start w:val="1"/>
      <w:numFmt w:val="lowerLetter"/>
      <w:lvlText w:val="%1)"/>
      <w:lvlJc w:val="left"/>
      <w:pPr>
        <w:ind w:left="224" w:hanging="268"/>
      </w:pPr>
      <w:rPr>
        <w:rFonts w:ascii="Times New Roman" w:eastAsia="Times New Roman" w:hAnsi="Times New Roman" w:cs="Times New Roman" w:hint="default"/>
        <w:spacing w:val="-2"/>
        <w:w w:val="103"/>
        <w:sz w:val="18"/>
        <w:szCs w:val="18"/>
      </w:rPr>
    </w:lvl>
    <w:lvl w:ilvl="1" w:tplc="8376BD9A">
      <w:numFmt w:val="bullet"/>
      <w:lvlText w:val="•"/>
      <w:lvlJc w:val="left"/>
      <w:pPr>
        <w:ind w:left="1150" w:hanging="268"/>
      </w:pPr>
      <w:rPr>
        <w:rFonts w:hint="default"/>
      </w:rPr>
    </w:lvl>
    <w:lvl w:ilvl="2" w:tplc="6CC2DDCE">
      <w:numFmt w:val="bullet"/>
      <w:lvlText w:val="•"/>
      <w:lvlJc w:val="left"/>
      <w:pPr>
        <w:ind w:left="2080" w:hanging="268"/>
      </w:pPr>
      <w:rPr>
        <w:rFonts w:hint="default"/>
      </w:rPr>
    </w:lvl>
    <w:lvl w:ilvl="3" w:tplc="E9E8EBD6">
      <w:numFmt w:val="bullet"/>
      <w:lvlText w:val="•"/>
      <w:lvlJc w:val="left"/>
      <w:pPr>
        <w:ind w:left="3010" w:hanging="268"/>
      </w:pPr>
      <w:rPr>
        <w:rFonts w:hint="default"/>
      </w:rPr>
    </w:lvl>
    <w:lvl w:ilvl="4" w:tplc="03C293F4">
      <w:numFmt w:val="bullet"/>
      <w:lvlText w:val="•"/>
      <w:lvlJc w:val="left"/>
      <w:pPr>
        <w:ind w:left="3940" w:hanging="268"/>
      </w:pPr>
      <w:rPr>
        <w:rFonts w:hint="default"/>
      </w:rPr>
    </w:lvl>
    <w:lvl w:ilvl="5" w:tplc="9AE0F98C">
      <w:numFmt w:val="bullet"/>
      <w:lvlText w:val="•"/>
      <w:lvlJc w:val="left"/>
      <w:pPr>
        <w:ind w:left="4870" w:hanging="268"/>
      </w:pPr>
      <w:rPr>
        <w:rFonts w:hint="default"/>
      </w:rPr>
    </w:lvl>
    <w:lvl w:ilvl="6" w:tplc="029ED840">
      <w:numFmt w:val="bullet"/>
      <w:lvlText w:val="•"/>
      <w:lvlJc w:val="left"/>
      <w:pPr>
        <w:ind w:left="5800" w:hanging="268"/>
      </w:pPr>
      <w:rPr>
        <w:rFonts w:hint="default"/>
      </w:rPr>
    </w:lvl>
    <w:lvl w:ilvl="7" w:tplc="A4409A5E">
      <w:numFmt w:val="bullet"/>
      <w:lvlText w:val="•"/>
      <w:lvlJc w:val="left"/>
      <w:pPr>
        <w:ind w:left="6730" w:hanging="268"/>
      </w:pPr>
      <w:rPr>
        <w:rFonts w:hint="default"/>
      </w:rPr>
    </w:lvl>
    <w:lvl w:ilvl="8" w:tplc="9180457A">
      <w:numFmt w:val="bullet"/>
      <w:lvlText w:val="•"/>
      <w:lvlJc w:val="left"/>
      <w:pPr>
        <w:ind w:left="7660" w:hanging="268"/>
      </w:pPr>
      <w:rPr>
        <w:rFonts w:hint="default"/>
      </w:rPr>
    </w:lvl>
  </w:abstractNum>
  <w:abstractNum w:abstractNumId="38" w15:restartNumberingAfterBreak="0">
    <w:nsid w:val="601E3187"/>
    <w:multiLevelType w:val="hybridMultilevel"/>
    <w:tmpl w:val="2D42A9CE"/>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39" w15:restartNumberingAfterBreak="0">
    <w:nsid w:val="61E4299D"/>
    <w:multiLevelType w:val="hybridMultilevel"/>
    <w:tmpl w:val="20DC1890"/>
    <w:lvl w:ilvl="0" w:tplc="A3FA3ED0">
      <w:start w:val="2"/>
      <w:numFmt w:val="bullet"/>
      <w:lvlText w:val="-"/>
      <w:lvlJc w:val="left"/>
      <w:pPr>
        <w:ind w:left="720" w:hanging="360"/>
      </w:pPr>
      <w:rPr>
        <w:rFonts w:ascii="Calibri" w:eastAsia="Times New Roman"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2884A1C"/>
    <w:multiLevelType w:val="hybridMultilevel"/>
    <w:tmpl w:val="0436FCF2"/>
    <w:lvl w:ilvl="0" w:tplc="DA9E769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1" w15:restartNumberingAfterBreak="0">
    <w:nsid w:val="63F45D33"/>
    <w:multiLevelType w:val="hybridMultilevel"/>
    <w:tmpl w:val="0D8292D2"/>
    <w:lvl w:ilvl="0" w:tplc="3D462B22">
      <w:start w:val="8"/>
      <w:numFmt w:val="decimal"/>
      <w:lvlText w:val="%1."/>
      <w:lvlJc w:val="left"/>
      <w:pPr>
        <w:ind w:left="303" w:hanging="360"/>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42" w15:restartNumberingAfterBreak="0">
    <w:nsid w:val="67CE145C"/>
    <w:multiLevelType w:val="hybridMultilevel"/>
    <w:tmpl w:val="933872AA"/>
    <w:lvl w:ilvl="0" w:tplc="628E62BE">
      <w:numFmt w:val="bullet"/>
      <w:lvlText w:val="•"/>
      <w:lvlJc w:val="left"/>
      <w:pPr>
        <w:ind w:left="444" w:hanging="250"/>
      </w:pPr>
      <w:rPr>
        <w:rFonts w:hint="default"/>
        <w:w w:val="99"/>
      </w:rPr>
    </w:lvl>
    <w:lvl w:ilvl="1" w:tplc="8592DA86">
      <w:numFmt w:val="bullet"/>
      <w:lvlText w:val="•"/>
      <w:lvlJc w:val="left"/>
      <w:pPr>
        <w:ind w:left="1363" w:hanging="250"/>
      </w:pPr>
      <w:rPr>
        <w:rFonts w:hint="default"/>
      </w:rPr>
    </w:lvl>
    <w:lvl w:ilvl="2" w:tplc="CA9087C0">
      <w:numFmt w:val="bullet"/>
      <w:lvlText w:val="•"/>
      <w:lvlJc w:val="left"/>
      <w:pPr>
        <w:ind w:left="2287" w:hanging="250"/>
      </w:pPr>
      <w:rPr>
        <w:rFonts w:hint="default"/>
      </w:rPr>
    </w:lvl>
    <w:lvl w:ilvl="3" w:tplc="6A8280CA">
      <w:numFmt w:val="bullet"/>
      <w:lvlText w:val="•"/>
      <w:lvlJc w:val="left"/>
      <w:pPr>
        <w:ind w:left="3211" w:hanging="250"/>
      </w:pPr>
      <w:rPr>
        <w:rFonts w:hint="default"/>
      </w:rPr>
    </w:lvl>
    <w:lvl w:ilvl="4" w:tplc="444A391A">
      <w:numFmt w:val="bullet"/>
      <w:lvlText w:val="•"/>
      <w:lvlJc w:val="left"/>
      <w:pPr>
        <w:ind w:left="4135" w:hanging="250"/>
      </w:pPr>
      <w:rPr>
        <w:rFonts w:hint="default"/>
      </w:rPr>
    </w:lvl>
    <w:lvl w:ilvl="5" w:tplc="F126FF60">
      <w:numFmt w:val="bullet"/>
      <w:lvlText w:val="•"/>
      <w:lvlJc w:val="left"/>
      <w:pPr>
        <w:ind w:left="5059" w:hanging="250"/>
      </w:pPr>
      <w:rPr>
        <w:rFonts w:hint="default"/>
      </w:rPr>
    </w:lvl>
    <w:lvl w:ilvl="6" w:tplc="9F46DD34">
      <w:numFmt w:val="bullet"/>
      <w:lvlText w:val="•"/>
      <w:lvlJc w:val="left"/>
      <w:pPr>
        <w:ind w:left="5983" w:hanging="250"/>
      </w:pPr>
      <w:rPr>
        <w:rFonts w:hint="default"/>
      </w:rPr>
    </w:lvl>
    <w:lvl w:ilvl="7" w:tplc="8F428200">
      <w:numFmt w:val="bullet"/>
      <w:lvlText w:val="•"/>
      <w:lvlJc w:val="left"/>
      <w:pPr>
        <w:ind w:left="6907" w:hanging="250"/>
      </w:pPr>
      <w:rPr>
        <w:rFonts w:hint="default"/>
      </w:rPr>
    </w:lvl>
    <w:lvl w:ilvl="8" w:tplc="DE166C94">
      <w:numFmt w:val="bullet"/>
      <w:lvlText w:val="•"/>
      <w:lvlJc w:val="left"/>
      <w:pPr>
        <w:ind w:left="7831" w:hanging="250"/>
      </w:pPr>
      <w:rPr>
        <w:rFonts w:hint="default"/>
      </w:rPr>
    </w:lvl>
  </w:abstractNum>
  <w:abstractNum w:abstractNumId="43" w15:restartNumberingAfterBreak="0">
    <w:nsid w:val="67E05723"/>
    <w:multiLevelType w:val="hybridMultilevel"/>
    <w:tmpl w:val="710442BE"/>
    <w:lvl w:ilvl="0" w:tplc="17020E42">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4" w15:restartNumberingAfterBreak="0">
    <w:nsid w:val="68B42114"/>
    <w:multiLevelType w:val="hybridMultilevel"/>
    <w:tmpl w:val="7036566C"/>
    <w:lvl w:ilvl="0" w:tplc="D16EEE44">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6BB26281"/>
    <w:multiLevelType w:val="hybridMultilevel"/>
    <w:tmpl w:val="773CA216"/>
    <w:lvl w:ilvl="0" w:tplc="C740938C">
      <w:start w:val="4"/>
      <w:numFmt w:val="decimal"/>
      <w:lvlText w:val="%1."/>
      <w:lvlJc w:val="left"/>
      <w:pPr>
        <w:ind w:left="102" w:hanging="236"/>
      </w:pPr>
      <w:rPr>
        <w:rFonts w:hint="default"/>
        <w:w w:val="93"/>
        <w:u w:val="single" w:color="000000"/>
        <w:lang w:val="it-IT" w:eastAsia="it-IT" w:bidi="it-IT"/>
      </w:rPr>
    </w:lvl>
    <w:lvl w:ilvl="1" w:tplc="FEBAF1B6">
      <w:start w:val="1"/>
      <w:numFmt w:val="decimal"/>
      <w:lvlText w:val="%2."/>
      <w:lvlJc w:val="left"/>
      <w:pPr>
        <w:ind w:left="822" w:hanging="360"/>
      </w:pPr>
      <w:rPr>
        <w:rFonts w:ascii="Times New Roman" w:eastAsia="Times New Roman" w:hAnsi="Times New Roman" w:cs="Times New Roman" w:hint="default"/>
        <w:i/>
        <w:w w:val="91"/>
        <w:sz w:val="24"/>
        <w:szCs w:val="24"/>
        <w:lang w:val="it-IT" w:eastAsia="it-IT" w:bidi="it-IT"/>
      </w:rPr>
    </w:lvl>
    <w:lvl w:ilvl="2" w:tplc="7BEC8942">
      <w:numFmt w:val="bullet"/>
      <w:lvlText w:val="-"/>
      <w:lvlJc w:val="left"/>
      <w:pPr>
        <w:ind w:left="1542" w:hanging="360"/>
      </w:pPr>
      <w:rPr>
        <w:rFonts w:ascii="Times New Roman" w:eastAsia="Times New Roman" w:hAnsi="Times New Roman" w:cs="Times New Roman" w:hint="default"/>
        <w:w w:val="93"/>
        <w:sz w:val="24"/>
        <w:szCs w:val="24"/>
        <w:lang w:val="it-IT" w:eastAsia="it-IT" w:bidi="it-IT"/>
      </w:rPr>
    </w:lvl>
    <w:lvl w:ilvl="3" w:tplc="4F84FAD4">
      <w:numFmt w:val="bullet"/>
      <w:lvlText w:val="•"/>
      <w:lvlJc w:val="left"/>
      <w:pPr>
        <w:ind w:left="2438" w:hanging="360"/>
      </w:pPr>
      <w:rPr>
        <w:rFonts w:hint="default"/>
        <w:lang w:val="it-IT" w:eastAsia="it-IT" w:bidi="it-IT"/>
      </w:rPr>
    </w:lvl>
    <w:lvl w:ilvl="4" w:tplc="1DF24D7C">
      <w:numFmt w:val="bullet"/>
      <w:lvlText w:val="•"/>
      <w:lvlJc w:val="left"/>
      <w:pPr>
        <w:ind w:left="3336" w:hanging="360"/>
      </w:pPr>
      <w:rPr>
        <w:rFonts w:hint="default"/>
        <w:lang w:val="it-IT" w:eastAsia="it-IT" w:bidi="it-IT"/>
      </w:rPr>
    </w:lvl>
    <w:lvl w:ilvl="5" w:tplc="1D8619F8">
      <w:numFmt w:val="bullet"/>
      <w:lvlText w:val="•"/>
      <w:lvlJc w:val="left"/>
      <w:pPr>
        <w:ind w:left="4234" w:hanging="360"/>
      </w:pPr>
      <w:rPr>
        <w:rFonts w:hint="default"/>
        <w:lang w:val="it-IT" w:eastAsia="it-IT" w:bidi="it-IT"/>
      </w:rPr>
    </w:lvl>
    <w:lvl w:ilvl="6" w:tplc="B074E35C">
      <w:numFmt w:val="bullet"/>
      <w:lvlText w:val="•"/>
      <w:lvlJc w:val="left"/>
      <w:pPr>
        <w:ind w:left="5133" w:hanging="360"/>
      </w:pPr>
      <w:rPr>
        <w:rFonts w:hint="default"/>
        <w:lang w:val="it-IT" w:eastAsia="it-IT" w:bidi="it-IT"/>
      </w:rPr>
    </w:lvl>
    <w:lvl w:ilvl="7" w:tplc="FDD0AD52">
      <w:numFmt w:val="bullet"/>
      <w:lvlText w:val="•"/>
      <w:lvlJc w:val="left"/>
      <w:pPr>
        <w:ind w:left="6031" w:hanging="360"/>
      </w:pPr>
      <w:rPr>
        <w:rFonts w:hint="default"/>
        <w:lang w:val="it-IT" w:eastAsia="it-IT" w:bidi="it-IT"/>
      </w:rPr>
    </w:lvl>
    <w:lvl w:ilvl="8" w:tplc="A2648678">
      <w:numFmt w:val="bullet"/>
      <w:lvlText w:val="•"/>
      <w:lvlJc w:val="left"/>
      <w:pPr>
        <w:ind w:left="6929" w:hanging="360"/>
      </w:pPr>
      <w:rPr>
        <w:rFonts w:hint="default"/>
        <w:lang w:val="it-IT" w:eastAsia="it-IT" w:bidi="it-IT"/>
      </w:rPr>
    </w:lvl>
  </w:abstractNum>
  <w:abstractNum w:abstractNumId="47" w15:restartNumberingAfterBreak="0">
    <w:nsid w:val="6DE07BFE"/>
    <w:multiLevelType w:val="hybridMultilevel"/>
    <w:tmpl w:val="0AB63148"/>
    <w:lvl w:ilvl="0" w:tplc="232C9862">
      <w:numFmt w:val="bullet"/>
      <w:lvlText w:val="■"/>
      <w:lvlJc w:val="left"/>
      <w:pPr>
        <w:ind w:left="723" w:hanging="360"/>
      </w:pPr>
      <w:rPr>
        <w:rFonts w:ascii="Arial" w:eastAsia="Arial" w:hAnsi="Arial" w:cs="Arial" w:hint="default"/>
        <w:w w:val="75"/>
        <w:sz w:val="22"/>
        <w:szCs w:val="22"/>
      </w:rPr>
    </w:lvl>
    <w:lvl w:ilvl="1" w:tplc="6CF6B8AC">
      <w:numFmt w:val="bullet"/>
      <w:lvlText w:val="•"/>
      <w:lvlJc w:val="left"/>
      <w:pPr>
        <w:ind w:left="1744" w:hanging="360"/>
      </w:pPr>
      <w:rPr>
        <w:rFonts w:hint="default"/>
      </w:rPr>
    </w:lvl>
    <w:lvl w:ilvl="2" w:tplc="3FE46626">
      <w:numFmt w:val="bullet"/>
      <w:lvlText w:val="•"/>
      <w:lvlJc w:val="left"/>
      <w:pPr>
        <w:ind w:left="2768" w:hanging="360"/>
      </w:pPr>
      <w:rPr>
        <w:rFonts w:hint="default"/>
      </w:rPr>
    </w:lvl>
    <w:lvl w:ilvl="3" w:tplc="16504636">
      <w:numFmt w:val="bullet"/>
      <w:lvlText w:val="•"/>
      <w:lvlJc w:val="left"/>
      <w:pPr>
        <w:ind w:left="3792" w:hanging="360"/>
      </w:pPr>
      <w:rPr>
        <w:rFonts w:hint="default"/>
      </w:rPr>
    </w:lvl>
    <w:lvl w:ilvl="4" w:tplc="E8A6E63E">
      <w:numFmt w:val="bullet"/>
      <w:lvlText w:val="•"/>
      <w:lvlJc w:val="left"/>
      <w:pPr>
        <w:ind w:left="4816" w:hanging="360"/>
      </w:pPr>
      <w:rPr>
        <w:rFonts w:hint="default"/>
      </w:rPr>
    </w:lvl>
    <w:lvl w:ilvl="5" w:tplc="5A0AA408">
      <w:numFmt w:val="bullet"/>
      <w:lvlText w:val="•"/>
      <w:lvlJc w:val="left"/>
      <w:pPr>
        <w:ind w:left="5840" w:hanging="360"/>
      </w:pPr>
      <w:rPr>
        <w:rFonts w:hint="default"/>
      </w:rPr>
    </w:lvl>
    <w:lvl w:ilvl="6" w:tplc="6E14586E">
      <w:numFmt w:val="bullet"/>
      <w:lvlText w:val="•"/>
      <w:lvlJc w:val="left"/>
      <w:pPr>
        <w:ind w:left="6864" w:hanging="360"/>
      </w:pPr>
      <w:rPr>
        <w:rFonts w:hint="default"/>
      </w:rPr>
    </w:lvl>
    <w:lvl w:ilvl="7" w:tplc="DB74974C">
      <w:numFmt w:val="bullet"/>
      <w:lvlText w:val="•"/>
      <w:lvlJc w:val="left"/>
      <w:pPr>
        <w:ind w:left="7888" w:hanging="360"/>
      </w:pPr>
      <w:rPr>
        <w:rFonts w:hint="default"/>
      </w:rPr>
    </w:lvl>
    <w:lvl w:ilvl="8" w:tplc="E5D6E1BE">
      <w:numFmt w:val="bullet"/>
      <w:lvlText w:val="•"/>
      <w:lvlJc w:val="left"/>
      <w:pPr>
        <w:ind w:left="8912" w:hanging="360"/>
      </w:pPr>
      <w:rPr>
        <w:rFonts w:hint="default"/>
      </w:rPr>
    </w:lvl>
  </w:abstractNum>
  <w:abstractNum w:abstractNumId="48" w15:restartNumberingAfterBreak="0">
    <w:nsid w:val="6EA02D29"/>
    <w:multiLevelType w:val="hybridMultilevel"/>
    <w:tmpl w:val="45845A60"/>
    <w:lvl w:ilvl="0" w:tplc="6D749BFA">
      <w:start w:val="1"/>
      <w:numFmt w:val="lowerLetter"/>
      <w:lvlText w:val="%1)"/>
      <w:lvlJc w:val="left"/>
      <w:pPr>
        <w:tabs>
          <w:tab w:val="num" w:pos="720"/>
        </w:tabs>
        <w:ind w:left="720" w:hanging="360"/>
      </w:pPr>
      <w:rPr>
        <w:rFonts w:ascii="Georgia" w:eastAsia="Batang" w:hAnsi="Georgia" w:cs="Arial"/>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9" w15:restartNumberingAfterBreak="0">
    <w:nsid w:val="701656B1"/>
    <w:multiLevelType w:val="hybridMultilevel"/>
    <w:tmpl w:val="237CC2B0"/>
    <w:lvl w:ilvl="0" w:tplc="E5C8E7B8">
      <w:start w:val="1"/>
      <w:numFmt w:val="decimal"/>
      <w:lvlText w:val="%1."/>
      <w:lvlJc w:val="left"/>
      <w:pPr>
        <w:ind w:left="720" w:hanging="360"/>
      </w:pPr>
      <w:rPr>
        <w:rFonts w:ascii="Times New Roman" w:eastAsia="Times New Roman" w:hAnsi="Times New Roman" w:cs="Times New Roman"/>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0A53DB3"/>
    <w:multiLevelType w:val="hybridMultilevel"/>
    <w:tmpl w:val="C7F22212"/>
    <w:lvl w:ilvl="0" w:tplc="1228FF88">
      <w:start w:val="1"/>
      <w:numFmt w:val="decimal"/>
      <w:lvlText w:val="%1)"/>
      <w:lvlJc w:val="left"/>
      <w:pPr>
        <w:tabs>
          <w:tab w:val="num" w:pos="502"/>
        </w:tabs>
        <w:ind w:left="502" w:hanging="360"/>
      </w:pPr>
      <w:rPr>
        <w:b/>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51" w15:restartNumberingAfterBreak="0">
    <w:nsid w:val="71AE655E"/>
    <w:multiLevelType w:val="hybridMultilevel"/>
    <w:tmpl w:val="5D526F46"/>
    <w:lvl w:ilvl="0" w:tplc="0832E1D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1DD7791"/>
    <w:multiLevelType w:val="hybridMultilevel"/>
    <w:tmpl w:val="DD9C258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72D3491D"/>
    <w:multiLevelType w:val="hybridMultilevel"/>
    <w:tmpl w:val="C6009EA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4" w15:restartNumberingAfterBreak="0">
    <w:nsid w:val="74E425DB"/>
    <w:multiLevelType w:val="hybridMultilevel"/>
    <w:tmpl w:val="D8BC61F4"/>
    <w:lvl w:ilvl="0" w:tplc="DDCA2338">
      <w:numFmt w:val="bullet"/>
      <w:lvlText w:val="□"/>
      <w:lvlJc w:val="left"/>
      <w:pPr>
        <w:tabs>
          <w:tab w:val="num" w:pos="720"/>
        </w:tabs>
        <w:ind w:left="720" w:hanging="363"/>
      </w:pPr>
      <w:rPr>
        <w:rFonts w:ascii="Times New Roman" w:eastAsia="Times New Roman" w:hAnsi="Times New Roman" w:hint="default"/>
        <w:sz w:val="32"/>
      </w:rPr>
    </w:lvl>
    <w:lvl w:ilvl="1" w:tplc="BB6A77B2">
      <w:start w:val="1"/>
      <w:numFmt w:val="lowerLetter"/>
      <w:lvlText w:val="%2)"/>
      <w:lvlJc w:val="left"/>
      <w:pPr>
        <w:tabs>
          <w:tab w:val="num" w:pos="357"/>
        </w:tabs>
        <w:ind w:left="357" w:hanging="357"/>
      </w:pPr>
      <w:rPr>
        <w:rFonts w:ascii="Verdana" w:hAnsi="Verdana" w:cs="Times New Roman" w:hint="default"/>
        <w:b w:val="0"/>
        <w:i w:val="0"/>
        <w:caps w:val="0"/>
        <w:color w:val="auto"/>
        <w:sz w:val="32"/>
        <w:szCs w:val="32"/>
      </w:rPr>
    </w:lvl>
    <w:lvl w:ilvl="2" w:tplc="E9366F40">
      <w:start w:val="1"/>
      <w:numFmt w:val="decimal"/>
      <w:lvlText w:val="a.%3)"/>
      <w:lvlJc w:val="left"/>
      <w:pPr>
        <w:tabs>
          <w:tab w:val="num" w:pos="1021"/>
        </w:tabs>
        <w:ind w:left="1021" w:hanging="664"/>
      </w:pPr>
      <w:rPr>
        <w:rFonts w:ascii="Verdana" w:hAnsi="Verdana" w:cs="Times New Roman" w:hint="default"/>
        <w:b w:val="0"/>
        <w:i w:val="0"/>
        <w:sz w:val="32"/>
        <w:szCs w:val="32"/>
      </w:rPr>
    </w:lvl>
    <w:lvl w:ilvl="3" w:tplc="55C03C14">
      <w:numFmt w:val="bullet"/>
      <w:lvlText w:val="□"/>
      <w:lvlJc w:val="left"/>
      <w:pPr>
        <w:tabs>
          <w:tab w:val="num" w:pos="1021"/>
        </w:tabs>
        <w:ind w:left="1021" w:hanging="341"/>
      </w:pPr>
      <w:rPr>
        <w:rFonts w:ascii="Times New Roman" w:eastAsia="Times New Roman" w:hAnsi="Times New Roman" w:hint="default"/>
        <w:sz w:val="32"/>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5756D80"/>
    <w:multiLevelType w:val="hybridMultilevel"/>
    <w:tmpl w:val="3BE4F2C8"/>
    <w:lvl w:ilvl="0" w:tplc="7E0AE89C">
      <w:numFmt w:val="bullet"/>
      <w:lvlText w:val="•"/>
      <w:lvlJc w:val="left"/>
      <w:pPr>
        <w:ind w:left="463" w:hanging="360"/>
      </w:pPr>
      <w:rPr>
        <w:rFonts w:hint="default"/>
        <w:w w:val="99"/>
      </w:rPr>
    </w:lvl>
    <w:lvl w:ilvl="1" w:tplc="63E6D650">
      <w:numFmt w:val="bullet"/>
      <w:lvlText w:val="•"/>
      <w:lvlJc w:val="left"/>
      <w:pPr>
        <w:ind w:left="1380" w:hanging="360"/>
      </w:pPr>
      <w:rPr>
        <w:rFonts w:hint="default"/>
      </w:rPr>
    </w:lvl>
    <w:lvl w:ilvl="2" w:tplc="70981296">
      <w:numFmt w:val="bullet"/>
      <w:lvlText w:val="•"/>
      <w:lvlJc w:val="left"/>
      <w:pPr>
        <w:ind w:left="2301" w:hanging="360"/>
      </w:pPr>
      <w:rPr>
        <w:rFonts w:hint="default"/>
      </w:rPr>
    </w:lvl>
    <w:lvl w:ilvl="3" w:tplc="4DD65A0E">
      <w:numFmt w:val="bullet"/>
      <w:lvlText w:val="•"/>
      <w:lvlJc w:val="left"/>
      <w:pPr>
        <w:ind w:left="3222" w:hanging="360"/>
      </w:pPr>
      <w:rPr>
        <w:rFonts w:hint="default"/>
      </w:rPr>
    </w:lvl>
    <w:lvl w:ilvl="4" w:tplc="514A1BB8">
      <w:numFmt w:val="bullet"/>
      <w:lvlText w:val="•"/>
      <w:lvlJc w:val="left"/>
      <w:pPr>
        <w:ind w:left="4143" w:hanging="360"/>
      </w:pPr>
      <w:rPr>
        <w:rFonts w:hint="default"/>
      </w:rPr>
    </w:lvl>
    <w:lvl w:ilvl="5" w:tplc="CA84C1C4">
      <w:numFmt w:val="bullet"/>
      <w:lvlText w:val="•"/>
      <w:lvlJc w:val="left"/>
      <w:pPr>
        <w:ind w:left="5064" w:hanging="360"/>
      </w:pPr>
      <w:rPr>
        <w:rFonts w:hint="default"/>
      </w:rPr>
    </w:lvl>
    <w:lvl w:ilvl="6" w:tplc="3294B0AE">
      <w:numFmt w:val="bullet"/>
      <w:lvlText w:val="•"/>
      <w:lvlJc w:val="left"/>
      <w:pPr>
        <w:ind w:left="5985" w:hanging="360"/>
      </w:pPr>
      <w:rPr>
        <w:rFonts w:hint="default"/>
      </w:rPr>
    </w:lvl>
    <w:lvl w:ilvl="7" w:tplc="8CBEE73E">
      <w:numFmt w:val="bullet"/>
      <w:lvlText w:val="•"/>
      <w:lvlJc w:val="left"/>
      <w:pPr>
        <w:ind w:left="6906" w:hanging="360"/>
      </w:pPr>
      <w:rPr>
        <w:rFonts w:hint="default"/>
      </w:rPr>
    </w:lvl>
    <w:lvl w:ilvl="8" w:tplc="F2C2AE40">
      <w:numFmt w:val="bullet"/>
      <w:lvlText w:val="•"/>
      <w:lvlJc w:val="left"/>
      <w:pPr>
        <w:ind w:left="7827" w:hanging="360"/>
      </w:pPr>
      <w:rPr>
        <w:rFonts w:hint="default"/>
      </w:rPr>
    </w:lvl>
  </w:abstractNum>
  <w:abstractNum w:abstractNumId="56" w15:restartNumberingAfterBreak="0">
    <w:nsid w:val="75CE39A9"/>
    <w:multiLevelType w:val="hybridMultilevel"/>
    <w:tmpl w:val="874A8DA4"/>
    <w:lvl w:ilvl="0" w:tplc="03E6D846">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75D123D6"/>
    <w:multiLevelType w:val="hybridMultilevel"/>
    <w:tmpl w:val="E678080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15:restartNumberingAfterBreak="0">
    <w:nsid w:val="769C0418"/>
    <w:multiLevelType w:val="hybridMultilevel"/>
    <w:tmpl w:val="147652AA"/>
    <w:lvl w:ilvl="0" w:tplc="84F646EC">
      <w:start w:val="1"/>
      <w:numFmt w:val="decimal"/>
      <w:lvlText w:val="%1)"/>
      <w:lvlJc w:val="left"/>
      <w:pPr>
        <w:tabs>
          <w:tab w:val="num" w:pos="720"/>
        </w:tabs>
        <w:ind w:left="720" w:hanging="360"/>
      </w:pPr>
      <w:rPr>
        <w:rFonts w:hint="default"/>
      </w:rPr>
    </w:lvl>
    <w:lvl w:ilvl="1" w:tplc="9538FD70">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9" w15:restartNumberingAfterBreak="0">
    <w:nsid w:val="76A56206"/>
    <w:multiLevelType w:val="hybridMultilevel"/>
    <w:tmpl w:val="E84EB6BE"/>
    <w:lvl w:ilvl="0" w:tplc="EAE63036">
      <w:start w:val="7"/>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0" w15:restartNumberingAfterBreak="0">
    <w:nsid w:val="76B43194"/>
    <w:multiLevelType w:val="hybridMultilevel"/>
    <w:tmpl w:val="12048428"/>
    <w:lvl w:ilvl="0" w:tplc="FFFFFFFF">
      <w:start w:val="1"/>
      <w:numFmt w:val="decimal"/>
      <w:lvlText w:val="%1."/>
      <w:lvlJc w:val="left"/>
      <w:pPr>
        <w:ind w:left="720" w:hanging="360"/>
      </w:pPr>
      <w:rPr>
        <w:rFonts w:ascii="Times New Roman" w:eastAsia="Times New Roman" w:hAnsi="Times New Roman" w:cs="Times New Roman"/>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6BE2256"/>
    <w:multiLevelType w:val="hybridMultilevel"/>
    <w:tmpl w:val="EB78D990"/>
    <w:lvl w:ilvl="0" w:tplc="0624F0DE">
      <w:numFmt w:val="bullet"/>
      <w:lvlText w:val="-"/>
      <w:lvlJc w:val="left"/>
      <w:pPr>
        <w:ind w:left="720" w:hanging="360"/>
      </w:pPr>
      <w:rPr>
        <w:rFonts w:ascii="Calibri" w:eastAsia="Arial" w:hAnsi="Calibri" w:cs="Arial" w:hint="default"/>
        <w:b/>
        <w:bCs/>
        <w:w w:val="99"/>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79721CB"/>
    <w:multiLevelType w:val="hybridMultilevel"/>
    <w:tmpl w:val="0FA8FE7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7B791EFF"/>
    <w:multiLevelType w:val="hybridMultilevel"/>
    <w:tmpl w:val="9F528F04"/>
    <w:lvl w:ilvl="0" w:tplc="331AD128">
      <w:numFmt w:val="bullet"/>
      <w:lvlText w:val="•"/>
      <w:lvlJc w:val="left"/>
      <w:pPr>
        <w:ind w:left="600" w:hanging="360"/>
      </w:pPr>
      <w:rPr>
        <w:rFonts w:hint="default"/>
        <w:w w:val="99"/>
      </w:rPr>
    </w:lvl>
    <w:lvl w:ilvl="1" w:tplc="9E5A5D64">
      <w:numFmt w:val="bullet"/>
      <w:lvlText w:val="•"/>
      <w:lvlJc w:val="left"/>
      <w:pPr>
        <w:ind w:left="1320" w:hanging="360"/>
      </w:pPr>
      <w:rPr>
        <w:rFonts w:ascii="Symbol" w:eastAsia="Symbol" w:hAnsi="Symbol" w:cs="Symbol" w:hint="default"/>
        <w:w w:val="99"/>
        <w:sz w:val="18"/>
        <w:szCs w:val="18"/>
      </w:rPr>
    </w:lvl>
    <w:lvl w:ilvl="2" w:tplc="374E39D0">
      <w:numFmt w:val="bullet"/>
      <w:lvlText w:val="•"/>
      <w:lvlJc w:val="left"/>
      <w:pPr>
        <w:ind w:left="2328" w:hanging="360"/>
      </w:pPr>
      <w:rPr>
        <w:rFonts w:hint="default"/>
      </w:rPr>
    </w:lvl>
    <w:lvl w:ilvl="3" w:tplc="579EAA0C">
      <w:numFmt w:val="bullet"/>
      <w:lvlText w:val="•"/>
      <w:lvlJc w:val="left"/>
      <w:pPr>
        <w:ind w:left="3337" w:hanging="360"/>
      </w:pPr>
      <w:rPr>
        <w:rFonts w:hint="default"/>
      </w:rPr>
    </w:lvl>
    <w:lvl w:ilvl="4" w:tplc="FAC865DC">
      <w:numFmt w:val="bullet"/>
      <w:lvlText w:val="•"/>
      <w:lvlJc w:val="left"/>
      <w:pPr>
        <w:ind w:left="4346" w:hanging="360"/>
      </w:pPr>
      <w:rPr>
        <w:rFonts w:hint="default"/>
      </w:rPr>
    </w:lvl>
    <w:lvl w:ilvl="5" w:tplc="3E62A442">
      <w:numFmt w:val="bullet"/>
      <w:lvlText w:val="•"/>
      <w:lvlJc w:val="left"/>
      <w:pPr>
        <w:ind w:left="5355" w:hanging="360"/>
      </w:pPr>
      <w:rPr>
        <w:rFonts w:hint="default"/>
      </w:rPr>
    </w:lvl>
    <w:lvl w:ilvl="6" w:tplc="15026C1C">
      <w:numFmt w:val="bullet"/>
      <w:lvlText w:val="•"/>
      <w:lvlJc w:val="left"/>
      <w:pPr>
        <w:ind w:left="6364" w:hanging="360"/>
      </w:pPr>
      <w:rPr>
        <w:rFonts w:hint="default"/>
      </w:rPr>
    </w:lvl>
    <w:lvl w:ilvl="7" w:tplc="040EE3C0">
      <w:numFmt w:val="bullet"/>
      <w:lvlText w:val="•"/>
      <w:lvlJc w:val="left"/>
      <w:pPr>
        <w:ind w:left="7373" w:hanging="360"/>
      </w:pPr>
      <w:rPr>
        <w:rFonts w:hint="default"/>
      </w:rPr>
    </w:lvl>
    <w:lvl w:ilvl="8" w:tplc="CD328DB2">
      <w:numFmt w:val="bullet"/>
      <w:lvlText w:val="•"/>
      <w:lvlJc w:val="left"/>
      <w:pPr>
        <w:ind w:left="8382" w:hanging="360"/>
      </w:pPr>
      <w:rPr>
        <w:rFonts w:hint="default"/>
      </w:rPr>
    </w:lvl>
  </w:abstractNum>
  <w:num w:numId="1" w16cid:durableId="639850291">
    <w:abstractNumId w:val="47"/>
  </w:num>
  <w:num w:numId="2" w16cid:durableId="103429044">
    <w:abstractNumId w:val="55"/>
  </w:num>
  <w:num w:numId="3" w16cid:durableId="1081416088">
    <w:abstractNumId w:val="42"/>
  </w:num>
  <w:num w:numId="4" w16cid:durableId="315426687">
    <w:abstractNumId w:val="63"/>
  </w:num>
  <w:num w:numId="5" w16cid:durableId="19940939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069009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1536023">
    <w:abstractNumId w:val="0"/>
  </w:num>
  <w:num w:numId="8" w16cid:durableId="392001898">
    <w:abstractNumId w:val="3"/>
  </w:num>
  <w:num w:numId="9" w16cid:durableId="694430384">
    <w:abstractNumId w:val="22"/>
  </w:num>
  <w:num w:numId="10" w16cid:durableId="1736276992">
    <w:abstractNumId w:val="6"/>
  </w:num>
  <w:num w:numId="11" w16cid:durableId="1475678067">
    <w:abstractNumId w:val="58"/>
  </w:num>
  <w:num w:numId="12" w16cid:durableId="1546871086">
    <w:abstractNumId w:val="25"/>
  </w:num>
  <w:num w:numId="13" w16cid:durableId="1965504030">
    <w:abstractNumId w:val="35"/>
  </w:num>
  <w:num w:numId="14" w16cid:durableId="129559509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0681686">
    <w:abstractNumId w:val="20"/>
  </w:num>
  <w:num w:numId="16" w16cid:durableId="170803211">
    <w:abstractNumId w:val="15"/>
  </w:num>
  <w:num w:numId="17" w16cid:durableId="343752397">
    <w:abstractNumId w:val="62"/>
  </w:num>
  <w:num w:numId="18" w16cid:durableId="2112704928">
    <w:abstractNumId w:val="46"/>
  </w:num>
  <w:num w:numId="19" w16cid:durableId="523446126">
    <w:abstractNumId w:val="8"/>
  </w:num>
  <w:num w:numId="20" w16cid:durableId="1306740007">
    <w:abstractNumId w:val="27"/>
  </w:num>
  <w:num w:numId="21" w16cid:durableId="604120658">
    <w:abstractNumId w:val="14"/>
  </w:num>
  <w:num w:numId="22" w16cid:durableId="1206143355">
    <w:abstractNumId w:val="45"/>
  </w:num>
  <w:num w:numId="23" w16cid:durableId="1165821991">
    <w:abstractNumId w:val="44"/>
  </w:num>
  <w:num w:numId="24" w16cid:durableId="1765685913">
    <w:abstractNumId w:val="21"/>
  </w:num>
  <w:num w:numId="25" w16cid:durableId="1334256838">
    <w:abstractNumId w:val="36"/>
  </w:num>
  <w:num w:numId="26" w16cid:durableId="1954246264">
    <w:abstractNumId w:val="34"/>
  </w:num>
  <w:num w:numId="27" w16cid:durableId="954095240">
    <w:abstractNumId w:val="13"/>
  </w:num>
  <w:num w:numId="28" w16cid:durableId="1452434179">
    <w:abstractNumId w:val="11"/>
  </w:num>
  <w:num w:numId="29" w16cid:durableId="992568538">
    <w:abstractNumId w:val="59"/>
  </w:num>
  <w:num w:numId="30" w16cid:durableId="1581481451">
    <w:abstractNumId w:val="38"/>
  </w:num>
  <w:num w:numId="31" w16cid:durableId="1919752577">
    <w:abstractNumId w:val="10"/>
  </w:num>
  <w:num w:numId="32" w16cid:durableId="674384107">
    <w:abstractNumId w:val="17"/>
  </w:num>
  <w:num w:numId="33" w16cid:durableId="637997755">
    <w:abstractNumId w:val="1"/>
  </w:num>
  <w:num w:numId="34" w16cid:durableId="892500486">
    <w:abstractNumId w:val="33"/>
    <w:lvlOverride w:ilvl="0">
      <w:startOverride w:val="1"/>
    </w:lvlOverride>
  </w:num>
  <w:num w:numId="35" w16cid:durableId="169108045">
    <w:abstractNumId w:val="48"/>
  </w:num>
  <w:num w:numId="36" w16cid:durableId="1671180688">
    <w:abstractNumId w:val="50"/>
  </w:num>
  <w:num w:numId="37" w16cid:durableId="575092815">
    <w:abstractNumId w:val="12"/>
  </w:num>
  <w:num w:numId="38" w16cid:durableId="2081363149">
    <w:abstractNumId w:val="28"/>
  </w:num>
  <w:num w:numId="39" w16cid:durableId="916591292">
    <w:abstractNumId w:val="16"/>
  </w:num>
  <w:num w:numId="40" w16cid:durableId="1968929859">
    <w:abstractNumId w:val="43"/>
  </w:num>
  <w:num w:numId="41" w16cid:durableId="1720975993">
    <w:abstractNumId w:val="39"/>
  </w:num>
  <w:num w:numId="42" w16cid:durableId="490566925">
    <w:abstractNumId w:val="57"/>
  </w:num>
  <w:num w:numId="43" w16cid:durableId="1473255900">
    <w:abstractNumId w:val="51"/>
  </w:num>
  <w:num w:numId="44" w16cid:durableId="942300196">
    <w:abstractNumId w:val="37"/>
  </w:num>
  <w:num w:numId="45" w16cid:durableId="403527535">
    <w:abstractNumId w:val="52"/>
  </w:num>
  <w:num w:numId="46" w16cid:durableId="366103617">
    <w:abstractNumId w:val="56"/>
  </w:num>
  <w:num w:numId="47" w16cid:durableId="6178341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13555789">
    <w:abstractNumId w:val="7"/>
  </w:num>
  <w:num w:numId="49" w16cid:durableId="949120189">
    <w:abstractNumId w:val="24"/>
  </w:num>
  <w:num w:numId="50" w16cid:durableId="1519274433">
    <w:abstractNumId w:val="23"/>
  </w:num>
  <w:num w:numId="51" w16cid:durableId="849611365">
    <w:abstractNumId w:val="32"/>
  </w:num>
  <w:num w:numId="52" w16cid:durableId="1892643669">
    <w:abstractNumId w:val="31"/>
  </w:num>
  <w:num w:numId="53" w16cid:durableId="1185553454">
    <w:abstractNumId w:val="9"/>
  </w:num>
  <w:num w:numId="54" w16cid:durableId="1472480990">
    <w:abstractNumId w:val="49"/>
  </w:num>
  <w:num w:numId="55" w16cid:durableId="1733696717">
    <w:abstractNumId w:val="40"/>
  </w:num>
  <w:num w:numId="56" w16cid:durableId="611859690">
    <w:abstractNumId w:val="29"/>
  </w:num>
  <w:num w:numId="57" w16cid:durableId="801268264">
    <w:abstractNumId w:val="54"/>
  </w:num>
  <w:num w:numId="58" w16cid:durableId="1513833066">
    <w:abstractNumId w:val="60"/>
  </w:num>
  <w:num w:numId="59" w16cid:durableId="433474348">
    <w:abstractNumId w:val="4"/>
  </w:num>
  <w:num w:numId="60" w16cid:durableId="2067950766">
    <w:abstractNumId w:val="2"/>
  </w:num>
  <w:num w:numId="61" w16cid:durableId="1364331351">
    <w:abstractNumId w:val="26"/>
  </w:num>
  <w:num w:numId="62" w16cid:durableId="2036887300">
    <w:abstractNumId w:val="30"/>
  </w:num>
  <w:num w:numId="63" w16cid:durableId="1770659757">
    <w:abstractNumId w:val="61"/>
  </w:num>
  <w:num w:numId="64" w16cid:durableId="538787314">
    <w:abstractNumId w:val="41"/>
  </w:num>
  <w:num w:numId="65" w16cid:durableId="1206147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8"/>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9AC"/>
    <w:rsid w:val="00056D54"/>
    <w:rsid w:val="000B2B95"/>
    <w:rsid w:val="0011345C"/>
    <w:rsid w:val="001465C2"/>
    <w:rsid w:val="00147086"/>
    <w:rsid w:val="001539AC"/>
    <w:rsid w:val="002A4AB6"/>
    <w:rsid w:val="002E64B5"/>
    <w:rsid w:val="002F79EF"/>
    <w:rsid w:val="003331BE"/>
    <w:rsid w:val="00383CAF"/>
    <w:rsid w:val="003C111C"/>
    <w:rsid w:val="003C73EA"/>
    <w:rsid w:val="003E43C0"/>
    <w:rsid w:val="004121EC"/>
    <w:rsid w:val="004566E9"/>
    <w:rsid w:val="00461E20"/>
    <w:rsid w:val="0049695E"/>
    <w:rsid w:val="004F7E13"/>
    <w:rsid w:val="00537CE2"/>
    <w:rsid w:val="005636B8"/>
    <w:rsid w:val="00636A79"/>
    <w:rsid w:val="0064198E"/>
    <w:rsid w:val="00666AC7"/>
    <w:rsid w:val="006754C3"/>
    <w:rsid w:val="006923DA"/>
    <w:rsid w:val="00697723"/>
    <w:rsid w:val="006C63E7"/>
    <w:rsid w:val="00772726"/>
    <w:rsid w:val="00790F24"/>
    <w:rsid w:val="007B4DD6"/>
    <w:rsid w:val="00854359"/>
    <w:rsid w:val="00857B92"/>
    <w:rsid w:val="00873D22"/>
    <w:rsid w:val="00886BE8"/>
    <w:rsid w:val="00890308"/>
    <w:rsid w:val="008F44F6"/>
    <w:rsid w:val="00933009"/>
    <w:rsid w:val="0094126B"/>
    <w:rsid w:val="009A5394"/>
    <w:rsid w:val="00A1460F"/>
    <w:rsid w:val="00A93DA5"/>
    <w:rsid w:val="00AE419E"/>
    <w:rsid w:val="00AF6A13"/>
    <w:rsid w:val="00B076C9"/>
    <w:rsid w:val="00B15E3F"/>
    <w:rsid w:val="00B165AD"/>
    <w:rsid w:val="00B33A04"/>
    <w:rsid w:val="00B83D39"/>
    <w:rsid w:val="00B96AA5"/>
    <w:rsid w:val="00C14BC0"/>
    <w:rsid w:val="00C255F0"/>
    <w:rsid w:val="00C46FFD"/>
    <w:rsid w:val="00C75BFF"/>
    <w:rsid w:val="00C83CF0"/>
    <w:rsid w:val="00CA0904"/>
    <w:rsid w:val="00CB599B"/>
    <w:rsid w:val="00D2225E"/>
    <w:rsid w:val="00D47CCE"/>
    <w:rsid w:val="00D623BF"/>
    <w:rsid w:val="00D93C09"/>
    <w:rsid w:val="00DF5603"/>
    <w:rsid w:val="00E01E4D"/>
    <w:rsid w:val="00E2418D"/>
    <w:rsid w:val="00E52130"/>
    <w:rsid w:val="00EB1B00"/>
    <w:rsid w:val="00EB6D41"/>
    <w:rsid w:val="00EE00DD"/>
    <w:rsid w:val="00F2274B"/>
    <w:rsid w:val="00F37594"/>
    <w:rsid w:val="00F52A38"/>
    <w:rsid w:val="00FE0D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4339"/>
  <w15:docId w15:val="{E351ECF7-A476-744F-B8EC-3E51C7393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left="57" w:right="142"/>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lang w:val="it-IT"/>
    </w:rPr>
  </w:style>
  <w:style w:type="paragraph" w:styleId="Titolo1">
    <w:name w:val="heading 1"/>
    <w:basedOn w:val="Normale"/>
    <w:link w:val="Titolo1Carattere"/>
    <w:qFormat/>
    <w:pPr>
      <w:ind w:left="88" w:right="191"/>
      <w:jc w:val="center"/>
      <w:outlineLvl w:val="0"/>
    </w:pPr>
    <w:rPr>
      <w:b/>
      <w:bCs/>
    </w:rPr>
  </w:style>
  <w:style w:type="paragraph" w:styleId="Titolo2">
    <w:name w:val="heading 2"/>
    <w:basedOn w:val="Normale"/>
    <w:next w:val="Normale"/>
    <w:link w:val="Titolo2Carattere"/>
    <w:qFormat/>
    <w:rsid w:val="009A5394"/>
    <w:pPr>
      <w:keepNext/>
      <w:ind w:left="0" w:right="0"/>
      <w:jc w:val="center"/>
      <w:outlineLvl w:val="1"/>
    </w:pPr>
    <w:rPr>
      <w:rFonts w:ascii="Times New Roman" w:eastAsia="Arial Unicode MS" w:hAnsi="Times New Roman" w:cs="Times New Roman"/>
      <w:i/>
      <w:iCs/>
      <w:sz w:val="24"/>
      <w:szCs w:val="24"/>
      <w:lang w:eastAsia="it-IT" w:bidi="he-IL"/>
    </w:rPr>
  </w:style>
  <w:style w:type="paragraph" w:styleId="Titolo3">
    <w:name w:val="heading 3"/>
    <w:basedOn w:val="Normale"/>
    <w:next w:val="Normale"/>
    <w:link w:val="Titolo3Carattere"/>
    <w:qFormat/>
    <w:rsid w:val="009A5394"/>
    <w:pPr>
      <w:keepNext/>
      <w:ind w:left="0" w:right="0"/>
      <w:jc w:val="left"/>
      <w:outlineLvl w:val="2"/>
    </w:pPr>
    <w:rPr>
      <w:rFonts w:ascii="Garamond" w:eastAsia="Times New Roman" w:hAnsi="Garamond"/>
      <w:b/>
      <w:bCs/>
      <w:sz w:val="28"/>
      <w:szCs w:val="24"/>
      <w:lang w:eastAsia="it-IT"/>
    </w:rPr>
  </w:style>
  <w:style w:type="paragraph" w:styleId="Titolo4">
    <w:name w:val="heading 4"/>
    <w:basedOn w:val="Normale"/>
    <w:next w:val="Normale"/>
    <w:link w:val="Titolo4Carattere"/>
    <w:qFormat/>
    <w:rsid w:val="009A5394"/>
    <w:pPr>
      <w:keepNext/>
      <w:pBdr>
        <w:top w:val="single" w:sz="4" w:space="1" w:color="auto"/>
        <w:left w:val="single" w:sz="4" w:space="4" w:color="auto"/>
        <w:bottom w:val="single" w:sz="4" w:space="1" w:color="auto"/>
        <w:right w:val="single" w:sz="4" w:space="4" w:color="auto"/>
      </w:pBdr>
      <w:shd w:val="clear" w:color="auto" w:fill="F0F0F0"/>
      <w:spacing w:before="15" w:after="15"/>
      <w:ind w:left="765" w:right="765"/>
      <w:jc w:val="center"/>
      <w:outlineLvl w:val="3"/>
    </w:pPr>
    <w:rPr>
      <w:rFonts w:ascii="Garamond" w:eastAsia="Times New Roman" w:hAnsi="Garamond" w:cs="Times New Roman"/>
      <w:b/>
      <w:bCs/>
      <w:sz w:val="28"/>
      <w:szCs w:val="20"/>
      <w:lang w:eastAsia="it-IT"/>
    </w:rPr>
  </w:style>
  <w:style w:type="paragraph" w:styleId="Titolo5">
    <w:name w:val="heading 5"/>
    <w:basedOn w:val="Normale"/>
    <w:next w:val="Normale"/>
    <w:link w:val="Titolo5Carattere"/>
    <w:qFormat/>
    <w:rsid w:val="009A5394"/>
    <w:pPr>
      <w:keepNext/>
      <w:ind w:left="0" w:right="0"/>
      <w:jc w:val="center"/>
      <w:outlineLvl w:val="4"/>
    </w:pPr>
    <w:rPr>
      <w:rFonts w:ascii="Times New Roman" w:eastAsia="Times New Roman" w:hAnsi="Times New Roman" w:cs="Times New Roman"/>
      <w:b/>
      <w:sz w:val="24"/>
      <w:szCs w:val="20"/>
      <w:u w:val="single"/>
      <w:lang w:eastAsia="it-IT"/>
    </w:rPr>
  </w:style>
  <w:style w:type="paragraph" w:styleId="Titolo6">
    <w:name w:val="heading 6"/>
    <w:basedOn w:val="Normale"/>
    <w:next w:val="Normale"/>
    <w:link w:val="Titolo6Carattere"/>
    <w:qFormat/>
    <w:rsid w:val="009A5394"/>
    <w:pPr>
      <w:keepNext/>
      <w:ind w:left="0" w:right="0"/>
      <w:outlineLvl w:val="5"/>
    </w:pPr>
    <w:rPr>
      <w:rFonts w:ascii="Times New Roman" w:eastAsia="Times New Roman" w:hAnsi="Times New Roman" w:cs="Times New Roman"/>
      <w:i/>
      <w:sz w:val="24"/>
      <w:szCs w:val="20"/>
      <w:lang w:eastAsia="it-IT"/>
    </w:rPr>
  </w:style>
  <w:style w:type="paragraph" w:styleId="Titolo7">
    <w:name w:val="heading 7"/>
    <w:basedOn w:val="Normale"/>
    <w:next w:val="Normale"/>
    <w:link w:val="Titolo7Carattere"/>
    <w:qFormat/>
    <w:rsid w:val="009A5394"/>
    <w:pPr>
      <w:keepNext/>
      <w:ind w:left="0" w:right="0"/>
      <w:outlineLvl w:val="6"/>
    </w:pPr>
    <w:rPr>
      <w:rFonts w:ascii="Times New Roman" w:eastAsia="Times New Roman" w:hAnsi="Times New Roman" w:cs="Times New Roman"/>
      <w:b/>
      <w:sz w:val="24"/>
      <w:szCs w:val="20"/>
      <w:lang w:eastAsia="it-IT"/>
    </w:rPr>
  </w:style>
  <w:style w:type="paragraph" w:styleId="Titolo8">
    <w:name w:val="heading 8"/>
    <w:basedOn w:val="Normale"/>
    <w:next w:val="Normale"/>
    <w:link w:val="Titolo8Carattere"/>
    <w:qFormat/>
    <w:rsid w:val="009A5394"/>
    <w:pPr>
      <w:spacing w:before="240" w:after="60"/>
      <w:ind w:left="0" w:right="0"/>
      <w:jc w:val="left"/>
      <w:outlineLvl w:val="7"/>
    </w:pPr>
    <w:rPr>
      <w:rFonts w:ascii="Times New Roman" w:eastAsia="Times New Roman" w:hAnsi="Times New Roman" w:cs="Times New Roman"/>
      <w:i/>
      <w:i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99"/>
    <w:qFormat/>
    <w:rPr>
      <w:sz w:val="20"/>
      <w:szCs w:val="20"/>
    </w:rPr>
  </w:style>
  <w:style w:type="paragraph" w:styleId="Titolo">
    <w:name w:val="Title"/>
    <w:basedOn w:val="Normale"/>
    <w:qFormat/>
    <w:pPr>
      <w:spacing w:before="37"/>
      <w:ind w:left="363"/>
    </w:pPr>
    <w:rPr>
      <w:b/>
      <w:bCs/>
      <w:sz w:val="24"/>
      <w:szCs w:val="24"/>
    </w:rPr>
  </w:style>
  <w:style w:type="paragraph" w:styleId="Paragrafoelenco">
    <w:name w:val="List Paragraph"/>
    <w:basedOn w:val="Normale"/>
    <w:link w:val="ParagrafoelencoCarattere"/>
    <w:uiPriority w:val="1"/>
    <w:qFormat/>
    <w:pPr>
      <w:spacing w:before="92"/>
      <w:ind w:left="723" w:right="638" w:hanging="360"/>
    </w:pPr>
  </w:style>
  <w:style w:type="paragraph" w:customStyle="1" w:styleId="TableParagraph">
    <w:name w:val="Table Paragraph"/>
    <w:basedOn w:val="Normale"/>
    <w:uiPriority w:val="1"/>
    <w:qFormat/>
  </w:style>
  <w:style w:type="paragraph" w:styleId="Intestazione">
    <w:name w:val="header"/>
    <w:basedOn w:val="Normale"/>
    <w:link w:val="IntestazioneCarattere"/>
    <w:unhideWhenUsed/>
    <w:rsid w:val="00EB6D41"/>
    <w:pPr>
      <w:tabs>
        <w:tab w:val="center" w:pos="4819"/>
        <w:tab w:val="right" w:pos="9638"/>
      </w:tabs>
    </w:pPr>
  </w:style>
  <w:style w:type="character" w:customStyle="1" w:styleId="IntestazioneCarattere">
    <w:name w:val="Intestazione Carattere"/>
    <w:basedOn w:val="Carpredefinitoparagrafo"/>
    <w:link w:val="Intestazione"/>
    <w:rsid w:val="00EB6D41"/>
    <w:rPr>
      <w:rFonts w:ascii="Arial" w:eastAsia="Arial" w:hAnsi="Arial" w:cs="Arial"/>
      <w:lang w:val="it-IT"/>
    </w:rPr>
  </w:style>
  <w:style w:type="paragraph" w:styleId="Pidipagina">
    <w:name w:val="footer"/>
    <w:basedOn w:val="Normale"/>
    <w:link w:val="PidipaginaCarattere"/>
    <w:unhideWhenUsed/>
    <w:rsid w:val="00EB6D41"/>
    <w:pPr>
      <w:tabs>
        <w:tab w:val="center" w:pos="4819"/>
        <w:tab w:val="right" w:pos="9638"/>
      </w:tabs>
    </w:pPr>
  </w:style>
  <w:style w:type="character" w:customStyle="1" w:styleId="PidipaginaCarattere">
    <w:name w:val="Piè di pagina Carattere"/>
    <w:basedOn w:val="Carpredefinitoparagrafo"/>
    <w:link w:val="Pidipagina"/>
    <w:rsid w:val="00EB6D41"/>
    <w:rPr>
      <w:rFonts w:ascii="Arial" w:eastAsia="Arial" w:hAnsi="Arial" w:cs="Arial"/>
      <w:lang w:val="it-IT"/>
    </w:rPr>
  </w:style>
  <w:style w:type="character" w:styleId="Numeropagina">
    <w:name w:val="page number"/>
    <w:basedOn w:val="Carpredefinitoparagrafo"/>
    <w:unhideWhenUsed/>
    <w:rsid w:val="00790F24"/>
  </w:style>
  <w:style w:type="character" w:styleId="Collegamentoipertestuale">
    <w:name w:val="Hyperlink"/>
    <w:basedOn w:val="Carpredefinitoparagrafo"/>
    <w:unhideWhenUsed/>
    <w:rsid w:val="00790F24"/>
    <w:rPr>
      <w:color w:val="0000FF"/>
      <w:u w:val="single"/>
    </w:rPr>
  </w:style>
  <w:style w:type="character" w:styleId="Enfasigrassetto">
    <w:name w:val="Strong"/>
    <w:basedOn w:val="Carpredefinitoparagrafo"/>
    <w:uiPriority w:val="22"/>
    <w:qFormat/>
    <w:rsid w:val="00666AC7"/>
    <w:rPr>
      <w:b/>
      <w:bCs/>
    </w:rPr>
  </w:style>
  <w:style w:type="table" w:styleId="Grigliatabella">
    <w:name w:val="Table Grid"/>
    <w:basedOn w:val="Tabellanormale"/>
    <w:uiPriority w:val="59"/>
    <w:rsid w:val="00854359"/>
    <w:pPr>
      <w:widowControl w:val="0"/>
      <w:autoSpaceDE w:val="0"/>
      <w:autoSpaceDN w:val="0"/>
      <w:ind w:left="0" w:righ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rsid w:val="009A5394"/>
    <w:rPr>
      <w:rFonts w:ascii="Times New Roman" w:eastAsia="Arial Unicode MS" w:hAnsi="Times New Roman" w:cs="Times New Roman"/>
      <w:i/>
      <w:iCs/>
      <w:sz w:val="24"/>
      <w:szCs w:val="24"/>
      <w:lang w:val="it-IT" w:eastAsia="it-IT" w:bidi="he-IL"/>
    </w:rPr>
  </w:style>
  <w:style w:type="character" w:customStyle="1" w:styleId="Titolo3Carattere">
    <w:name w:val="Titolo 3 Carattere"/>
    <w:basedOn w:val="Carpredefinitoparagrafo"/>
    <w:link w:val="Titolo3"/>
    <w:rsid w:val="009A5394"/>
    <w:rPr>
      <w:rFonts w:ascii="Garamond" w:eastAsia="Times New Roman" w:hAnsi="Garamond" w:cs="Arial"/>
      <w:b/>
      <w:bCs/>
      <w:sz w:val="28"/>
      <w:szCs w:val="24"/>
      <w:lang w:val="it-IT" w:eastAsia="it-IT"/>
    </w:rPr>
  </w:style>
  <w:style w:type="character" w:customStyle="1" w:styleId="Titolo4Carattere">
    <w:name w:val="Titolo 4 Carattere"/>
    <w:basedOn w:val="Carpredefinitoparagrafo"/>
    <w:link w:val="Titolo4"/>
    <w:rsid w:val="009A5394"/>
    <w:rPr>
      <w:rFonts w:ascii="Garamond" w:eastAsia="Times New Roman" w:hAnsi="Garamond" w:cs="Times New Roman"/>
      <w:b/>
      <w:bCs/>
      <w:sz w:val="28"/>
      <w:szCs w:val="20"/>
      <w:shd w:val="clear" w:color="auto" w:fill="F0F0F0"/>
      <w:lang w:val="it-IT" w:eastAsia="it-IT"/>
    </w:rPr>
  </w:style>
  <w:style w:type="character" w:customStyle="1" w:styleId="Titolo5Carattere">
    <w:name w:val="Titolo 5 Carattere"/>
    <w:basedOn w:val="Carpredefinitoparagrafo"/>
    <w:link w:val="Titolo5"/>
    <w:rsid w:val="009A5394"/>
    <w:rPr>
      <w:rFonts w:ascii="Times New Roman" w:eastAsia="Times New Roman" w:hAnsi="Times New Roman" w:cs="Times New Roman"/>
      <w:b/>
      <w:sz w:val="24"/>
      <w:szCs w:val="20"/>
      <w:u w:val="single"/>
      <w:lang w:val="it-IT" w:eastAsia="it-IT"/>
    </w:rPr>
  </w:style>
  <w:style w:type="character" w:customStyle="1" w:styleId="Titolo6Carattere">
    <w:name w:val="Titolo 6 Carattere"/>
    <w:basedOn w:val="Carpredefinitoparagrafo"/>
    <w:link w:val="Titolo6"/>
    <w:rsid w:val="009A5394"/>
    <w:rPr>
      <w:rFonts w:ascii="Times New Roman" w:eastAsia="Times New Roman" w:hAnsi="Times New Roman" w:cs="Times New Roman"/>
      <w:i/>
      <w:sz w:val="24"/>
      <w:szCs w:val="20"/>
      <w:lang w:val="it-IT" w:eastAsia="it-IT"/>
    </w:rPr>
  </w:style>
  <w:style w:type="character" w:customStyle="1" w:styleId="Titolo7Carattere">
    <w:name w:val="Titolo 7 Carattere"/>
    <w:basedOn w:val="Carpredefinitoparagrafo"/>
    <w:link w:val="Titolo7"/>
    <w:rsid w:val="009A5394"/>
    <w:rPr>
      <w:rFonts w:ascii="Times New Roman" w:eastAsia="Times New Roman" w:hAnsi="Times New Roman" w:cs="Times New Roman"/>
      <w:b/>
      <w:sz w:val="24"/>
      <w:szCs w:val="20"/>
      <w:lang w:val="it-IT" w:eastAsia="it-IT"/>
    </w:rPr>
  </w:style>
  <w:style w:type="character" w:customStyle="1" w:styleId="Titolo8Carattere">
    <w:name w:val="Titolo 8 Carattere"/>
    <w:basedOn w:val="Carpredefinitoparagrafo"/>
    <w:link w:val="Titolo8"/>
    <w:rsid w:val="009A5394"/>
    <w:rPr>
      <w:rFonts w:ascii="Times New Roman" w:eastAsia="Times New Roman" w:hAnsi="Times New Roman" w:cs="Times New Roman"/>
      <w:i/>
      <w:iCs/>
      <w:sz w:val="24"/>
      <w:szCs w:val="24"/>
      <w:lang w:val="it-IT" w:eastAsia="it-IT"/>
    </w:rPr>
  </w:style>
  <w:style w:type="paragraph" w:customStyle="1" w:styleId="Default">
    <w:name w:val="Default"/>
    <w:rsid w:val="009A5394"/>
    <w:pPr>
      <w:autoSpaceDE w:val="0"/>
      <w:autoSpaceDN w:val="0"/>
      <w:adjustRightInd w:val="0"/>
      <w:ind w:left="0" w:right="0"/>
      <w:jc w:val="left"/>
    </w:pPr>
    <w:rPr>
      <w:rFonts w:ascii="Arial" w:eastAsia="Times New Roman" w:hAnsi="Arial" w:cs="Arial"/>
      <w:color w:val="000000"/>
      <w:sz w:val="24"/>
      <w:szCs w:val="24"/>
      <w:lang w:val="it-IT" w:eastAsia="it-IT"/>
    </w:rPr>
  </w:style>
  <w:style w:type="paragraph" w:styleId="Sottotitolo">
    <w:name w:val="Subtitle"/>
    <w:basedOn w:val="Normale"/>
    <w:link w:val="SottotitoloCarattere"/>
    <w:qFormat/>
    <w:rsid w:val="009A5394"/>
    <w:pPr>
      <w:ind w:left="0" w:right="0"/>
      <w:jc w:val="center"/>
    </w:pPr>
    <w:rPr>
      <w:rFonts w:ascii="Times New Roman" w:eastAsia="Times New Roman" w:hAnsi="Times New Roman" w:cs="Times New Roman"/>
      <w:i/>
      <w:iCs/>
      <w:sz w:val="24"/>
      <w:szCs w:val="24"/>
      <w:lang w:eastAsia="it-IT" w:bidi="he-IL"/>
    </w:rPr>
  </w:style>
  <w:style w:type="character" w:customStyle="1" w:styleId="SottotitoloCarattere">
    <w:name w:val="Sottotitolo Carattere"/>
    <w:basedOn w:val="Carpredefinitoparagrafo"/>
    <w:link w:val="Sottotitolo"/>
    <w:rsid w:val="009A5394"/>
    <w:rPr>
      <w:rFonts w:ascii="Times New Roman" w:eastAsia="Times New Roman" w:hAnsi="Times New Roman" w:cs="Times New Roman"/>
      <w:i/>
      <w:iCs/>
      <w:sz w:val="24"/>
      <w:szCs w:val="24"/>
      <w:lang w:val="it-IT" w:eastAsia="it-IT" w:bidi="he-IL"/>
    </w:rPr>
  </w:style>
  <w:style w:type="paragraph" w:styleId="Corpodeltesto3">
    <w:name w:val="Body Text 3"/>
    <w:basedOn w:val="Normale"/>
    <w:link w:val="Corpodeltesto3Carattere"/>
    <w:rsid w:val="009A5394"/>
    <w:pPr>
      <w:autoSpaceDE w:val="0"/>
      <w:autoSpaceDN w:val="0"/>
      <w:adjustRightInd w:val="0"/>
      <w:ind w:left="0" w:right="0"/>
    </w:pPr>
    <w:rPr>
      <w:rFonts w:ascii="Times New Roman" w:eastAsia="Times New Roman" w:hAnsi="Times New Roman" w:cs="Times New Roman"/>
      <w:sz w:val="24"/>
      <w:szCs w:val="21"/>
      <w:lang w:eastAsia="it-IT"/>
    </w:rPr>
  </w:style>
  <w:style w:type="character" w:customStyle="1" w:styleId="Corpodeltesto3Carattere">
    <w:name w:val="Corpo del testo 3 Carattere"/>
    <w:basedOn w:val="Carpredefinitoparagrafo"/>
    <w:link w:val="Corpodeltesto3"/>
    <w:rsid w:val="009A5394"/>
    <w:rPr>
      <w:rFonts w:ascii="Times New Roman" w:eastAsia="Times New Roman" w:hAnsi="Times New Roman" w:cs="Times New Roman"/>
      <w:sz w:val="24"/>
      <w:szCs w:val="21"/>
      <w:lang w:val="it-IT" w:eastAsia="it-IT"/>
    </w:rPr>
  </w:style>
  <w:style w:type="paragraph" w:styleId="Corpodeltesto2">
    <w:name w:val="Body Text 2"/>
    <w:basedOn w:val="Normale"/>
    <w:link w:val="Corpodeltesto2Carattere"/>
    <w:rsid w:val="009A5394"/>
    <w:pPr>
      <w:ind w:left="0" w:right="0"/>
    </w:pPr>
    <w:rPr>
      <w:rFonts w:ascii="Times New Roman" w:eastAsia="Times New Roman" w:hAnsi="Times New Roman"/>
      <w:b/>
      <w:bCs/>
      <w:color w:val="000000"/>
      <w:sz w:val="28"/>
      <w:szCs w:val="23"/>
      <w:lang w:eastAsia="it-IT"/>
    </w:rPr>
  </w:style>
  <w:style w:type="character" w:customStyle="1" w:styleId="Corpodeltesto2Carattere">
    <w:name w:val="Corpo del testo 2 Carattere"/>
    <w:basedOn w:val="Carpredefinitoparagrafo"/>
    <w:link w:val="Corpodeltesto2"/>
    <w:rsid w:val="009A5394"/>
    <w:rPr>
      <w:rFonts w:ascii="Times New Roman" w:eastAsia="Times New Roman" w:hAnsi="Times New Roman" w:cs="Arial"/>
      <w:b/>
      <w:bCs/>
      <w:color w:val="000000"/>
      <w:sz w:val="28"/>
      <w:szCs w:val="23"/>
      <w:lang w:val="it-IT" w:eastAsia="it-IT"/>
    </w:rPr>
  </w:style>
  <w:style w:type="paragraph" w:styleId="NormaleWeb">
    <w:name w:val="Normal (Web)"/>
    <w:basedOn w:val="Normale"/>
    <w:uiPriority w:val="99"/>
    <w:rsid w:val="009A5394"/>
    <w:pPr>
      <w:spacing w:before="100" w:beforeAutospacing="1" w:after="100" w:afterAutospacing="1"/>
      <w:ind w:left="0" w:right="0"/>
      <w:jc w:val="left"/>
    </w:pPr>
    <w:rPr>
      <w:rFonts w:ascii="Times New Roman" w:eastAsia="Times New Roman" w:hAnsi="Times New Roman" w:cs="Times New Roman"/>
      <w:sz w:val="24"/>
      <w:szCs w:val="24"/>
      <w:lang w:eastAsia="it-IT"/>
    </w:rPr>
  </w:style>
  <w:style w:type="character" w:customStyle="1" w:styleId="provvrubrica">
    <w:name w:val="provv_rubrica"/>
    <w:basedOn w:val="Carpredefinitoparagrafo"/>
    <w:rsid w:val="009A5394"/>
  </w:style>
  <w:style w:type="numbering" w:customStyle="1" w:styleId="Nessunelenco1">
    <w:name w:val="Nessun elenco1"/>
    <w:next w:val="Nessunelenco"/>
    <w:semiHidden/>
    <w:rsid w:val="009A5394"/>
  </w:style>
  <w:style w:type="character" w:customStyle="1" w:styleId="CorpodeltestoCarattere">
    <w:name w:val="Corpo del testo Carattere"/>
    <w:rsid w:val="009A5394"/>
    <w:rPr>
      <w:sz w:val="24"/>
      <w:lang w:val="it-IT" w:eastAsia="it-IT" w:bidi="ar-SA"/>
    </w:rPr>
  </w:style>
  <w:style w:type="paragraph" w:customStyle="1" w:styleId="Titolo41">
    <w:name w:val="Titolo 41"/>
    <w:basedOn w:val="Normale"/>
    <w:rsid w:val="009A5394"/>
    <w:pPr>
      <w:widowControl w:val="0"/>
      <w:autoSpaceDE w:val="0"/>
      <w:autoSpaceDN w:val="0"/>
      <w:adjustRightInd w:val="0"/>
      <w:ind w:left="810" w:right="0"/>
      <w:jc w:val="left"/>
      <w:outlineLvl w:val="3"/>
    </w:pPr>
    <w:rPr>
      <w:rFonts w:ascii="Tahoma" w:eastAsia="Times New Roman" w:hAnsi="Tahoma" w:cs="Tahoma"/>
      <w:b/>
      <w:bCs/>
      <w:sz w:val="20"/>
      <w:szCs w:val="20"/>
      <w:lang w:eastAsia="it-IT"/>
    </w:rPr>
  </w:style>
  <w:style w:type="paragraph" w:customStyle="1" w:styleId="sche3">
    <w:name w:val="sche_3"/>
    <w:rsid w:val="009A5394"/>
    <w:pPr>
      <w:widowControl w:val="0"/>
      <w:ind w:left="0" w:right="0"/>
    </w:pPr>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rsid w:val="009A5394"/>
    <w:pPr>
      <w:spacing w:after="120"/>
      <w:ind w:left="283" w:right="0"/>
      <w:jc w:val="left"/>
    </w:pPr>
    <w:rPr>
      <w:rFonts w:ascii="Times New Roman" w:eastAsia="Times New Roman" w:hAnsi="Times New Roman" w:cs="Times New Roman"/>
      <w:sz w:val="24"/>
      <w:szCs w:val="20"/>
      <w:lang w:eastAsia="it-IT"/>
    </w:rPr>
  </w:style>
  <w:style w:type="character" w:customStyle="1" w:styleId="RientrocorpodeltestoCarattere">
    <w:name w:val="Rientro corpo del testo Carattere"/>
    <w:basedOn w:val="Carpredefinitoparagrafo"/>
    <w:link w:val="Rientrocorpodeltesto"/>
    <w:rsid w:val="009A5394"/>
    <w:rPr>
      <w:rFonts w:ascii="Times New Roman" w:eastAsia="Times New Roman" w:hAnsi="Times New Roman" w:cs="Times New Roman"/>
      <w:sz w:val="24"/>
      <w:szCs w:val="20"/>
      <w:lang w:val="it-IT" w:eastAsia="it-IT"/>
    </w:rPr>
  </w:style>
  <w:style w:type="paragraph" w:customStyle="1" w:styleId="Corpodeltesto21">
    <w:name w:val="Corpo del testo 21"/>
    <w:basedOn w:val="Normale"/>
    <w:rsid w:val="009A5394"/>
    <w:pPr>
      <w:ind w:left="0" w:right="0"/>
    </w:pPr>
    <w:rPr>
      <w:rFonts w:ascii="Times New Roman" w:eastAsia="Times New Roman" w:hAnsi="Times New Roman" w:cs="Times New Roman"/>
      <w:sz w:val="24"/>
      <w:szCs w:val="20"/>
      <w:lang w:eastAsia="it-IT"/>
    </w:rPr>
  </w:style>
  <w:style w:type="paragraph" w:customStyle="1" w:styleId="Rientrocorpodeltesto31">
    <w:name w:val="Rientro corpo del testo 31"/>
    <w:basedOn w:val="Normale"/>
    <w:rsid w:val="009A5394"/>
    <w:pPr>
      <w:ind w:left="1080" w:right="0"/>
    </w:pPr>
    <w:rPr>
      <w:rFonts w:ascii="Times New Roman" w:eastAsia="Times New Roman" w:hAnsi="Times New Roman" w:cs="Times New Roman"/>
      <w:sz w:val="24"/>
      <w:szCs w:val="20"/>
      <w:lang w:eastAsia="it-IT"/>
    </w:rPr>
  </w:style>
  <w:style w:type="paragraph" w:customStyle="1" w:styleId="Corpodeltesto31">
    <w:name w:val="Corpo del testo 31"/>
    <w:basedOn w:val="Normale"/>
    <w:rsid w:val="009A5394"/>
    <w:pPr>
      <w:spacing w:line="259" w:lineRule="exact"/>
      <w:ind w:left="0" w:right="0"/>
    </w:pPr>
    <w:rPr>
      <w:rFonts w:ascii="Times New Roman" w:eastAsia="Times New Roman" w:hAnsi="Times New Roman" w:cs="Times New Roman"/>
      <w:b/>
      <w:sz w:val="24"/>
      <w:szCs w:val="20"/>
      <w:lang w:eastAsia="it-IT"/>
    </w:rPr>
  </w:style>
  <w:style w:type="paragraph" w:styleId="Testodelblocco">
    <w:name w:val="Block Text"/>
    <w:basedOn w:val="Normale"/>
    <w:rsid w:val="009A5394"/>
    <w:pPr>
      <w:autoSpaceDE w:val="0"/>
      <w:autoSpaceDN w:val="0"/>
      <w:ind w:left="851" w:right="567" w:firstLine="142"/>
    </w:pPr>
    <w:rPr>
      <w:rFonts w:ascii="Times New Roman" w:eastAsia="Times New Roman" w:hAnsi="Times New Roman" w:cs="Times New Roman"/>
      <w:sz w:val="26"/>
      <w:szCs w:val="20"/>
      <w:lang w:eastAsia="it-IT"/>
    </w:rPr>
  </w:style>
  <w:style w:type="paragraph" w:styleId="Testofumetto">
    <w:name w:val="Balloon Text"/>
    <w:basedOn w:val="Normale"/>
    <w:link w:val="TestofumettoCarattere"/>
    <w:uiPriority w:val="99"/>
    <w:rsid w:val="009A5394"/>
    <w:pPr>
      <w:ind w:left="0" w:right="0"/>
      <w:jc w:val="left"/>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uiPriority w:val="99"/>
    <w:rsid w:val="009A5394"/>
    <w:rPr>
      <w:rFonts w:ascii="Tahoma" w:eastAsia="Times New Roman" w:hAnsi="Tahoma" w:cs="Tahoma"/>
      <w:sz w:val="16"/>
      <w:szCs w:val="16"/>
      <w:lang w:val="it-IT" w:eastAsia="it-IT"/>
    </w:rPr>
  </w:style>
  <w:style w:type="paragraph" w:styleId="Testonotaapidipagina">
    <w:name w:val="footnote text"/>
    <w:basedOn w:val="Normale"/>
    <w:link w:val="TestonotaapidipaginaCarattere"/>
    <w:rsid w:val="009A5394"/>
    <w:pPr>
      <w:ind w:left="0" w:right="0"/>
      <w:jc w:val="left"/>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rsid w:val="009A5394"/>
    <w:rPr>
      <w:rFonts w:ascii="Times New Roman" w:eastAsia="Times New Roman" w:hAnsi="Times New Roman" w:cs="Times New Roman"/>
      <w:sz w:val="20"/>
      <w:szCs w:val="20"/>
      <w:lang w:val="it-IT" w:eastAsia="it-IT"/>
    </w:rPr>
  </w:style>
  <w:style w:type="character" w:styleId="Rimandonotaapidipagina">
    <w:name w:val="footnote reference"/>
    <w:rsid w:val="009A5394"/>
    <w:rPr>
      <w:vertAlign w:val="superscript"/>
    </w:rPr>
  </w:style>
  <w:style w:type="numbering" w:customStyle="1" w:styleId="Nessunelenco2">
    <w:name w:val="Nessun elenco2"/>
    <w:next w:val="Nessunelenco"/>
    <w:uiPriority w:val="99"/>
    <w:semiHidden/>
    <w:unhideWhenUsed/>
    <w:rsid w:val="009A5394"/>
  </w:style>
  <w:style w:type="character" w:customStyle="1" w:styleId="Titolo1Carattere">
    <w:name w:val="Titolo 1 Carattere"/>
    <w:link w:val="Titolo1"/>
    <w:rsid w:val="009A5394"/>
    <w:rPr>
      <w:rFonts w:ascii="Arial" w:eastAsia="Arial" w:hAnsi="Arial" w:cs="Arial"/>
      <w:b/>
      <w:bCs/>
      <w:lang w:val="it-IT"/>
    </w:rPr>
  </w:style>
  <w:style w:type="numbering" w:customStyle="1" w:styleId="Nessunelenco11">
    <w:name w:val="Nessun elenco11"/>
    <w:next w:val="Nessunelenco"/>
    <w:uiPriority w:val="99"/>
    <w:semiHidden/>
    <w:unhideWhenUsed/>
    <w:rsid w:val="009A5394"/>
  </w:style>
  <w:style w:type="character" w:customStyle="1" w:styleId="CorpotestoCarattere">
    <w:name w:val="Corpo testo Carattere"/>
    <w:link w:val="Corpotesto"/>
    <w:uiPriority w:val="99"/>
    <w:rsid w:val="009A5394"/>
    <w:rPr>
      <w:rFonts w:ascii="Arial" w:eastAsia="Arial" w:hAnsi="Arial" w:cs="Arial"/>
      <w:sz w:val="20"/>
      <w:szCs w:val="20"/>
      <w:lang w:val="it-IT"/>
    </w:rPr>
  </w:style>
  <w:style w:type="paragraph" w:customStyle="1" w:styleId="Standard">
    <w:name w:val="Standard"/>
    <w:qFormat/>
    <w:rsid w:val="009A5394"/>
    <w:pPr>
      <w:suppressAutoHyphens/>
      <w:autoSpaceDN w:val="0"/>
      <w:ind w:left="0" w:right="0"/>
      <w:jc w:val="left"/>
      <w:textAlignment w:val="baseline"/>
    </w:pPr>
    <w:rPr>
      <w:rFonts w:ascii="Liberation Serif" w:eastAsia="SimSun" w:hAnsi="Liberation Serif" w:cs="Mangal"/>
      <w:kern w:val="3"/>
      <w:sz w:val="24"/>
      <w:szCs w:val="24"/>
      <w:lang w:val="it-IT" w:eastAsia="zh-CN" w:bidi="hi-IN"/>
    </w:rPr>
  </w:style>
  <w:style w:type="numbering" w:customStyle="1" w:styleId="Nessunelenco21">
    <w:name w:val="Nessun elenco21"/>
    <w:next w:val="Nessunelenco"/>
    <w:uiPriority w:val="99"/>
    <w:semiHidden/>
    <w:unhideWhenUsed/>
    <w:rsid w:val="009A5394"/>
  </w:style>
  <w:style w:type="numbering" w:customStyle="1" w:styleId="Nessunelenco111">
    <w:name w:val="Nessun elenco111"/>
    <w:next w:val="Nessunelenco"/>
    <w:uiPriority w:val="99"/>
    <w:semiHidden/>
    <w:unhideWhenUsed/>
    <w:rsid w:val="009A5394"/>
  </w:style>
  <w:style w:type="character" w:customStyle="1" w:styleId="Caratteredellanota">
    <w:name w:val="Carattere della nota"/>
    <w:rsid w:val="009A5394"/>
    <w:rPr>
      <w:vertAlign w:val="superscript"/>
    </w:rPr>
  </w:style>
  <w:style w:type="paragraph" w:styleId="Testonotadichiusura">
    <w:name w:val="endnote text"/>
    <w:basedOn w:val="Normale"/>
    <w:link w:val="TestonotadichiusuraCarattere"/>
    <w:uiPriority w:val="99"/>
    <w:unhideWhenUsed/>
    <w:rsid w:val="009A5394"/>
    <w:pPr>
      <w:spacing w:after="200" w:line="276" w:lineRule="auto"/>
      <w:ind w:left="0" w:right="0"/>
      <w:jc w:val="left"/>
    </w:pPr>
    <w:rPr>
      <w:rFonts w:ascii="Calibri" w:eastAsia="Calibri" w:hAnsi="Calibri" w:cs="Times New Roman"/>
      <w:sz w:val="20"/>
      <w:szCs w:val="20"/>
    </w:rPr>
  </w:style>
  <w:style w:type="character" w:customStyle="1" w:styleId="TestonotadichiusuraCarattere">
    <w:name w:val="Testo nota di chiusura Carattere"/>
    <w:basedOn w:val="Carpredefinitoparagrafo"/>
    <w:link w:val="Testonotadichiusura"/>
    <w:uiPriority w:val="99"/>
    <w:rsid w:val="009A5394"/>
    <w:rPr>
      <w:rFonts w:ascii="Calibri" w:eastAsia="Calibri" w:hAnsi="Calibri" w:cs="Times New Roman"/>
      <w:sz w:val="20"/>
      <w:szCs w:val="20"/>
      <w:lang w:val="it-IT"/>
    </w:rPr>
  </w:style>
  <w:style w:type="character" w:styleId="Rimandonotadichiusura">
    <w:name w:val="endnote reference"/>
    <w:unhideWhenUsed/>
    <w:rsid w:val="009A5394"/>
    <w:rPr>
      <w:vertAlign w:val="superscript"/>
    </w:rPr>
  </w:style>
  <w:style w:type="numbering" w:customStyle="1" w:styleId="Nessunelenco1111">
    <w:name w:val="Nessun elenco1111"/>
    <w:next w:val="Nessunelenco"/>
    <w:uiPriority w:val="99"/>
    <w:semiHidden/>
    <w:unhideWhenUsed/>
    <w:rsid w:val="009A5394"/>
  </w:style>
  <w:style w:type="paragraph" w:customStyle="1" w:styleId="Corpodeltesto210">
    <w:name w:val="Corpo del testo 21"/>
    <w:basedOn w:val="Normale"/>
    <w:rsid w:val="009A5394"/>
    <w:pPr>
      <w:ind w:left="0" w:right="0"/>
    </w:pPr>
    <w:rPr>
      <w:rFonts w:ascii="Times New Roman" w:eastAsia="Times New Roman" w:hAnsi="Times New Roman" w:cs="Times New Roman"/>
      <w:sz w:val="24"/>
      <w:szCs w:val="20"/>
      <w:lang w:eastAsia="it-IT"/>
    </w:rPr>
  </w:style>
  <w:style w:type="character" w:styleId="Enfasicorsivo">
    <w:name w:val="Emphasis"/>
    <w:uiPriority w:val="20"/>
    <w:qFormat/>
    <w:rsid w:val="009A5394"/>
    <w:rPr>
      <w:i/>
      <w:iCs/>
    </w:rPr>
  </w:style>
  <w:style w:type="paragraph" w:styleId="Nessunaspaziatura">
    <w:name w:val="No Spacing"/>
    <w:uiPriority w:val="1"/>
    <w:qFormat/>
    <w:rsid w:val="009A5394"/>
    <w:pPr>
      <w:ind w:left="0" w:right="0"/>
      <w:jc w:val="left"/>
    </w:pPr>
    <w:rPr>
      <w:rFonts w:ascii="Times New Roman" w:eastAsia="Times New Roman" w:hAnsi="Times New Roman" w:cs="Times New Roman"/>
      <w:sz w:val="24"/>
      <w:szCs w:val="20"/>
      <w:lang w:val="it-IT" w:eastAsia="it-IT"/>
    </w:rPr>
  </w:style>
  <w:style w:type="character" w:customStyle="1" w:styleId="provvnumcomma">
    <w:name w:val="provv_numcomma"/>
    <w:rsid w:val="009A5394"/>
  </w:style>
  <w:style w:type="paragraph" w:customStyle="1" w:styleId="Corpodeltesto310">
    <w:name w:val="Corpo del testo 31"/>
    <w:basedOn w:val="Normale"/>
    <w:rsid w:val="009A5394"/>
    <w:pPr>
      <w:suppressAutoHyphens/>
      <w:ind w:left="0" w:right="0"/>
      <w:jc w:val="center"/>
    </w:pPr>
    <w:rPr>
      <w:rFonts w:ascii="Times New Roman" w:eastAsia="Times New Roman" w:hAnsi="Times New Roman" w:cs="Times New Roman"/>
      <w:sz w:val="16"/>
      <w:szCs w:val="20"/>
      <w:lang w:eastAsia="ar-SA"/>
    </w:rPr>
  </w:style>
  <w:style w:type="paragraph" w:customStyle="1" w:styleId="Rientrocorpodeltesto310">
    <w:name w:val="Rientro corpo del testo 31"/>
    <w:basedOn w:val="Normale"/>
    <w:rsid w:val="009A5394"/>
    <w:pPr>
      <w:suppressAutoHyphens/>
      <w:ind w:left="708" w:right="0" w:firstLine="426"/>
      <w:jc w:val="left"/>
    </w:pPr>
    <w:rPr>
      <w:rFonts w:ascii="Times New Roman" w:eastAsia="Times New Roman" w:hAnsi="Times New Roman" w:cs="Times New Roman"/>
      <w:sz w:val="24"/>
      <w:szCs w:val="20"/>
      <w:lang w:eastAsia="ar-SA"/>
    </w:rPr>
  </w:style>
  <w:style w:type="paragraph" w:customStyle="1" w:styleId="Corpodeltesto32">
    <w:name w:val="Corpo del testo 32"/>
    <w:basedOn w:val="Normale"/>
    <w:rsid w:val="009A5394"/>
    <w:pPr>
      <w:spacing w:line="259" w:lineRule="exact"/>
      <w:ind w:left="0" w:right="0"/>
    </w:pPr>
    <w:rPr>
      <w:rFonts w:ascii="Times New Roman" w:eastAsia="Times New Roman" w:hAnsi="Times New Roman" w:cs="Times New Roman"/>
      <w:b/>
      <w:sz w:val="24"/>
      <w:szCs w:val="20"/>
      <w:lang w:eastAsia="it-IT"/>
    </w:rPr>
  </w:style>
  <w:style w:type="paragraph" w:customStyle="1" w:styleId="Rientrocorpodeltesto32">
    <w:name w:val="Rientro corpo del testo 32"/>
    <w:basedOn w:val="Normale"/>
    <w:rsid w:val="009A5394"/>
    <w:pPr>
      <w:autoSpaceDN w:val="0"/>
      <w:ind w:left="1080" w:right="0"/>
    </w:pPr>
    <w:rPr>
      <w:rFonts w:ascii="Times New Roman" w:eastAsia="Times New Roman" w:hAnsi="Times New Roman" w:cs="Times New Roman"/>
      <w:sz w:val="24"/>
      <w:szCs w:val="20"/>
      <w:lang w:eastAsia="it-IT"/>
    </w:rPr>
  </w:style>
  <w:style w:type="paragraph" w:customStyle="1" w:styleId="provvr0">
    <w:name w:val="provv_r0"/>
    <w:basedOn w:val="Normale"/>
    <w:rsid w:val="009A5394"/>
    <w:pPr>
      <w:spacing w:before="100" w:beforeAutospacing="1" w:after="100" w:afterAutospacing="1"/>
      <w:ind w:left="0" w:right="0"/>
    </w:pPr>
    <w:rPr>
      <w:rFonts w:ascii="Arial Unicode MS" w:eastAsia="Arial Unicode MS" w:hAnsi="Arial Unicode MS" w:cs="Arial Unicode MS"/>
      <w:sz w:val="24"/>
      <w:szCs w:val="24"/>
      <w:lang w:eastAsia="it-IT"/>
    </w:rPr>
  </w:style>
  <w:style w:type="character" w:customStyle="1" w:styleId="spanboldcenterbig">
    <w:name w:val="span_bold_center_big"/>
    <w:rsid w:val="009A5394"/>
  </w:style>
  <w:style w:type="paragraph" w:customStyle="1" w:styleId="m8810518035274988528corpodeltesto">
    <w:name w:val="m_8810518035274988528corpodeltesto"/>
    <w:basedOn w:val="Normale"/>
    <w:rsid w:val="009A5394"/>
    <w:pPr>
      <w:spacing w:before="100" w:beforeAutospacing="1" w:after="100" w:afterAutospacing="1"/>
      <w:ind w:left="0" w:right="0"/>
      <w:jc w:val="left"/>
    </w:pPr>
    <w:rPr>
      <w:rFonts w:ascii="Times New Roman" w:eastAsia="Times New Roman" w:hAnsi="Times New Roman" w:cs="Times New Roman"/>
      <w:sz w:val="24"/>
      <w:szCs w:val="24"/>
      <w:lang w:eastAsia="it-IT"/>
    </w:rPr>
  </w:style>
  <w:style w:type="paragraph" w:styleId="Rientrocorpodeltesto2">
    <w:name w:val="Body Text Indent 2"/>
    <w:basedOn w:val="Normale"/>
    <w:link w:val="Rientrocorpodeltesto2Carattere"/>
    <w:uiPriority w:val="99"/>
    <w:rsid w:val="009A5394"/>
    <w:pPr>
      <w:spacing w:after="120" w:line="480" w:lineRule="auto"/>
      <w:ind w:left="283" w:right="0"/>
      <w:jc w:val="left"/>
    </w:pPr>
    <w:rPr>
      <w:rFonts w:ascii="Times New Roman" w:eastAsia="Times New Roman" w:hAnsi="Times New Roman" w:cs="Times New Roman"/>
      <w:sz w:val="20"/>
      <w:szCs w:val="20"/>
      <w:lang w:eastAsia="it-IT"/>
    </w:rPr>
  </w:style>
  <w:style w:type="character" w:customStyle="1" w:styleId="Rientrocorpodeltesto2Carattere">
    <w:name w:val="Rientro corpo del testo 2 Carattere"/>
    <w:basedOn w:val="Carpredefinitoparagrafo"/>
    <w:link w:val="Rientrocorpodeltesto2"/>
    <w:uiPriority w:val="99"/>
    <w:rsid w:val="009A5394"/>
    <w:rPr>
      <w:rFonts w:ascii="Times New Roman" w:eastAsia="Times New Roman" w:hAnsi="Times New Roman" w:cs="Times New Roman"/>
      <w:sz w:val="20"/>
      <w:szCs w:val="20"/>
      <w:lang w:val="it-IT" w:eastAsia="it-IT"/>
    </w:rPr>
  </w:style>
  <w:style w:type="paragraph" w:customStyle="1" w:styleId="Corpodeltesto22">
    <w:name w:val="Corpo del testo 22"/>
    <w:basedOn w:val="Normale"/>
    <w:rsid w:val="009A5394"/>
    <w:pPr>
      <w:ind w:left="0" w:right="0"/>
    </w:pPr>
    <w:rPr>
      <w:rFonts w:ascii="Times New Roman" w:eastAsia="Times New Roman" w:hAnsi="Times New Roman" w:cs="Times New Roman"/>
      <w:sz w:val="24"/>
      <w:szCs w:val="20"/>
      <w:lang w:eastAsia="it-IT"/>
    </w:rPr>
  </w:style>
  <w:style w:type="paragraph" w:customStyle="1" w:styleId="Rientrocorpodeltesto21">
    <w:name w:val="Rientro corpo del testo 21"/>
    <w:basedOn w:val="Normale"/>
    <w:rsid w:val="009A5394"/>
    <w:pPr>
      <w:ind w:left="360" w:right="0"/>
    </w:pPr>
    <w:rPr>
      <w:rFonts w:ascii="Times New Roman" w:eastAsia="Times New Roman" w:hAnsi="Times New Roman" w:cs="Times New Roman"/>
      <w:sz w:val="24"/>
      <w:szCs w:val="20"/>
      <w:lang w:eastAsia="it-IT"/>
    </w:rPr>
  </w:style>
  <w:style w:type="paragraph" w:customStyle="1" w:styleId="Corpodeltesto33">
    <w:name w:val="Corpo del testo 33"/>
    <w:basedOn w:val="Normale"/>
    <w:rsid w:val="009A5394"/>
    <w:pPr>
      <w:spacing w:line="259" w:lineRule="exact"/>
      <w:ind w:left="0" w:right="0"/>
    </w:pPr>
    <w:rPr>
      <w:rFonts w:ascii="Times New Roman" w:eastAsia="Times New Roman" w:hAnsi="Times New Roman" w:cs="Times New Roman"/>
      <w:b/>
      <w:sz w:val="24"/>
      <w:szCs w:val="20"/>
      <w:lang w:eastAsia="it-IT"/>
    </w:rPr>
  </w:style>
  <w:style w:type="paragraph" w:customStyle="1" w:styleId="regolamento">
    <w:name w:val="regolamento"/>
    <w:basedOn w:val="Normale"/>
    <w:rsid w:val="009A5394"/>
    <w:pPr>
      <w:widowControl w:val="0"/>
      <w:tabs>
        <w:tab w:val="left" w:pos="-2127"/>
      </w:tabs>
      <w:ind w:left="284" w:right="0" w:hanging="284"/>
    </w:pPr>
    <w:rPr>
      <w:rFonts w:eastAsia="Times New Roman"/>
      <w:sz w:val="20"/>
      <w:szCs w:val="24"/>
      <w:lang w:eastAsia="it-IT"/>
    </w:rPr>
  </w:style>
  <w:style w:type="character" w:customStyle="1" w:styleId="descrizione">
    <w:name w:val="descrizione"/>
    <w:rsid w:val="009A5394"/>
    <w:rPr>
      <w:b/>
      <w:bCs/>
      <w:color w:val="5B76A0"/>
      <w:sz w:val="28"/>
      <w:szCs w:val="28"/>
    </w:rPr>
  </w:style>
  <w:style w:type="paragraph" w:customStyle="1" w:styleId="Rientrocorpodeltesto33">
    <w:name w:val="Rientro corpo del testo 33"/>
    <w:basedOn w:val="Normale"/>
    <w:rsid w:val="009A5394"/>
    <w:pPr>
      <w:autoSpaceDN w:val="0"/>
      <w:ind w:left="1080" w:right="0"/>
    </w:pPr>
    <w:rPr>
      <w:rFonts w:ascii="Times New Roman" w:eastAsia="Times New Roman" w:hAnsi="Times New Roman" w:cs="Times New Roman"/>
      <w:sz w:val="24"/>
      <w:szCs w:val="20"/>
      <w:lang w:eastAsia="it-IT"/>
    </w:rPr>
  </w:style>
  <w:style w:type="paragraph" w:customStyle="1" w:styleId="sche22">
    <w:name w:val="sche2_2"/>
    <w:rsid w:val="009A5394"/>
    <w:pPr>
      <w:widowControl w:val="0"/>
      <w:overflowPunct w:val="0"/>
      <w:autoSpaceDE w:val="0"/>
      <w:autoSpaceDN w:val="0"/>
      <w:adjustRightInd w:val="0"/>
      <w:ind w:left="0" w:right="0"/>
      <w:jc w:val="right"/>
    </w:pPr>
    <w:rPr>
      <w:rFonts w:ascii="Times New Roman" w:eastAsia="Times New Roman" w:hAnsi="Times New Roman" w:cs="Times New Roman"/>
      <w:sz w:val="20"/>
      <w:szCs w:val="20"/>
      <w:lang w:eastAsia="it-IT"/>
    </w:rPr>
  </w:style>
  <w:style w:type="paragraph" w:styleId="PreformattatoHTML">
    <w:name w:val="HTML Preformatted"/>
    <w:basedOn w:val="Normale"/>
    <w:link w:val="PreformattatoHTMLCarattere"/>
    <w:uiPriority w:val="99"/>
    <w:rsid w:val="009A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left"/>
    </w:pPr>
    <w:rPr>
      <w:rFonts w:ascii="Courier New" w:eastAsia="Times New Roman" w:hAnsi="Courier New" w:cs="Times New Roman"/>
      <w:sz w:val="20"/>
      <w:szCs w:val="20"/>
      <w:lang w:val="x-none" w:eastAsia="x-none"/>
    </w:rPr>
  </w:style>
  <w:style w:type="character" w:customStyle="1" w:styleId="PreformattatoHTMLCarattere">
    <w:name w:val="Preformattato HTML Carattere"/>
    <w:basedOn w:val="Carpredefinitoparagrafo"/>
    <w:link w:val="PreformattatoHTML"/>
    <w:uiPriority w:val="99"/>
    <w:rsid w:val="009A5394"/>
    <w:rPr>
      <w:rFonts w:ascii="Courier New" w:eastAsia="Times New Roman" w:hAnsi="Courier New" w:cs="Times New Roman"/>
      <w:sz w:val="20"/>
      <w:szCs w:val="20"/>
      <w:lang w:val="x-none" w:eastAsia="x-none"/>
    </w:rPr>
  </w:style>
  <w:style w:type="paragraph" w:customStyle="1" w:styleId="Titolo410">
    <w:name w:val="Titolo 41"/>
    <w:basedOn w:val="Normale"/>
    <w:rsid w:val="009A5394"/>
    <w:pPr>
      <w:widowControl w:val="0"/>
      <w:autoSpaceDE w:val="0"/>
      <w:autoSpaceDN w:val="0"/>
      <w:adjustRightInd w:val="0"/>
      <w:ind w:left="810" w:right="0"/>
      <w:jc w:val="left"/>
      <w:outlineLvl w:val="3"/>
    </w:pPr>
    <w:rPr>
      <w:rFonts w:ascii="Tahoma" w:eastAsia="Times New Roman" w:hAnsi="Tahoma" w:cs="Tahoma"/>
      <w:b/>
      <w:bCs/>
      <w:sz w:val="20"/>
      <w:szCs w:val="20"/>
      <w:lang w:eastAsia="it-IT"/>
    </w:rPr>
  </w:style>
  <w:style w:type="character" w:customStyle="1" w:styleId="st">
    <w:name w:val="st"/>
    <w:rsid w:val="009A5394"/>
  </w:style>
  <w:style w:type="paragraph" w:customStyle="1" w:styleId="Rientrocorpodeltesto34">
    <w:name w:val="Rientro corpo del testo 34"/>
    <w:basedOn w:val="Normale"/>
    <w:rsid w:val="009A5394"/>
    <w:pPr>
      <w:autoSpaceDN w:val="0"/>
      <w:ind w:left="1080" w:right="0"/>
    </w:pPr>
    <w:rPr>
      <w:rFonts w:ascii="Times New Roman" w:eastAsia="Times New Roman" w:hAnsi="Times New Roman" w:cs="Times New Roman"/>
      <w:sz w:val="24"/>
      <w:szCs w:val="20"/>
      <w:lang w:eastAsia="it-IT"/>
    </w:rPr>
  </w:style>
  <w:style w:type="paragraph" w:customStyle="1" w:styleId="Corpodeltesto34">
    <w:name w:val="Corpo del testo 34"/>
    <w:basedOn w:val="Normale"/>
    <w:rsid w:val="009A5394"/>
    <w:pPr>
      <w:spacing w:line="259" w:lineRule="exact"/>
      <w:ind w:left="0" w:right="0"/>
    </w:pPr>
    <w:rPr>
      <w:rFonts w:ascii="Times New Roman" w:eastAsia="Times New Roman" w:hAnsi="Times New Roman" w:cs="Times New Roman"/>
      <w:b/>
      <w:sz w:val="24"/>
      <w:szCs w:val="20"/>
      <w:lang w:eastAsia="it-IT"/>
    </w:rPr>
  </w:style>
  <w:style w:type="character" w:customStyle="1" w:styleId="ParagrafoelencoCarattere">
    <w:name w:val="Paragrafo elenco Carattere"/>
    <w:link w:val="Paragrafoelenco"/>
    <w:uiPriority w:val="34"/>
    <w:qFormat/>
    <w:rsid w:val="009A5394"/>
    <w:rPr>
      <w:rFonts w:ascii="Arial" w:eastAsia="Arial" w:hAnsi="Arial" w:cs="Arial"/>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222866">
      <w:bodyDiv w:val="1"/>
      <w:marLeft w:val="0"/>
      <w:marRight w:val="0"/>
      <w:marTop w:val="0"/>
      <w:marBottom w:val="0"/>
      <w:divBdr>
        <w:top w:val="none" w:sz="0" w:space="0" w:color="auto"/>
        <w:left w:val="none" w:sz="0" w:space="0" w:color="auto"/>
        <w:bottom w:val="none" w:sz="0" w:space="0" w:color="auto"/>
        <w:right w:val="none" w:sz="0" w:space="0" w:color="auto"/>
      </w:divBdr>
    </w:div>
    <w:div w:id="1190755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23</Pages>
  <Words>7870</Words>
  <Characters>44861</Characters>
  <Application>Microsoft Office Word</Application>
  <DocSecurity>0</DocSecurity>
  <Lines>373</Lines>
  <Paragraphs>105</Paragraphs>
  <ScaleCrop>false</ScaleCrop>
  <HeadingPairs>
    <vt:vector size="2" baseType="variant">
      <vt:variant>
        <vt:lpstr>Titolo</vt:lpstr>
      </vt:variant>
      <vt:variant>
        <vt:i4>1</vt:i4>
      </vt:variant>
    </vt:vector>
  </HeadingPairs>
  <TitlesOfParts>
    <vt:vector size="1" baseType="lpstr">
      <vt:lpstr>Allegato 1c_Modello di istanza PROGETTISTI</vt:lpstr>
    </vt:vector>
  </TitlesOfParts>
  <Company/>
  <LinksUpToDate>false</LinksUpToDate>
  <CharactersWithSpaces>52626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1c_Modello di istanza PROGETTISTI</dc:title>
  <dc:creator>M04449</dc:creator>
  <cp:lastModifiedBy>Gianfranco Arieti</cp:lastModifiedBy>
  <cp:revision>15</cp:revision>
  <cp:lastPrinted>2023-11-19T16:13:00Z</cp:lastPrinted>
  <dcterms:created xsi:type="dcterms:W3CDTF">2023-11-16T10:15:00Z</dcterms:created>
  <dcterms:modified xsi:type="dcterms:W3CDTF">2023-11-19T16:13:00Z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2020-06-09T00:00:00Z</vt:filetime>
  </property>
  <property fmtid="{D5CDD505-2E9C-101B-9397-08002B2CF9AE}" pid="3" name="Creator">
    <vt:lpwstr>PDFCreator 2.2.1.0</vt:lpwstr>
  </property>
  <property fmtid="{D5CDD505-2E9C-101B-9397-08002B2CF9AE}" pid="4" name="LastSaved">
    <vt:filetime>2020-12-14T00:00:00Z</vt:filetime>
  </property>
</Properties>
</file>